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8D76A" w14:textId="77777777" w:rsidR="006F0C4A" w:rsidRPr="008F7276" w:rsidRDefault="006F0C4A" w:rsidP="006F0C4A">
      <w:pPr>
        <w:pStyle w:val="Naslov"/>
        <w:rPr>
          <w:rFonts w:ascii="Arial" w:hAnsi="Arial" w:cs="Arial"/>
          <w:sz w:val="24"/>
          <w:szCs w:val="24"/>
        </w:rPr>
      </w:pPr>
      <w:bookmarkStart w:id="0" w:name="_Toc132205559"/>
      <w:r w:rsidRPr="008F7276">
        <w:rPr>
          <w:rFonts w:ascii="Arial" w:hAnsi="Arial" w:cs="Arial"/>
          <w:sz w:val="24"/>
          <w:szCs w:val="24"/>
        </w:rPr>
        <w:t>OBR 1</w:t>
      </w:r>
      <w:bookmarkEnd w:id="0"/>
      <w:r w:rsidRPr="008F7276">
        <w:rPr>
          <w:rFonts w:ascii="Arial" w:hAnsi="Arial" w:cs="Arial"/>
          <w:sz w:val="24"/>
          <w:szCs w:val="24"/>
        </w:rPr>
        <w:t xml:space="preserve"> </w:t>
      </w:r>
    </w:p>
    <w:p w14:paraId="1A8D05BB" w14:textId="77777777" w:rsidR="006F0C4A" w:rsidRPr="008F7276" w:rsidRDefault="006F0C4A" w:rsidP="006F0C4A">
      <w:pPr>
        <w:pStyle w:val="Brezrazmikov"/>
        <w:rPr>
          <w:rFonts w:ascii="Arial" w:hAnsi="Arial" w:cs="Arial"/>
          <w:lang w:val="sl-SI" w:eastAsia="sl-SI"/>
        </w:rPr>
      </w:pPr>
    </w:p>
    <w:p w14:paraId="2F21931A" w14:textId="77777777" w:rsidR="006F0C4A" w:rsidRPr="008F7276" w:rsidRDefault="006F0C4A" w:rsidP="006F0C4A">
      <w:pPr>
        <w:pStyle w:val="Brezrazmikov"/>
        <w:jc w:val="center"/>
        <w:rPr>
          <w:rFonts w:ascii="Arial" w:hAnsi="Arial" w:cs="Arial"/>
          <w:b/>
          <w:lang w:val="sl-SI" w:eastAsia="sl-SI"/>
        </w:rPr>
      </w:pPr>
      <w:r w:rsidRPr="008F7276">
        <w:rPr>
          <w:rFonts w:ascii="Arial" w:hAnsi="Arial" w:cs="Arial"/>
          <w:b/>
          <w:lang w:val="sl-SI" w:eastAsia="sl-SI"/>
        </w:rPr>
        <w:t>PODATKI O PONUDNIKU oz. POSLOVODEČEMU PONUDNIKU</w:t>
      </w:r>
    </w:p>
    <w:p w14:paraId="361520D1" w14:textId="77777777" w:rsidR="008631C9" w:rsidRDefault="008631C9" w:rsidP="008631C9">
      <w:pPr>
        <w:suppressAutoHyphens/>
        <w:autoSpaceDN w:val="0"/>
        <w:spacing w:after="0" w:line="240" w:lineRule="auto"/>
        <w:textAlignment w:val="baseline"/>
        <w:rPr>
          <w:rFonts w:ascii="Arial" w:eastAsia="Times New Roman" w:hAnsi="Arial" w:cs="Arial"/>
          <w:i/>
          <w:kern w:val="3"/>
          <w:sz w:val="22"/>
          <w:szCs w:val="22"/>
          <w:lang w:eastAsia="zh-CN"/>
        </w:rPr>
      </w:pPr>
    </w:p>
    <w:p w14:paraId="6398B9A1" w14:textId="77777777" w:rsidR="008631C9" w:rsidRPr="00A24AFE" w:rsidRDefault="008631C9" w:rsidP="008631C9">
      <w:pPr>
        <w:suppressAutoHyphens/>
        <w:autoSpaceDN w:val="0"/>
        <w:spacing w:after="0" w:line="240" w:lineRule="auto"/>
        <w:textAlignment w:val="baseline"/>
        <w:rPr>
          <w:rFonts w:ascii="Arial" w:eastAsia="Times New Roman" w:hAnsi="Arial" w:cs="Arial"/>
          <w:kern w:val="3"/>
          <w:sz w:val="20"/>
          <w:szCs w:val="20"/>
          <w:lang w:eastAsia="zh-CN"/>
        </w:rPr>
      </w:pPr>
      <w:r w:rsidRPr="00A24AFE">
        <w:rPr>
          <w:rFonts w:ascii="Arial" w:eastAsia="Times New Roman" w:hAnsi="Arial" w:cs="Arial"/>
          <w:i/>
          <w:kern w:val="3"/>
          <w:sz w:val="20"/>
          <w:szCs w:val="20"/>
          <w:lang w:eastAsia="zh-CN"/>
        </w:rPr>
        <w:t>(Navodilo: obrazec fotokopirajte za potrebno število izvajalcev v skupnem nastopu)</w:t>
      </w:r>
    </w:p>
    <w:p w14:paraId="75164F2B" w14:textId="77777777" w:rsidR="006F0C4A" w:rsidRPr="00A24AFE" w:rsidRDefault="006F0C4A" w:rsidP="006F0C4A">
      <w:pPr>
        <w:pStyle w:val="Brezrazmikov"/>
        <w:rPr>
          <w:rFonts w:ascii="Arial" w:hAnsi="Arial" w:cs="Arial"/>
          <w:sz w:val="20"/>
          <w:szCs w:val="20"/>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A24AFE" w14:paraId="6085CE5C"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2439"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2BC2856F" w14:textId="77777777" w:rsidR="006F0C4A" w:rsidRPr="00A24AFE" w:rsidRDefault="0068663C"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fldChar w:fldCharType="begin">
                <w:ffData>
                  <w:name w:val="Besedilo42"/>
                  <w:enabled/>
                  <w:calcOnExit w:val="0"/>
                  <w:textInput/>
                </w:ffData>
              </w:fldChar>
            </w:r>
            <w:r w:rsidRPr="00A24AFE">
              <w:rPr>
                <w:rFonts w:ascii="Arial" w:hAnsi="Arial" w:cs="Arial"/>
                <w:sz w:val="20"/>
                <w:szCs w:val="20"/>
                <w:lang w:val="sl-SI" w:eastAsia="sl-SI"/>
              </w:rPr>
              <w:instrText xml:space="preserve"> FORMTEXT </w:instrText>
            </w:r>
            <w:r w:rsidRPr="00A24AFE">
              <w:rPr>
                <w:rFonts w:ascii="Arial" w:hAnsi="Arial" w:cs="Arial"/>
                <w:sz w:val="20"/>
                <w:szCs w:val="20"/>
                <w:lang w:val="sl-SI" w:eastAsia="sl-SI"/>
              </w:rPr>
            </w:r>
            <w:r w:rsidRPr="00A24AFE">
              <w:rPr>
                <w:rFonts w:ascii="Arial" w:hAnsi="Arial" w:cs="Arial"/>
                <w:sz w:val="20"/>
                <w:szCs w:val="20"/>
                <w:lang w:val="sl-SI" w:eastAsia="sl-SI"/>
              </w:rPr>
              <w:fldChar w:fldCharType="separate"/>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fldChar w:fldCharType="end"/>
            </w:r>
          </w:p>
        </w:tc>
      </w:tr>
      <w:tr w:rsidR="0068663C" w:rsidRPr="00A24AFE" w14:paraId="077610A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A93DD"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NASLOV </w:t>
            </w:r>
            <w:r w:rsidR="008631C9" w:rsidRPr="00A24AFE">
              <w:rPr>
                <w:rFonts w:ascii="Arial" w:hAnsi="Arial" w:cs="Arial"/>
                <w:sz w:val="20"/>
                <w:szCs w:val="20"/>
                <w:lang w:val="sl-SI" w:eastAsia="sl-SI"/>
              </w:rPr>
              <w:t xml:space="preserve">IN SEDEŽ </w:t>
            </w:r>
            <w:r w:rsidRPr="00A24AFE">
              <w:rPr>
                <w:rFonts w:ascii="Arial" w:hAnsi="Arial" w:cs="Arial"/>
                <w:sz w:val="20"/>
                <w:szCs w:val="20"/>
                <w:lang w:val="sl-SI" w:eastAsia="sl-SI"/>
              </w:rPr>
              <w:t>PONUDNIKA:</w:t>
            </w:r>
          </w:p>
        </w:tc>
        <w:tc>
          <w:tcPr>
            <w:tcW w:w="5811" w:type="dxa"/>
            <w:tcBorders>
              <w:top w:val="single" w:sz="4" w:space="0" w:color="auto"/>
              <w:left w:val="single" w:sz="4" w:space="0" w:color="auto"/>
              <w:bottom w:val="single" w:sz="4" w:space="0" w:color="auto"/>
              <w:right w:val="single" w:sz="4" w:space="0" w:color="auto"/>
            </w:tcBorders>
          </w:tcPr>
          <w:p w14:paraId="3017431A"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0FB433D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14:paraId="576A29E4" w14:textId="77777777" w:rsidR="008631C9" w:rsidRPr="00A24AFE" w:rsidRDefault="008631C9"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VSI ZAKONITI ZASTOPNIKI OZ. POOBLAŠČENE OSEBE </w:t>
            </w:r>
          </w:p>
        </w:tc>
        <w:tc>
          <w:tcPr>
            <w:tcW w:w="5811" w:type="dxa"/>
            <w:tcBorders>
              <w:top w:val="single" w:sz="4" w:space="0" w:color="auto"/>
              <w:left w:val="single" w:sz="4" w:space="0" w:color="auto"/>
              <w:bottom w:val="single" w:sz="4" w:space="0" w:color="auto"/>
              <w:right w:val="single" w:sz="4" w:space="0" w:color="auto"/>
            </w:tcBorders>
          </w:tcPr>
          <w:p w14:paraId="1ED5EB65" w14:textId="77777777" w:rsidR="008631C9" w:rsidRPr="00A24AFE" w:rsidRDefault="008631C9" w:rsidP="0068663C">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094F39C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C6A0"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76B4989A"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380D7A7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DF50"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E-</w:t>
            </w:r>
            <w:r w:rsidR="00AB79D8" w:rsidRPr="00A24AFE">
              <w:rPr>
                <w:rFonts w:ascii="Arial" w:hAnsi="Arial" w:cs="Arial"/>
                <w:sz w:val="20"/>
                <w:szCs w:val="20"/>
                <w:lang w:val="sl-SI" w:eastAsia="sl-SI"/>
              </w:rPr>
              <w:t>mail (ELEKTRONSKA POŠTA)</w:t>
            </w:r>
            <w:r w:rsidRPr="00A24AFE">
              <w:rPr>
                <w:rFonts w:ascii="Arial" w:hAnsi="Arial" w:cs="Arial"/>
                <w:sz w:val="20"/>
                <w:szCs w:val="20"/>
                <w:lang w:val="sl-SI" w:eastAsia="sl-SI"/>
              </w:rPr>
              <w:t>:</w:t>
            </w:r>
          </w:p>
        </w:tc>
        <w:tc>
          <w:tcPr>
            <w:tcW w:w="5811" w:type="dxa"/>
            <w:tcBorders>
              <w:top w:val="single" w:sz="4" w:space="0" w:color="auto"/>
              <w:left w:val="single" w:sz="4" w:space="0" w:color="auto"/>
              <w:bottom w:val="single" w:sz="4" w:space="0" w:color="auto"/>
              <w:right w:val="single" w:sz="4" w:space="0" w:color="auto"/>
            </w:tcBorders>
          </w:tcPr>
          <w:p w14:paraId="354BCD3D"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201EF8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46B8"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62E902D8"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09DA7E8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088A" w14:textId="77777777" w:rsidR="0068663C" w:rsidRPr="00A24AFE" w:rsidRDefault="008631C9"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IDENTIFIKACIJSKA ŠT.</w:t>
            </w:r>
            <w:r w:rsidR="0068663C" w:rsidRPr="00A24AFE">
              <w:rPr>
                <w:rFonts w:ascii="Arial" w:hAnsi="Arial" w:cs="Arial"/>
                <w:sz w:val="20"/>
                <w:szCs w:val="20"/>
                <w:lang w:val="sl-SI" w:eastAsia="sl-SI"/>
              </w:rPr>
              <w:t xml:space="preserve"> za DDV:</w:t>
            </w:r>
          </w:p>
        </w:tc>
        <w:tc>
          <w:tcPr>
            <w:tcW w:w="5811" w:type="dxa"/>
            <w:tcBorders>
              <w:top w:val="single" w:sz="4" w:space="0" w:color="auto"/>
              <w:left w:val="single" w:sz="4" w:space="0" w:color="auto"/>
              <w:bottom w:val="single" w:sz="4" w:space="0" w:color="auto"/>
              <w:right w:val="single" w:sz="4" w:space="0" w:color="auto"/>
            </w:tcBorders>
          </w:tcPr>
          <w:p w14:paraId="77DD8F97"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54ECEDB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5DA3D"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13022909"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1DFF416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7C50B"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47FF08BE"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513C4B8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16B4"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077FE9E3"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112B793B" w14:textId="77777777" w:rsidR="006F0C4A" w:rsidRPr="00A24AFE" w:rsidRDefault="006F0C4A" w:rsidP="006F0C4A">
      <w:pPr>
        <w:pStyle w:val="Brezrazmikov"/>
        <w:rPr>
          <w:rFonts w:ascii="Arial" w:hAnsi="Arial" w:cs="Arial"/>
          <w:sz w:val="20"/>
          <w:szCs w:val="20"/>
          <w:lang w:val="sl-SI" w:eastAsia="sl-SI"/>
        </w:rPr>
      </w:pPr>
    </w:p>
    <w:p w14:paraId="4BD67C76" w14:textId="77777777" w:rsidR="006F0C4A" w:rsidRPr="00A24AFE" w:rsidRDefault="006F0C4A" w:rsidP="006F0C4A">
      <w:pPr>
        <w:pStyle w:val="Brezrazmikov"/>
        <w:rPr>
          <w:rFonts w:ascii="Arial" w:hAnsi="Arial" w:cs="Arial"/>
          <w:sz w:val="20"/>
          <w:szCs w:val="20"/>
          <w:lang w:val="sl-SI" w:eastAsia="sl-SI"/>
        </w:rPr>
      </w:pPr>
    </w:p>
    <w:p w14:paraId="7E71A543"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 xml:space="preserve">S podpisom zakoniti zastopnik pooblaščam naročnika </w:t>
      </w:r>
      <w:bookmarkStart w:id="1" w:name="_Hlk29367715"/>
      <w:bookmarkStart w:id="2" w:name="_Hlk43885030"/>
      <w:bookmarkStart w:id="3" w:name="_Hlk94857154"/>
      <w:r w:rsidRPr="00A24AFE">
        <w:rPr>
          <w:rFonts w:ascii="Arial" w:eastAsia="Times New Roman" w:hAnsi="Arial" w:cs="Arial"/>
          <w:kern w:val="3"/>
          <w:sz w:val="20"/>
          <w:szCs w:val="20"/>
          <w:lang w:eastAsia="zh-CN"/>
        </w:rPr>
        <w:t>UNIVERZA V LJUBLJANI, MEDICINSKA FAKULTETA</w:t>
      </w:r>
      <w:bookmarkEnd w:id="1"/>
      <w:bookmarkEnd w:id="2"/>
      <w:bookmarkEnd w:id="3"/>
      <w:r w:rsidR="00BB17B9"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bookmarkStart w:id="4" w:name="_Hlk45631535"/>
      <w:r w:rsidRPr="00A24AFE">
        <w:rPr>
          <w:rFonts w:ascii="Arial" w:eastAsia="Times New Roman" w:hAnsi="Arial" w:cs="Times New Roman"/>
          <w:b/>
          <w:bCs/>
          <w:iCs/>
          <w:kern w:val="3"/>
          <w:sz w:val="20"/>
          <w:szCs w:val="20"/>
          <w:lang w:eastAsia="zh-CN"/>
        </w:rPr>
        <w:t>»</w:t>
      </w:r>
      <w:bookmarkStart w:id="5" w:name="_Hlk167094098"/>
      <w:r w:rsidRPr="00A24AFE">
        <w:rPr>
          <w:rFonts w:ascii="Arial" w:hAnsi="Arial"/>
          <w:b/>
          <w:bCs/>
          <w:sz w:val="20"/>
          <w:szCs w:val="20"/>
        </w:rPr>
        <w:t>Izdelava projektne dokumentacije za Kampus Vrazov trg KVT II</w:t>
      </w:r>
      <w:bookmarkEnd w:id="5"/>
      <w:r w:rsidRPr="00A24AFE">
        <w:rPr>
          <w:rFonts w:ascii="Arial" w:eastAsia="Times New Roman" w:hAnsi="Arial" w:cs="Times New Roman"/>
          <w:b/>
          <w:bCs/>
          <w:iCs/>
          <w:kern w:val="3"/>
          <w:sz w:val="20"/>
          <w:szCs w:val="20"/>
          <w:lang w:eastAsia="zh-CN"/>
        </w:rPr>
        <w:t xml:space="preserve">« </w:t>
      </w:r>
      <w:bookmarkEnd w:id="4"/>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68DDF8D8" w14:textId="77777777" w:rsidR="00334A6D" w:rsidRPr="00A24AFE" w:rsidRDefault="00334A6D" w:rsidP="00334A6D">
      <w:pPr>
        <w:suppressAutoHyphens/>
        <w:autoSpaceDN w:val="0"/>
        <w:spacing w:after="0" w:line="276" w:lineRule="auto"/>
        <w:jc w:val="center"/>
        <w:textAlignment w:val="baseline"/>
        <w:rPr>
          <w:rFonts w:ascii="Arial" w:eastAsia="Times New Roman" w:hAnsi="Arial" w:cs="Arial"/>
          <w:kern w:val="3"/>
          <w:sz w:val="20"/>
          <w:szCs w:val="20"/>
          <w:lang w:eastAsia="zh-CN"/>
        </w:rPr>
      </w:pPr>
    </w:p>
    <w:p w14:paraId="26A059E7" w14:textId="77777777" w:rsidR="006F0C4A" w:rsidRPr="00A24AFE" w:rsidRDefault="006F0C4A" w:rsidP="006F0C4A">
      <w:pPr>
        <w:pStyle w:val="Brezrazmikov"/>
        <w:rPr>
          <w:rFonts w:ascii="Arial" w:hAnsi="Arial" w:cs="Arial"/>
          <w:sz w:val="20"/>
          <w:szCs w:val="20"/>
          <w:lang w:val="sl-SI" w:eastAsia="sl-SI"/>
        </w:rPr>
      </w:pPr>
    </w:p>
    <w:p w14:paraId="70A5A7D1" w14:textId="77777777" w:rsidR="006F0C4A" w:rsidRPr="00A24AFE" w:rsidRDefault="006F0C4A" w:rsidP="006F0C4A">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24AFE" w14:paraId="50F73A61" w14:textId="77777777" w:rsidTr="00C155A1">
        <w:trPr>
          <w:jc w:val="center"/>
        </w:trPr>
        <w:tc>
          <w:tcPr>
            <w:tcW w:w="2976" w:type="dxa"/>
            <w:hideMark/>
          </w:tcPr>
          <w:p w14:paraId="1E23DFE9" w14:textId="77777777" w:rsidR="006F0C4A" w:rsidRPr="00A24AFE" w:rsidRDefault="006F0C4A" w:rsidP="00C155A1">
            <w:pPr>
              <w:pStyle w:val="Brezrazmikov"/>
              <w:rPr>
                <w:rFonts w:ascii="Arial" w:hAnsi="Arial" w:cs="Arial"/>
                <w:sz w:val="20"/>
                <w:szCs w:val="20"/>
                <w:lang w:val="sl-SI" w:eastAsia="sl-SI"/>
              </w:rPr>
            </w:pPr>
            <w:bookmarkStart w:id="6" w:name="_Hlk133312719"/>
            <w:r w:rsidRPr="00A24AFE">
              <w:rPr>
                <w:rFonts w:ascii="Arial" w:hAnsi="Arial" w:cs="Arial"/>
                <w:sz w:val="20"/>
                <w:szCs w:val="20"/>
                <w:lang w:val="sl-SI" w:eastAsia="sl-SI"/>
              </w:rPr>
              <w:t>Kraj in datum:</w:t>
            </w:r>
          </w:p>
          <w:p w14:paraId="61519F2C"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bCs/>
                <w:iCs/>
                <w:sz w:val="20"/>
                <w:szCs w:val="20"/>
                <w:lang w:val="sl-SI"/>
              </w:rPr>
              <w:fldChar w:fldCharType="begin">
                <w:ffData>
                  <w:name w:val="Besedilo12"/>
                  <w:enabled/>
                  <w:calcOnExit w:val="0"/>
                  <w:textInput/>
                </w:ffData>
              </w:fldChar>
            </w:r>
            <w:r w:rsidRPr="00A24AFE">
              <w:rPr>
                <w:rFonts w:ascii="Arial" w:hAnsi="Arial" w:cs="Arial"/>
                <w:bCs/>
                <w:iCs/>
                <w:sz w:val="20"/>
                <w:szCs w:val="20"/>
                <w:lang w:val="sl-SI"/>
              </w:rPr>
              <w:instrText xml:space="preserve"> FORMTEXT </w:instrText>
            </w:r>
            <w:r w:rsidRPr="00A24AFE">
              <w:rPr>
                <w:rFonts w:ascii="Arial" w:hAnsi="Arial" w:cs="Arial"/>
                <w:bCs/>
                <w:iCs/>
                <w:sz w:val="20"/>
                <w:szCs w:val="20"/>
                <w:lang w:val="sl-SI"/>
              </w:rPr>
            </w:r>
            <w:r w:rsidRPr="00A24AFE">
              <w:rPr>
                <w:rFonts w:ascii="Arial" w:hAnsi="Arial" w:cs="Arial"/>
                <w:bCs/>
                <w:iCs/>
                <w:sz w:val="20"/>
                <w:szCs w:val="20"/>
                <w:lang w:val="sl-SI"/>
              </w:rPr>
              <w:fldChar w:fldCharType="separate"/>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fldChar w:fldCharType="end"/>
            </w:r>
          </w:p>
          <w:p w14:paraId="1354374D" w14:textId="77777777" w:rsidR="006F0C4A" w:rsidRPr="00A24AFE" w:rsidRDefault="006F0C4A" w:rsidP="00C155A1">
            <w:pPr>
              <w:pStyle w:val="Brezrazmikov"/>
              <w:rPr>
                <w:rFonts w:ascii="Arial" w:hAnsi="Arial" w:cs="Arial"/>
                <w:sz w:val="20"/>
                <w:szCs w:val="20"/>
                <w:lang w:val="sl-SI" w:eastAsia="sl-SI"/>
              </w:rPr>
            </w:pPr>
          </w:p>
          <w:p w14:paraId="20DA300F" w14:textId="77777777" w:rsidR="006F0C4A" w:rsidRPr="00A24AFE" w:rsidRDefault="006F0C4A" w:rsidP="00C155A1">
            <w:pPr>
              <w:pStyle w:val="Brezrazmikov"/>
              <w:rPr>
                <w:rFonts w:ascii="Arial" w:hAnsi="Arial" w:cs="Arial"/>
                <w:sz w:val="20"/>
                <w:szCs w:val="20"/>
                <w:lang w:val="sl-SI" w:eastAsia="sl-SI"/>
              </w:rPr>
            </w:pPr>
          </w:p>
        </w:tc>
        <w:tc>
          <w:tcPr>
            <w:tcW w:w="2978" w:type="dxa"/>
            <w:hideMark/>
          </w:tcPr>
          <w:p w14:paraId="6D7273EE" w14:textId="6E3D0052"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           </w:t>
            </w:r>
          </w:p>
        </w:tc>
        <w:tc>
          <w:tcPr>
            <w:tcW w:w="2974" w:type="dxa"/>
            <w:tcBorders>
              <w:bottom w:val="single" w:sz="4" w:space="0" w:color="auto"/>
            </w:tcBorders>
            <w:hideMark/>
          </w:tcPr>
          <w:p w14:paraId="5AD67269"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Po</w:t>
            </w:r>
            <w:r w:rsidR="00F41ACA" w:rsidRPr="00A24AFE">
              <w:rPr>
                <w:rFonts w:ascii="Arial" w:hAnsi="Arial" w:cs="Arial"/>
                <w:sz w:val="20"/>
                <w:szCs w:val="20"/>
                <w:lang w:val="sl-SI" w:eastAsia="sl-SI"/>
              </w:rPr>
              <w:t>dpis</w:t>
            </w:r>
            <w:r w:rsidRPr="00A24AFE">
              <w:rPr>
                <w:rFonts w:ascii="Arial" w:hAnsi="Arial" w:cs="Arial"/>
                <w:sz w:val="20"/>
                <w:szCs w:val="20"/>
                <w:lang w:val="sl-SI" w:eastAsia="sl-SI"/>
              </w:rPr>
              <w:t xml:space="preserve">: </w:t>
            </w:r>
          </w:p>
          <w:p w14:paraId="6FF01735" w14:textId="77777777" w:rsidR="006F0C4A" w:rsidRPr="00A24AFE" w:rsidRDefault="006F0C4A" w:rsidP="00C155A1">
            <w:pPr>
              <w:pStyle w:val="Brezrazmikov"/>
              <w:rPr>
                <w:rFonts w:ascii="Arial" w:hAnsi="Arial" w:cs="Arial"/>
                <w:sz w:val="20"/>
                <w:szCs w:val="20"/>
                <w:lang w:val="sl-SI" w:eastAsia="sl-SI"/>
              </w:rPr>
            </w:pPr>
          </w:p>
          <w:p w14:paraId="68B75020" w14:textId="77777777" w:rsidR="006F0C4A" w:rsidRPr="00A24AFE" w:rsidRDefault="006F0C4A" w:rsidP="00C155A1">
            <w:pPr>
              <w:pStyle w:val="Brezrazmikov"/>
              <w:rPr>
                <w:rFonts w:ascii="Arial" w:hAnsi="Arial" w:cs="Arial"/>
                <w:sz w:val="20"/>
                <w:szCs w:val="20"/>
                <w:lang w:val="sl-SI" w:eastAsia="sl-SI"/>
              </w:rPr>
            </w:pPr>
          </w:p>
          <w:p w14:paraId="5B89CFD6" w14:textId="77777777" w:rsidR="006F0C4A" w:rsidRPr="00A24AFE" w:rsidRDefault="006F0C4A" w:rsidP="00C155A1">
            <w:pPr>
              <w:pStyle w:val="Brezrazmikov"/>
              <w:rPr>
                <w:rFonts w:ascii="Arial" w:hAnsi="Arial" w:cs="Arial"/>
                <w:sz w:val="20"/>
                <w:szCs w:val="20"/>
                <w:lang w:val="sl-SI" w:eastAsia="sl-SI"/>
              </w:rPr>
            </w:pPr>
          </w:p>
        </w:tc>
      </w:tr>
      <w:bookmarkEnd w:id="6"/>
    </w:tbl>
    <w:p w14:paraId="37877BD2" w14:textId="77777777" w:rsidR="006F0C4A" w:rsidRPr="00A24AFE" w:rsidRDefault="006F0C4A" w:rsidP="006F0C4A">
      <w:pPr>
        <w:pStyle w:val="Brezrazmikov"/>
        <w:rPr>
          <w:rFonts w:ascii="Arial" w:hAnsi="Arial" w:cs="Arial"/>
          <w:sz w:val="20"/>
          <w:szCs w:val="20"/>
          <w:lang w:val="sl-SI" w:eastAsia="sl-SI"/>
        </w:rPr>
      </w:pPr>
    </w:p>
    <w:p w14:paraId="63A6064C" w14:textId="77777777" w:rsidR="006F0C4A" w:rsidRPr="00A24AFE" w:rsidRDefault="006F0C4A" w:rsidP="006F0C4A">
      <w:pPr>
        <w:pStyle w:val="Brezrazmikov"/>
        <w:rPr>
          <w:rFonts w:ascii="Arial" w:hAnsi="Arial" w:cs="Arial"/>
          <w:sz w:val="20"/>
          <w:szCs w:val="20"/>
          <w:lang w:val="sl-SI" w:eastAsia="sl-SI"/>
        </w:rPr>
      </w:pPr>
    </w:p>
    <w:p w14:paraId="734C77BC" w14:textId="77777777" w:rsidR="006F0C4A" w:rsidRPr="00A24AFE" w:rsidRDefault="006F0C4A" w:rsidP="006F0C4A">
      <w:pPr>
        <w:pStyle w:val="Brezrazmikov"/>
        <w:rPr>
          <w:rFonts w:ascii="Arial" w:hAnsi="Arial" w:cs="Arial"/>
          <w:sz w:val="20"/>
          <w:szCs w:val="20"/>
          <w:lang w:val="sl-SI" w:eastAsia="sl-SI"/>
        </w:rPr>
      </w:pPr>
    </w:p>
    <w:p w14:paraId="579A573D" w14:textId="77777777" w:rsidR="006F0C4A" w:rsidRPr="00E62F35" w:rsidRDefault="006F0C4A" w:rsidP="006F0C4A">
      <w:pPr>
        <w:pStyle w:val="Brezrazmikov"/>
        <w:rPr>
          <w:rFonts w:ascii="Arial" w:hAnsi="Arial" w:cs="Arial"/>
          <w:sz w:val="20"/>
          <w:szCs w:val="20"/>
          <w:lang w:val="sl-SI" w:eastAsia="sl-SI"/>
        </w:rPr>
      </w:pPr>
    </w:p>
    <w:p w14:paraId="5711A762" w14:textId="77777777" w:rsidR="006F0C4A" w:rsidRPr="00E62F35" w:rsidRDefault="006F0C4A" w:rsidP="006F0C4A">
      <w:pPr>
        <w:pStyle w:val="Brezrazmikov"/>
        <w:rPr>
          <w:rFonts w:ascii="Arial" w:hAnsi="Arial" w:cs="Arial"/>
          <w:sz w:val="20"/>
          <w:szCs w:val="20"/>
          <w:lang w:val="sl-SI" w:eastAsia="sl-SI"/>
        </w:rPr>
      </w:pPr>
    </w:p>
    <w:p w14:paraId="5B4F4DD7" w14:textId="77777777" w:rsidR="006F0C4A" w:rsidRPr="00FE5027" w:rsidRDefault="006F0C4A" w:rsidP="006F0C4A">
      <w:pPr>
        <w:pStyle w:val="Brezrazmikov"/>
        <w:rPr>
          <w:rFonts w:ascii="Arial" w:hAnsi="Arial" w:cs="Arial"/>
          <w:lang w:val="sl-SI" w:eastAsia="sl-SI"/>
        </w:rPr>
      </w:pPr>
    </w:p>
    <w:p w14:paraId="0C6A18E2" w14:textId="77777777" w:rsidR="006F0C4A" w:rsidRPr="00FE5027" w:rsidRDefault="006F0C4A" w:rsidP="006F0C4A">
      <w:pPr>
        <w:pStyle w:val="Brezrazmikov"/>
        <w:rPr>
          <w:rFonts w:ascii="Arial" w:hAnsi="Arial" w:cs="Arial"/>
          <w:lang w:val="sl-SI" w:eastAsia="sl-SI"/>
        </w:rPr>
      </w:pPr>
    </w:p>
    <w:p w14:paraId="5D495F88" w14:textId="77777777" w:rsidR="006F0C4A" w:rsidRPr="00FE5027" w:rsidRDefault="006F0C4A" w:rsidP="006F0C4A">
      <w:pPr>
        <w:pStyle w:val="Brezrazmikov"/>
        <w:rPr>
          <w:rFonts w:ascii="Arial" w:hAnsi="Arial" w:cs="Arial"/>
          <w:lang w:val="sl-SI" w:eastAsia="sl-SI"/>
        </w:rPr>
      </w:pPr>
    </w:p>
    <w:p w14:paraId="62E2BE8B" w14:textId="77777777" w:rsidR="006F0C4A" w:rsidRPr="00FE5027" w:rsidRDefault="006F0C4A" w:rsidP="006F0C4A">
      <w:pPr>
        <w:pStyle w:val="Brezrazmikov"/>
        <w:rPr>
          <w:rFonts w:ascii="Arial" w:hAnsi="Arial" w:cs="Arial"/>
          <w:lang w:val="sl-SI" w:eastAsia="sl-SI"/>
        </w:rPr>
      </w:pPr>
    </w:p>
    <w:p w14:paraId="2FB4C80B" w14:textId="77777777" w:rsidR="006F0C4A" w:rsidRPr="00FE5027" w:rsidRDefault="006F0C4A" w:rsidP="006F0C4A">
      <w:pPr>
        <w:pStyle w:val="Brezrazmikov"/>
        <w:rPr>
          <w:rFonts w:ascii="Arial" w:hAnsi="Arial" w:cs="Arial"/>
          <w:lang w:val="sl-SI" w:eastAsia="sl-SI"/>
        </w:rPr>
      </w:pPr>
    </w:p>
    <w:p w14:paraId="456B16E7" w14:textId="77777777" w:rsidR="006F0C4A" w:rsidRPr="00FE5027" w:rsidRDefault="006F0C4A" w:rsidP="006F0C4A">
      <w:pPr>
        <w:pStyle w:val="Brezrazmikov"/>
        <w:rPr>
          <w:rFonts w:ascii="Arial" w:hAnsi="Arial" w:cs="Arial"/>
          <w:lang w:val="sl-SI" w:eastAsia="sl-SI"/>
        </w:rPr>
      </w:pPr>
    </w:p>
    <w:p w14:paraId="385A6BA4" w14:textId="77777777" w:rsidR="00753F22" w:rsidRDefault="00753F22" w:rsidP="006F0C4A">
      <w:pPr>
        <w:pStyle w:val="Brezrazmikov"/>
        <w:rPr>
          <w:rFonts w:ascii="Arial" w:hAnsi="Arial" w:cs="Arial"/>
          <w:lang w:val="sl-SI" w:eastAsia="sl-SI"/>
        </w:rPr>
      </w:pPr>
    </w:p>
    <w:p w14:paraId="7FE0569B" w14:textId="77777777" w:rsidR="00A24AFE" w:rsidRDefault="00A24AFE" w:rsidP="006F0C4A">
      <w:pPr>
        <w:pStyle w:val="Brezrazmikov"/>
        <w:rPr>
          <w:rFonts w:ascii="Arial" w:hAnsi="Arial" w:cs="Arial"/>
          <w:lang w:val="sl-SI" w:eastAsia="sl-SI"/>
        </w:rPr>
      </w:pPr>
    </w:p>
    <w:p w14:paraId="5C6764F4" w14:textId="77777777" w:rsidR="00E62F35" w:rsidRDefault="00E62F35" w:rsidP="006F0C4A">
      <w:pPr>
        <w:pStyle w:val="Brezrazmikov"/>
        <w:rPr>
          <w:rFonts w:ascii="Arial" w:hAnsi="Arial" w:cs="Arial"/>
          <w:lang w:val="sl-SI" w:eastAsia="sl-SI"/>
        </w:rPr>
      </w:pPr>
    </w:p>
    <w:p w14:paraId="0598CD2B" w14:textId="77777777" w:rsidR="00E62F35" w:rsidRDefault="00E62F35" w:rsidP="006F0C4A">
      <w:pPr>
        <w:pStyle w:val="Brezrazmikov"/>
        <w:rPr>
          <w:rFonts w:ascii="Arial" w:hAnsi="Arial" w:cs="Arial"/>
          <w:lang w:val="sl-SI" w:eastAsia="sl-SI"/>
        </w:rPr>
      </w:pPr>
    </w:p>
    <w:p w14:paraId="5203AD02" w14:textId="77777777" w:rsidR="00E62F35" w:rsidRDefault="00E62F35" w:rsidP="006F0C4A">
      <w:pPr>
        <w:pStyle w:val="Brezrazmikov"/>
        <w:rPr>
          <w:rFonts w:ascii="Arial" w:hAnsi="Arial" w:cs="Arial"/>
          <w:lang w:val="sl-SI" w:eastAsia="sl-SI"/>
        </w:rPr>
      </w:pPr>
    </w:p>
    <w:p w14:paraId="7210FD04" w14:textId="77777777" w:rsidR="00BB17B9" w:rsidRPr="00FE5027" w:rsidRDefault="00BB17B9" w:rsidP="006F0C4A">
      <w:pPr>
        <w:pStyle w:val="Brezrazmikov"/>
        <w:rPr>
          <w:rFonts w:ascii="Arial" w:hAnsi="Arial" w:cs="Arial"/>
          <w:lang w:val="sl-SI" w:eastAsia="sl-SI"/>
        </w:rPr>
      </w:pPr>
    </w:p>
    <w:p w14:paraId="10C773BF" w14:textId="77777777" w:rsidR="006F0C4A" w:rsidRPr="008F7276" w:rsidRDefault="006F0C4A" w:rsidP="006F0C4A">
      <w:pPr>
        <w:pStyle w:val="Naslov"/>
        <w:rPr>
          <w:rFonts w:ascii="Arial" w:hAnsi="Arial" w:cs="Arial"/>
          <w:sz w:val="24"/>
          <w:szCs w:val="24"/>
        </w:rPr>
      </w:pPr>
      <w:bookmarkStart w:id="7" w:name="_Toc417460430"/>
      <w:bookmarkStart w:id="8" w:name="_Toc100062007"/>
      <w:bookmarkStart w:id="9" w:name="_Toc132205560"/>
      <w:r w:rsidRPr="008F7276">
        <w:rPr>
          <w:rFonts w:ascii="Arial" w:hAnsi="Arial" w:cs="Arial"/>
          <w:sz w:val="24"/>
          <w:szCs w:val="24"/>
        </w:rPr>
        <w:lastRenderedPageBreak/>
        <w:t>OBR</w:t>
      </w:r>
      <w:r w:rsidR="001249FD">
        <w:rPr>
          <w:rFonts w:ascii="Arial" w:hAnsi="Arial" w:cs="Arial"/>
          <w:sz w:val="24"/>
          <w:szCs w:val="24"/>
        </w:rPr>
        <w:t xml:space="preserve"> </w:t>
      </w:r>
      <w:r w:rsidRPr="008F7276">
        <w:rPr>
          <w:rFonts w:ascii="Arial" w:hAnsi="Arial" w:cs="Arial"/>
          <w:sz w:val="24"/>
          <w:szCs w:val="24"/>
        </w:rPr>
        <w:t>1</w:t>
      </w:r>
      <w:bookmarkEnd w:id="7"/>
      <w:r w:rsidRPr="008F7276">
        <w:rPr>
          <w:rFonts w:ascii="Arial" w:hAnsi="Arial" w:cs="Arial"/>
          <w:sz w:val="24"/>
          <w:szCs w:val="24"/>
        </w:rPr>
        <w:t>a</w:t>
      </w:r>
      <w:bookmarkEnd w:id="8"/>
      <w:bookmarkEnd w:id="9"/>
    </w:p>
    <w:p w14:paraId="4EB03270" w14:textId="77777777" w:rsidR="006F0C4A" w:rsidRPr="00FE5027" w:rsidRDefault="006F0C4A" w:rsidP="006F0C4A">
      <w:pPr>
        <w:pStyle w:val="Brezrazmikov"/>
        <w:jc w:val="center"/>
        <w:rPr>
          <w:rFonts w:ascii="Arial" w:hAnsi="Arial" w:cs="Arial"/>
          <w:b/>
          <w:lang w:val="sl-SI" w:eastAsia="sl-SI"/>
        </w:rPr>
      </w:pPr>
    </w:p>
    <w:p w14:paraId="588BDA89" w14:textId="26FF1D7E" w:rsidR="008631C9" w:rsidRPr="008F7276" w:rsidRDefault="006F0C4A" w:rsidP="008631C9">
      <w:pPr>
        <w:pStyle w:val="Brezrazmikov"/>
        <w:jc w:val="center"/>
        <w:rPr>
          <w:rFonts w:ascii="Arial" w:hAnsi="Arial" w:cs="Arial"/>
          <w:b/>
          <w:lang w:val="sl-SI" w:eastAsia="sl-SI"/>
        </w:rPr>
      </w:pPr>
      <w:r w:rsidRPr="008F7276">
        <w:rPr>
          <w:rFonts w:ascii="Arial" w:hAnsi="Arial" w:cs="Arial"/>
          <w:b/>
          <w:lang w:val="sl-SI" w:eastAsia="sl-SI"/>
        </w:rPr>
        <w:t xml:space="preserve">PODATKI O </w:t>
      </w:r>
      <w:r w:rsidR="002D0323">
        <w:rPr>
          <w:rFonts w:ascii="Arial" w:eastAsia="Times New Roman" w:hAnsi="Arial" w:cs="Arial"/>
          <w:b/>
          <w:kern w:val="3"/>
          <w:sz w:val="22"/>
          <w:szCs w:val="22"/>
          <w:lang w:eastAsia="zh-CN"/>
        </w:rPr>
        <w:t>PONUDNIKIH V SKUPNEM</w:t>
      </w:r>
      <w:r w:rsidR="008631C9" w:rsidRPr="008631C9">
        <w:rPr>
          <w:rFonts w:ascii="Arial" w:eastAsia="Times New Roman" w:hAnsi="Arial" w:cs="Arial"/>
          <w:b/>
          <w:kern w:val="3"/>
          <w:sz w:val="22"/>
          <w:szCs w:val="22"/>
          <w:lang w:eastAsia="zh-CN"/>
        </w:rPr>
        <w:t xml:space="preserve"> NASTOPU</w:t>
      </w:r>
      <w:r w:rsidR="008631C9" w:rsidRPr="008F7276">
        <w:rPr>
          <w:rFonts w:ascii="Arial" w:hAnsi="Arial" w:cs="Arial"/>
          <w:b/>
          <w:vertAlign w:val="superscript"/>
          <w:lang w:val="sl-SI" w:eastAsia="sl-SI"/>
        </w:rPr>
        <w:footnoteReference w:id="1"/>
      </w:r>
    </w:p>
    <w:p w14:paraId="084BB089" w14:textId="77777777" w:rsidR="008631C9" w:rsidRPr="008631C9" w:rsidRDefault="008631C9" w:rsidP="008631C9">
      <w:pPr>
        <w:pStyle w:val="Glava"/>
        <w:rPr>
          <w:rFonts w:ascii="Arial" w:eastAsia="Times New Roman" w:hAnsi="Arial" w:cs="Arial"/>
          <w:kern w:val="3"/>
          <w:sz w:val="20"/>
          <w:szCs w:val="20"/>
          <w:lang w:eastAsia="zh-CN"/>
        </w:rPr>
      </w:pPr>
    </w:p>
    <w:p w14:paraId="5AC0276C"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b/>
          <w:i/>
          <w:kern w:val="3"/>
          <w:sz w:val="22"/>
          <w:szCs w:val="22"/>
          <w:lang w:eastAsia="zh-CN"/>
        </w:rPr>
      </w:pPr>
    </w:p>
    <w:p w14:paraId="18B54828" w14:textId="77777777" w:rsidR="008631C9" w:rsidRPr="006A587B" w:rsidRDefault="008631C9" w:rsidP="008631C9">
      <w:pPr>
        <w:suppressAutoHyphens/>
        <w:autoSpaceDN w:val="0"/>
        <w:spacing w:after="0" w:line="240" w:lineRule="auto"/>
        <w:jc w:val="both"/>
        <w:textAlignment w:val="baseline"/>
        <w:rPr>
          <w:rFonts w:ascii="Arial" w:eastAsia="Times New Roman" w:hAnsi="Arial" w:cs="Arial"/>
          <w:kern w:val="3"/>
          <w:sz w:val="22"/>
          <w:szCs w:val="22"/>
          <w:lang w:eastAsia="zh-CN"/>
        </w:rPr>
      </w:pPr>
      <w:r w:rsidRPr="006A587B">
        <w:rPr>
          <w:rFonts w:ascii="Arial" w:eastAsia="Times New Roman" w:hAnsi="Arial" w:cs="Arial"/>
          <w:b/>
          <w:i/>
          <w:kern w:val="3"/>
          <w:sz w:val="22"/>
          <w:szCs w:val="22"/>
          <w:lang w:eastAsia="zh-CN"/>
        </w:rPr>
        <w:t>Fotokopija pravnega akta o skupnem nastopu je priloga tega obrazca</w:t>
      </w:r>
      <w:r w:rsidRPr="006A587B">
        <w:rPr>
          <w:rFonts w:ascii="Arial" w:eastAsia="Times New Roman" w:hAnsi="Arial" w:cs="Arial"/>
          <w:i/>
          <w:kern w:val="3"/>
          <w:sz w:val="22"/>
          <w:szCs w:val="22"/>
          <w:lang w:eastAsia="zh-CN"/>
        </w:rPr>
        <w:t>!</w:t>
      </w:r>
    </w:p>
    <w:p w14:paraId="7D9DEBE9"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E70517E"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kern w:val="3"/>
          <w:sz w:val="20"/>
          <w:szCs w:val="20"/>
          <w:lang w:eastAsia="zh-CN"/>
        </w:rPr>
      </w:pPr>
      <w:r w:rsidRPr="008631C9">
        <w:rPr>
          <w:rFonts w:ascii="Arial" w:eastAsia="Times New Roman" w:hAnsi="Arial" w:cs="Arial"/>
          <w:b/>
          <w:kern w:val="3"/>
          <w:sz w:val="22"/>
          <w:szCs w:val="22"/>
          <w:lang w:eastAsia="zh-CN"/>
        </w:rPr>
        <w:t>PRI IZVEDBI JAVNEGA NAROČILA BODO SODELOVALI PONUDNIKI V SKUPNEM NASTOPU:</w:t>
      </w:r>
    </w:p>
    <w:p w14:paraId="25F30E64" w14:textId="77777777" w:rsidR="006F0C4A" w:rsidRPr="00FE5027" w:rsidRDefault="006F0C4A" w:rsidP="006F0C4A">
      <w:pPr>
        <w:pStyle w:val="Brezrazmikov"/>
        <w:rPr>
          <w:rFonts w:ascii="Arial" w:hAnsi="Arial" w:cs="Arial"/>
          <w:lang w:val="sl-SI" w:eastAsia="sl-SI"/>
        </w:rPr>
      </w:pPr>
    </w:p>
    <w:p w14:paraId="787BCDF8" w14:textId="77777777" w:rsidR="006F0C4A" w:rsidRPr="00FE5027" w:rsidRDefault="006F0C4A" w:rsidP="006F0C4A">
      <w:pPr>
        <w:pStyle w:val="Brezrazmikov"/>
        <w:rPr>
          <w:rFonts w:ascii="Arial" w:eastAsia="Times New Roman" w:hAnsi="Arial" w:cs="Arial"/>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A24AFE" w14:paraId="7B6C0E98"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9369" w14:textId="77777777" w:rsidR="006F0C4A" w:rsidRPr="00A24AFE" w:rsidRDefault="006F0C4A" w:rsidP="00C155A1">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NAZIV PONUDNIKA</w:t>
            </w:r>
            <w:r w:rsidR="008631C9" w:rsidRPr="00A24AFE">
              <w:rPr>
                <w:rFonts w:ascii="Arial" w:eastAsia="Times New Roman" w:hAnsi="Arial" w:cs="Arial"/>
                <w:sz w:val="20"/>
                <w:szCs w:val="20"/>
                <w:lang w:val="sl-SI" w:eastAsia="sl-SI"/>
              </w:rPr>
              <w:t xml:space="preserve"> V SKUPNEM NASTOPU</w:t>
            </w:r>
            <w:r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vAlign w:val="center"/>
          </w:tcPr>
          <w:p w14:paraId="5EB907C6" w14:textId="77777777" w:rsidR="006F0C4A" w:rsidRPr="00A24AFE" w:rsidRDefault="0068663C" w:rsidP="00C155A1">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bookmarkStart w:id="10" w:name="Besedilo42"/>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bookmarkEnd w:id="10"/>
          </w:p>
        </w:tc>
      </w:tr>
      <w:tr w:rsidR="0068663C" w:rsidRPr="00A24AFE" w14:paraId="5B20418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8CAFC" w14:textId="77777777" w:rsidR="0068663C" w:rsidRPr="00A24AFE" w:rsidRDefault="0068663C" w:rsidP="0068663C">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NASLOV PONUDNIKA </w:t>
            </w:r>
            <w:r w:rsidR="008631C9" w:rsidRPr="00A24AFE">
              <w:rPr>
                <w:rFonts w:ascii="Arial" w:eastAsia="Times New Roman" w:hAnsi="Arial" w:cs="Arial"/>
                <w:sz w:val="20"/>
                <w:szCs w:val="20"/>
                <w:lang w:val="sl-SI" w:eastAsia="sl-SI"/>
              </w:rPr>
              <w:t>V SKUPNEM NASTOPU:</w:t>
            </w:r>
          </w:p>
        </w:tc>
        <w:tc>
          <w:tcPr>
            <w:tcW w:w="5103" w:type="dxa"/>
            <w:tcBorders>
              <w:top w:val="single" w:sz="4" w:space="0" w:color="auto"/>
              <w:left w:val="single" w:sz="4" w:space="0" w:color="auto"/>
              <w:bottom w:val="single" w:sz="4" w:space="0" w:color="auto"/>
              <w:right w:val="single" w:sz="4" w:space="0" w:color="auto"/>
            </w:tcBorders>
          </w:tcPr>
          <w:p w14:paraId="641029CB"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51ED1EA7"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F7E2696"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259B4D31"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7E99105B"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DBBF2"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59DFED22"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8E0396B"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57F8C" w14:textId="77777777" w:rsidR="00803B9A" w:rsidRPr="00A24AFE" w:rsidRDefault="00803B9A" w:rsidP="00803B9A">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40CB0DE1" w14:textId="77777777" w:rsidR="00803B9A" w:rsidRPr="00A24AFE" w:rsidRDefault="00803B9A" w:rsidP="00803B9A">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718A920E"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9F0D"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086DA61E"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BAC6D2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21606"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0CE3D699"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0436B504"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3FBCF"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0540061A"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26EC9DC0"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B1C51"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280A1C4E"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708D06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5E6C982E"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0716F6DA"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1E9B04A"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82EE225"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49A6752A"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4D1CCD2A" w14:textId="77777777" w:rsidR="006F0C4A" w:rsidRPr="00A24AFE" w:rsidRDefault="006F0C4A" w:rsidP="006F0C4A">
      <w:pPr>
        <w:pStyle w:val="Brezrazmikov"/>
        <w:rPr>
          <w:rFonts w:ascii="Arial" w:eastAsia="Times New Roman" w:hAnsi="Arial" w:cs="Arial"/>
          <w:sz w:val="20"/>
          <w:szCs w:val="20"/>
          <w:lang w:val="sl-SI" w:eastAsia="sl-SI"/>
        </w:rPr>
      </w:pPr>
    </w:p>
    <w:p w14:paraId="64F7ACA2" w14:textId="77777777" w:rsidR="006F0C4A" w:rsidRPr="00A24AFE" w:rsidRDefault="006F0C4A" w:rsidP="006F0C4A">
      <w:pPr>
        <w:pStyle w:val="Brezrazmikov"/>
        <w:rPr>
          <w:rFonts w:ascii="Arial" w:eastAsia="Times New Roman" w:hAnsi="Arial" w:cs="Arial"/>
          <w:sz w:val="20"/>
          <w:szCs w:val="20"/>
          <w:lang w:val="sl-SI" w:eastAsia="sl-SI"/>
        </w:rPr>
      </w:pPr>
    </w:p>
    <w:p w14:paraId="0CA69DAB"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S podpisom zakoniti zastopnik pooblaščam naročnika UNIVERZA V LJUBLJANI, MEDICINSKA FAKULTETA</w:t>
      </w:r>
      <w:r w:rsidR="00BB17B9"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na podlagi zgoraj navedenih o</w:t>
      </w:r>
      <w:r w:rsidR="001632B5" w:rsidRPr="00A24AFE">
        <w:rPr>
          <w:rFonts w:ascii="Arial" w:eastAsia="Times New Roman" w:hAnsi="Arial" w:cs="Arial"/>
          <w:kern w:val="3"/>
          <w:sz w:val="20"/>
          <w:szCs w:val="20"/>
          <w:lang w:eastAsia="zh-CN"/>
        </w:rPr>
        <w:t>s</w:t>
      </w:r>
      <w:r w:rsidRPr="00A24AFE">
        <w:rPr>
          <w:rFonts w:ascii="Arial" w:eastAsia="Times New Roman" w:hAnsi="Arial" w:cs="Arial"/>
          <w:kern w:val="3"/>
          <w:sz w:val="20"/>
          <w:szCs w:val="20"/>
          <w:lang w:eastAsia="zh-CN"/>
        </w:rPr>
        <w:t xml:space="preserve">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4D20FBF2" w14:textId="77777777" w:rsidR="006F0C4A" w:rsidRDefault="006F0C4A" w:rsidP="006F0C4A">
      <w:pPr>
        <w:pStyle w:val="Brezrazmikov"/>
        <w:rPr>
          <w:rFonts w:ascii="Arial" w:eastAsia="Times New Roman" w:hAnsi="Arial" w:cs="Arial"/>
          <w:sz w:val="22"/>
          <w:szCs w:val="22"/>
          <w:lang w:val="sl-SI" w:eastAsia="sl-SI"/>
        </w:rPr>
      </w:pPr>
    </w:p>
    <w:p w14:paraId="5070CE77" w14:textId="77777777" w:rsidR="001B7D99" w:rsidRPr="001B7D99" w:rsidRDefault="001B7D99" w:rsidP="006F0C4A">
      <w:pPr>
        <w:pStyle w:val="Brezrazmikov"/>
        <w:rPr>
          <w:rFonts w:ascii="Arial" w:eastAsia="Times New Roman" w:hAnsi="Arial" w:cs="Arial"/>
          <w:sz w:val="20"/>
          <w:szCs w:val="20"/>
          <w:lang w:val="sl-SI" w:eastAsia="sl-SI"/>
        </w:rPr>
      </w:pPr>
    </w:p>
    <w:p w14:paraId="1B9175E4" w14:textId="77777777" w:rsidR="001B7D99" w:rsidRPr="001B7D99" w:rsidRDefault="001B7D99" w:rsidP="001B7D99">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36647D20" w14:textId="77777777" w:rsidR="001B7D99" w:rsidRPr="001B7D99" w:rsidRDefault="001B7D99" w:rsidP="001B7D99">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8211189" w14:textId="77777777" w:rsidR="001B7D99" w:rsidRPr="001B7D99" w:rsidRDefault="001B7D99" w:rsidP="001B7D99">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p w14:paraId="11CC25EE" w14:textId="77777777" w:rsidR="001B7D99" w:rsidRPr="001B7D99" w:rsidRDefault="001B7D99" w:rsidP="006F0C4A">
      <w:pPr>
        <w:pStyle w:val="Brezrazmikov"/>
        <w:rPr>
          <w:rFonts w:ascii="Arial" w:eastAsia="Times New Roman" w:hAnsi="Arial" w:cs="Arial"/>
          <w:sz w:val="20"/>
          <w:szCs w:val="20"/>
          <w:lang w:val="sl-SI" w:eastAsia="sl-SI"/>
        </w:rPr>
      </w:pPr>
    </w:p>
    <w:p w14:paraId="056E5406" w14:textId="77777777" w:rsidR="006F0C4A" w:rsidRPr="001B7D99" w:rsidRDefault="006F0C4A" w:rsidP="006F0C4A">
      <w:pPr>
        <w:pStyle w:val="Brezrazmikov"/>
        <w:rPr>
          <w:rFonts w:ascii="Arial" w:eastAsia="Times New Roman" w:hAnsi="Arial" w:cs="Arial"/>
          <w:sz w:val="20"/>
          <w:szCs w:val="20"/>
          <w:lang w:val="sl-SI" w:eastAsia="sl-SI"/>
        </w:rPr>
      </w:pPr>
    </w:p>
    <w:p w14:paraId="749A2D3D" w14:textId="77777777" w:rsidR="006F0C4A" w:rsidRPr="001B7D99" w:rsidRDefault="006F0C4A" w:rsidP="006F0C4A">
      <w:pPr>
        <w:pStyle w:val="Brezrazmikov"/>
        <w:rPr>
          <w:rFonts w:ascii="Arial" w:eastAsia="Times New Roman" w:hAnsi="Arial" w:cs="Arial"/>
          <w:sz w:val="20"/>
          <w:szCs w:val="20"/>
          <w:lang w:val="sl-SI" w:eastAsia="sl-SI"/>
        </w:rPr>
      </w:pPr>
    </w:p>
    <w:p w14:paraId="59C66CCD" w14:textId="77777777" w:rsidR="006F0C4A" w:rsidRDefault="006F0C4A" w:rsidP="006F0C4A">
      <w:pPr>
        <w:pStyle w:val="Brezrazmikov"/>
        <w:rPr>
          <w:rFonts w:ascii="Arial" w:eastAsia="Times New Roman" w:hAnsi="Arial" w:cs="Arial"/>
          <w:sz w:val="20"/>
          <w:szCs w:val="20"/>
          <w:lang w:val="sl-SI" w:eastAsia="sl-SI"/>
        </w:rPr>
      </w:pPr>
    </w:p>
    <w:p w14:paraId="2C48E730" w14:textId="77777777" w:rsidR="00A24AFE" w:rsidRDefault="00A24AFE" w:rsidP="006F0C4A">
      <w:pPr>
        <w:pStyle w:val="Brezrazmikov"/>
        <w:rPr>
          <w:rFonts w:ascii="Arial" w:eastAsia="Times New Roman" w:hAnsi="Arial" w:cs="Arial"/>
          <w:sz w:val="20"/>
          <w:szCs w:val="20"/>
          <w:lang w:val="sl-SI" w:eastAsia="sl-SI"/>
        </w:rPr>
      </w:pPr>
    </w:p>
    <w:p w14:paraId="303616FF" w14:textId="77777777" w:rsidR="001B7D99" w:rsidRDefault="001B7D99" w:rsidP="006F0C4A">
      <w:pPr>
        <w:pStyle w:val="Brezrazmikov"/>
        <w:rPr>
          <w:rFonts w:ascii="Arial" w:eastAsia="Times New Roman" w:hAnsi="Arial" w:cs="Arial"/>
          <w:sz w:val="20"/>
          <w:szCs w:val="20"/>
          <w:lang w:val="sl-SI" w:eastAsia="sl-SI"/>
        </w:rPr>
      </w:pPr>
    </w:p>
    <w:p w14:paraId="4849BD4D" w14:textId="77777777" w:rsidR="001B7D99" w:rsidRDefault="001B7D99" w:rsidP="006F0C4A">
      <w:pPr>
        <w:pStyle w:val="Brezrazmikov"/>
        <w:rPr>
          <w:rFonts w:ascii="Arial" w:eastAsia="Times New Roman" w:hAnsi="Arial" w:cs="Arial"/>
          <w:sz w:val="20"/>
          <w:szCs w:val="20"/>
          <w:lang w:val="sl-SI" w:eastAsia="sl-SI"/>
        </w:rPr>
      </w:pPr>
    </w:p>
    <w:p w14:paraId="03D9F9CD" w14:textId="77777777" w:rsidR="00A24AFE" w:rsidRDefault="00A24AFE" w:rsidP="006F0C4A">
      <w:pPr>
        <w:pStyle w:val="Brezrazmikov"/>
        <w:rPr>
          <w:rFonts w:ascii="Arial" w:eastAsia="Times New Roman" w:hAnsi="Arial" w:cs="Arial"/>
          <w:sz w:val="20"/>
          <w:szCs w:val="20"/>
          <w:lang w:val="sl-SI" w:eastAsia="sl-SI"/>
        </w:rPr>
      </w:pPr>
    </w:p>
    <w:p w14:paraId="5C50ED63" w14:textId="77777777" w:rsidR="00A24AFE" w:rsidRPr="00E62F35" w:rsidRDefault="00A24AFE" w:rsidP="006F0C4A">
      <w:pPr>
        <w:pStyle w:val="Brezrazmikov"/>
        <w:rPr>
          <w:rFonts w:ascii="Arial" w:eastAsia="Times New Roman" w:hAnsi="Arial" w:cs="Arial"/>
          <w:sz w:val="20"/>
          <w:szCs w:val="20"/>
          <w:lang w:val="sl-SI" w:eastAsia="sl-SI"/>
        </w:rPr>
      </w:pPr>
    </w:p>
    <w:p w14:paraId="27AFC67C" w14:textId="77777777" w:rsidR="006F0C4A" w:rsidRDefault="006F0C4A" w:rsidP="006F0C4A">
      <w:pPr>
        <w:pStyle w:val="Brezrazmikov"/>
        <w:rPr>
          <w:rFonts w:ascii="Arial" w:eastAsia="Times New Roman" w:hAnsi="Arial" w:cs="Arial"/>
          <w:sz w:val="20"/>
          <w:szCs w:val="20"/>
          <w:lang w:val="sl-SI" w:eastAsia="sl-SI"/>
        </w:rPr>
      </w:pPr>
    </w:p>
    <w:p w14:paraId="1D5E3C85" w14:textId="77777777" w:rsidR="006F0C4A" w:rsidRPr="00FE5027" w:rsidRDefault="006F0C4A" w:rsidP="00803B9A">
      <w:pPr>
        <w:pStyle w:val="Naslov"/>
        <w:rPr>
          <w:rFonts w:ascii="Arial" w:hAnsi="Arial" w:cs="Arial"/>
        </w:rPr>
      </w:pPr>
      <w:bookmarkStart w:id="11" w:name="_Toc100062009"/>
      <w:bookmarkStart w:id="12" w:name="_Toc132205561"/>
      <w:bookmarkStart w:id="13" w:name="_Toc384570237"/>
      <w:bookmarkStart w:id="14" w:name="_Toc417460432"/>
      <w:r w:rsidRPr="008F7276">
        <w:rPr>
          <w:rFonts w:ascii="Arial" w:hAnsi="Arial" w:cs="Arial"/>
          <w:sz w:val="24"/>
          <w:szCs w:val="24"/>
        </w:rPr>
        <w:lastRenderedPageBreak/>
        <w:t xml:space="preserve">OBR </w:t>
      </w:r>
      <w:bookmarkEnd w:id="11"/>
      <w:bookmarkEnd w:id="12"/>
      <w:r w:rsidR="00803B9A">
        <w:rPr>
          <w:rFonts w:ascii="Arial" w:hAnsi="Arial" w:cs="Arial"/>
          <w:sz w:val="24"/>
          <w:szCs w:val="24"/>
        </w:rPr>
        <w:t>1 b</w:t>
      </w:r>
      <w:bookmarkEnd w:id="13"/>
      <w:bookmarkEnd w:id="14"/>
    </w:p>
    <w:p w14:paraId="43447A01" w14:textId="77777777" w:rsidR="00803B9A" w:rsidRDefault="00803B9A" w:rsidP="006F0C4A">
      <w:pPr>
        <w:pStyle w:val="Brezrazmikov"/>
        <w:jc w:val="center"/>
        <w:rPr>
          <w:rFonts w:ascii="Arial" w:hAnsi="Arial" w:cs="Arial"/>
          <w:b/>
          <w:lang w:val="sl-SI" w:eastAsia="sl-SI"/>
        </w:rPr>
      </w:pPr>
    </w:p>
    <w:p w14:paraId="35096157" w14:textId="77777777" w:rsidR="00803B9A" w:rsidRPr="00803B9A" w:rsidRDefault="00803B9A" w:rsidP="00803B9A">
      <w:pPr>
        <w:suppressAutoHyphens/>
        <w:autoSpaceDN w:val="0"/>
        <w:spacing w:after="0" w:line="240" w:lineRule="auto"/>
        <w:jc w:val="both"/>
        <w:textAlignment w:val="baseline"/>
        <w:rPr>
          <w:rFonts w:ascii="Arial" w:eastAsia="Times New Roman" w:hAnsi="Arial" w:cs="Arial"/>
          <w:kern w:val="3"/>
          <w:sz w:val="20"/>
          <w:szCs w:val="20"/>
          <w:lang w:eastAsia="zh-CN"/>
        </w:rPr>
      </w:pPr>
      <w:r w:rsidRPr="00803B9A">
        <w:rPr>
          <w:rFonts w:ascii="Arial" w:eastAsia="Times New Roman" w:hAnsi="Arial" w:cs="Arial"/>
          <w:b/>
          <w:kern w:val="3"/>
          <w:sz w:val="22"/>
          <w:szCs w:val="22"/>
          <w:lang w:eastAsia="zh-CN"/>
        </w:rPr>
        <w:t>SEZNAM VSEH PODIZVAJALCEV IN PODATKI O PODIZVAJALCIH</w:t>
      </w:r>
      <w:r w:rsidRPr="008F7276">
        <w:rPr>
          <w:rFonts w:ascii="Arial" w:hAnsi="Arial" w:cs="Arial"/>
          <w:b/>
          <w:vertAlign w:val="superscript"/>
          <w:lang w:eastAsia="sl-SI"/>
        </w:rPr>
        <w:footnoteReference w:id="2"/>
      </w:r>
      <w:r w:rsidRPr="008F7276">
        <w:rPr>
          <w:rFonts w:ascii="Arial" w:hAnsi="Arial" w:cs="Arial"/>
          <w:b/>
          <w:lang w:eastAsia="sl-SI"/>
        </w:rPr>
        <w:t>,</w:t>
      </w:r>
    </w:p>
    <w:p w14:paraId="43E80C70" w14:textId="77777777" w:rsidR="00803B9A" w:rsidRDefault="00803B9A" w:rsidP="006F0C4A">
      <w:pPr>
        <w:pStyle w:val="Brezrazmikov"/>
        <w:jc w:val="center"/>
        <w:rPr>
          <w:rFonts w:ascii="Arial" w:hAnsi="Arial" w:cs="Arial"/>
          <w:b/>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803B9A" w:rsidRPr="00A24AFE" w14:paraId="286D47B1"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2099E" w14:textId="77777777" w:rsidR="00803B9A" w:rsidRPr="00A24AFE" w:rsidRDefault="00803B9A" w:rsidP="00BC1417">
            <w:pPr>
              <w:pStyle w:val="Brezrazmikov"/>
              <w:rPr>
                <w:rFonts w:ascii="Arial" w:eastAsia="Times New Roman" w:hAnsi="Arial" w:cs="Arial"/>
                <w:sz w:val="20"/>
                <w:szCs w:val="20"/>
                <w:lang w:val="sl-SI" w:eastAsia="sl-SI"/>
              </w:rPr>
            </w:pPr>
            <w:bookmarkStart w:id="15" w:name="_Hlk167095994"/>
            <w:r w:rsidRPr="00A24AFE">
              <w:rPr>
                <w:rFonts w:ascii="Arial" w:eastAsia="Times New Roman" w:hAnsi="Arial" w:cs="Arial"/>
                <w:sz w:val="20"/>
                <w:szCs w:val="20"/>
                <w:lang w:val="sl-SI" w:eastAsia="sl-SI"/>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72A7BF9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p>
        </w:tc>
      </w:tr>
      <w:tr w:rsidR="00803B9A" w:rsidRPr="00A24AFE" w14:paraId="2AB6D408"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40A53"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NASLOV IN SEDEŽ PODIZVAJALCA:</w:t>
            </w:r>
          </w:p>
        </w:tc>
        <w:tc>
          <w:tcPr>
            <w:tcW w:w="5103" w:type="dxa"/>
            <w:tcBorders>
              <w:top w:val="single" w:sz="4" w:space="0" w:color="auto"/>
              <w:left w:val="single" w:sz="4" w:space="0" w:color="auto"/>
              <w:bottom w:val="single" w:sz="4" w:space="0" w:color="auto"/>
              <w:right w:val="single" w:sz="4" w:space="0" w:color="auto"/>
            </w:tcBorders>
          </w:tcPr>
          <w:p w14:paraId="2FECCE65"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2847DC50"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2F0FA7E"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31C68778"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1031A9E"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BBB1B"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73A5F70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BAE447C"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0ED1A"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1D34BFC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9AB27A2"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00F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2ADF0AB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27E908B"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562E"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482304DE"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85EB1C7"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DA7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467818DD"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6C8E90AF"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6CA74"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2218F98"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0979EA5"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34517AF1"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34E642A6"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61D1C997"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53ADC63B"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4C9A984E"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bookmarkEnd w:id="15"/>
    </w:tbl>
    <w:p w14:paraId="482F9D37" w14:textId="77777777" w:rsidR="006F0C4A" w:rsidRPr="00A24AFE" w:rsidRDefault="006F0C4A" w:rsidP="006F0C4A">
      <w:pPr>
        <w:pStyle w:val="Brezrazmikov"/>
        <w:rPr>
          <w:rFonts w:ascii="Arial" w:hAnsi="Arial" w:cs="Arial"/>
          <w:sz w:val="20"/>
          <w:szCs w:val="20"/>
          <w:lang w:val="sl-SI" w:eastAsia="sl-SI"/>
        </w:rPr>
      </w:pPr>
    </w:p>
    <w:p w14:paraId="65AF2E61" w14:textId="77777777" w:rsidR="006F0C4A" w:rsidRPr="00A24AFE" w:rsidRDefault="006F0C4A" w:rsidP="006F0C4A">
      <w:pPr>
        <w:pStyle w:val="Brezrazmikov"/>
        <w:rPr>
          <w:rFonts w:ascii="Arial" w:hAnsi="Arial" w:cs="Arial"/>
          <w:sz w:val="20"/>
          <w:szCs w:val="20"/>
          <w:lang w:val="sl-SI" w:eastAsia="sl-SI"/>
        </w:rPr>
      </w:pPr>
    </w:p>
    <w:p w14:paraId="0C93328E"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S podpisom zakoniti zastopnik pooblaščam naročnika UNIVERZA V LJUBLJANI, MEDICINSKA FAKULTETA</w:t>
      </w:r>
      <w:r w:rsidR="001632B5"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060739F8" w14:textId="77777777" w:rsidR="006F0C4A" w:rsidRPr="00A24AFE" w:rsidRDefault="006F0C4A" w:rsidP="006F0C4A">
      <w:pPr>
        <w:pStyle w:val="Brezrazmikov"/>
        <w:rPr>
          <w:rFonts w:ascii="Arial" w:hAnsi="Arial" w:cs="Arial"/>
          <w:sz w:val="20"/>
          <w:szCs w:val="20"/>
          <w:lang w:val="sl-SI" w:eastAsia="sl-SI"/>
        </w:rPr>
      </w:pPr>
    </w:p>
    <w:p w14:paraId="5E47A467" w14:textId="77777777" w:rsidR="00E62F35" w:rsidRPr="00A24AFE" w:rsidRDefault="00E62F35" w:rsidP="006F0C4A">
      <w:pPr>
        <w:pStyle w:val="Brezrazmikov"/>
        <w:rPr>
          <w:rFonts w:ascii="Arial" w:eastAsia="Times New Roman" w:hAnsi="Arial" w:cs="Arial"/>
          <w:sz w:val="20"/>
          <w:szCs w:val="20"/>
          <w:lang w:val="sl-SI" w:eastAsia="sl-SI"/>
        </w:rPr>
      </w:pPr>
    </w:p>
    <w:p w14:paraId="7D7ADDEE" w14:textId="77777777" w:rsidR="006F0C4A" w:rsidRPr="001B7D99" w:rsidRDefault="006F0C4A" w:rsidP="006F0C4A">
      <w:pPr>
        <w:pStyle w:val="Brezrazmikov"/>
        <w:rPr>
          <w:rFonts w:ascii="Arial" w:eastAsia="Times New Roman" w:hAnsi="Arial" w:cs="Arial"/>
          <w:sz w:val="20"/>
          <w:szCs w:val="20"/>
          <w:lang w:val="sl-SI" w:eastAsia="sl-SI"/>
        </w:rPr>
      </w:pPr>
    </w:p>
    <w:p w14:paraId="084FFC7E" w14:textId="77777777" w:rsidR="001B7D99" w:rsidRPr="001B7D99" w:rsidRDefault="001B7D99" w:rsidP="001B7D99">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7F961E79" w14:textId="77777777" w:rsidR="001B7D99" w:rsidRPr="001B7D99" w:rsidRDefault="001B7D99" w:rsidP="001B7D99">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3D1C0AB5" w14:textId="77777777" w:rsidR="001B7D99" w:rsidRPr="001B7D99" w:rsidRDefault="001B7D99" w:rsidP="001B7D99">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p w14:paraId="0015B8E1" w14:textId="77777777" w:rsidR="006F0C4A" w:rsidRPr="001B7D99" w:rsidRDefault="006F0C4A" w:rsidP="006F0C4A">
      <w:pPr>
        <w:pStyle w:val="Brezrazmikov"/>
        <w:rPr>
          <w:rFonts w:ascii="Arial" w:eastAsia="Times New Roman" w:hAnsi="Arial" w:cs="Arial"/>
          <w:sz w:val="20"/>
          <w:szCs w:val="20"/>
          <w:lang w:val="sl-SI" w:eastAsia="sl-SI"/>
        </w:rPr>
      </w:pPr>
    </w:p>
    <w:p w14:paraId="5C6236A0" w14:textId="77777777" w:rsidR="00BB17B9" w:rsidRPr="001B7D99" w:rsidRDefault="00BB17B9" w:rsidP="006F0C4A">
      <w:pPr>
        <w:pStyle w:val="Brezrazmikov"/>
        <w:rPr>
          <w:rFonts w:ascii="Arial" w:eastAsia="Times New Roman" w:hAnsi="Arial" w:cs="Arial"/>
          <w:sz w:val="20"/>
          <w:szCs w:val="20"/>
          <w:lang w:val="sl-SI" w:eastAsia="sl-SI"/>
        </w:rPr>
      </w:pPr>
    </w:p>
    <w:p w14:paraId="3ED67C61" w14:textId="77777777" w:rsidR="00BB17B9" w:rsidRPr="00A24AFE" w:rsidRDefault="00BB17B9" w:rsidP="006F0C4A">
      <w:pPr>
        <w:pStyle w:val="Brezrazmikov"/>
        <w:rPr>
          <w:rFonts w:ascii="Arial" w:eastAsia="Times New Roman" w:hAnsi="Arial" w:cs="Arial"/>
          <w:sz w:val="20"/>
          <w:szCs w:val="20"/>
          <w:lang w:val="sl-SI" w:eastAsia="sl-SI"/>
        </w:rPr>
      </w:pPr>
    </w:p>
    <w:p w14:paraId="456E7E10" w14:textId="77777777" w:rsidR="00BB17B9" w:rsidRDefault="00BB17B9" w:rsidP="006F0C4A">
      <w:pPr>
        <w:pStyle w:val="Brezrazmikov"/>
        <w:rPr>
          <w:rFonts w:ascii="Arial" w:eastAsia="Times New Roman" w:hAnsi="Arial" w:cs="Arial"/>
          <w:sz w:val="20"/>
          <w:szCs w:val="20"/>
          <w:lang w:val="sl-SI" w:eastAsia="sl-SI"/>
        </w:rPr>
      </w:pPr>
    </w:p>
    <w:p w14:paraId="3AE70A13" w14:textId="77777777" w:rsidR="00BB17B9" w:rsidRDefault="00BB17B9" w:rsidP="006F0C4A">
      <w:pPr>
        <w:pStyle w:val="Brezrazmikov"/>
        <w:rPr>
          <w:rFonts w:ascii="Arial" w:eastAsia="Times New Roman" w:hAnsi="Arial" w:cs="Arial"/>
          <w:sz w:val="20"/>
          <w:szCs w:val="20"/>
          <w:lang w:val="sl-SI" w:eastAsia="sl-SI"/>
        </w:rPr>
      </w:pPr>
    </w:p>
    <w:p w14:paraId="4C7A41B6" w14:textId="77777777" w:rsidR="00BB17B9" w:rsidRDefault="00BB17B9" w:rsidP="006F0C4A">
      <w:pPr>
        <w:pStyle w:val="Brezrazmikov"/>
        <w:rPr>
          <w:rFonts w:ascii="Arial" w:eastAsia="Times New Roman" w:hAnsi="Arial" w:cs="Arial"/>
          <w:sz w:val="20"/>
          <w:szCs w:val="20"/>
          <w:lang w:val="sl-SI" w:eastAsia="sl-SI"/>
        </w:rPr>
      </w:pPr>
    </w:p>
    <w:p w14:paraId="0937AF8C" w14:textId="77777777" w:rsidR="00BB17B9" w:rsidRDefault="00BB17B9" w:rsidP="006F0C4A">
      <w:pPr>
        <w:pStyle w:val="Brezrazmikov"/>
        <w:rPr>
          <w:rFonts w:ascii="Arial" w:eastAsia="Times New Roman" w:hAnsi="Arial" w:cs="Arial"/>
          <w:sz w:val="20"/>
          <w:szCs w:val="20"/>
          <w:lang w:val="sl-SI" w:eastAsia="sl-SI"/>
        </w:rPr>
      </w:pPr>
    </w:p>
    <w:p w14:paraId="38564BD3" w14:textId="77777777" w:rsidR="00BB17B9" w:rsidRDefault="00BB17B9" w:rsidP="006F0C4A">
      <w:pPr>
        <w:pStyle w:val="Brezrazmikov"/>
        <w:rPr>
          <w:rFonts w:ascii="Arial" w:eastAsia="Times New Roman" w:hAnsi="Arial" w:cs="Arial"/>
          <w:sz w:val="20"/>
          <w:szCs w:val="20"/>
          <w:lang w:val="sl-SI" w:eastAsia="sl-SI"/>
        </w:rPr>
      </w:pPr>
    </w:p>
    <w:p w14:paraId="61A7BFCF" w14:textId="77777777" w:rsidR="00BB17B9" w:rsidRDefault="00BB17B9" w:rsidP="006F0C4A">
      <w:pPr>
        <w:pStyle w:val="Brezrazmikov"/>
        <w:rPr>
          <w:rFonts w:ascii="Arial" w:eastAsia="Times New Roman" w:hAnsi="Arial" w:cs="Arial"/>
          <w:sz w:val="20"/>
          <w:szCs w:val="20"/>
          <w:lang w:val="sl-SI" w:eastAsia="sl-SI"/>
        </w:rPr>
      </w:pPr>
    </w:p>
    <w:p w14:paraId="2196FE47" w14:textId="77777777" w:rsidR="00145F00" w:rsidRDefault="00145F00" w:rsidP="006F0C4A">
      <w:pPr>
        <w:pStyle w:val="Brezrazmikov"/>
        <w:rPr>
          <w:rFonts w:ascii="Arial" w:eastAsia="Times New Roman" w:hAnsi="Arial" w:cs="Arial"/>
          <w:sz w:val="20"/>
          <w:szCs w:val="20"/>
          <w:lang w:val="sl-SI" w:eastAsia="sl-SI"/>
        </w:rPr>
      </w:pPr>
    </w:p>
    <w:p w14:paraId="46CB3801" w14:textId="77777777" w:rsidR="00145F00" w:rsidRDefault="00145F00" w:rsidP="006F0C4A">
      <w:pPr>
        <w:pStyle w:val="Brezrazmikov"/>
        <w:rPr>
          <w:rFonts w:ascii="Arial" w:eastAsia="Times New Roman" w:hAnsi="Arial" w:cs="Arial"/>
          <w:sz w:val="20"/>
          <w:szCs w:val="20"/>
          <w:lang w:val="sl-SI" w:eastAsia="sl-SI"/>
        </w:rPr>
      </w:pPr>
    </w:p>
    <w:p w14:paraId="7B764016" w14:textId="77777777" w:rsidR="00BB17B9" w:rsidRDefault="00BB17B9" w:rsidP="006F0C4A">
      <w:pPr>
        <w:pStyle w:val="Brezrazmikov"/>
        <w:rPr>
          <w:rFonts w:ascii="Arial" w:eastAsia="Times New Roman" w:hAnsi="Arial" w:cs="Arial"/>
          <w:sz w:val="20"/>
          <w:szCs w:val="20"/>
          <w:lang w:val="sl-SI" w:eastAsia="sl-SI"/>
        </w:rPr>
      </w:pPr>
    </w:p>
    <w:p w14:paraId="02858EAC" w14:textId="77777777" w:rsidR="00BB17B9" w:rsidRPr="00E62F35" w:rsidRDefault="00BB17B9" w:rsidP="006F0C4A">
      <w:pPr>
        <w:pStyle w:val="Brezrazmikov"/>
        <w:rPr>
          <w:rFonts w:ascii="Arial" w:eastAsia="Times New Roman" w:hAnsi="Arial" w:cs="Arial"/>
          <w:sz w:val="20"/>
          <w:szCs w:val="20"/>
          <w:lang w:val="sl-SI" w:eastAsia="sl-SI"/>
        </w:rPr>
      </w:pPr>
    </w:p>
    <w:p w14:paraId="58BF0791" w14:textId="77777777" w:rsidR="001C7D80" w:rsidRPr="00FE5027" w:rsidRDefault="001C7D80" w:rsidP="001C7D80">
      <w:pPr>
        <w:pStyle w:val="Naslov"/>
        <w:rPr>
          <w:rFonts w:ascii="Arial" w:hAnsi="Arial" w:cs="Arial"/>
        </w:rPr>
      </w:pPr>
      <w:bookmarkStart w:id="16" w:name="_Toc384570238"/>
      <w:bookmarkStart w:id="17" w:name="_Toc417460433"/>
      <w:bookmarkStart w:id="18" w:name="_Toc100062010"/>
      <w:bookmarkStart w:id="19" w:name="_Toc132205562"/>
      <w:r w:rsidRPr="008F7276">
        <w:rPr>
          <w:rFonts w:ascii="Arial" w:hAnsi="Arial" w:cs="Arial"/>
          <w:sz w:val="24"/>
          <w:szCs w:val="24"/>
        </w:rPr>
        <w:lastRenderedPageBreak/>
        <w:t xml:space="preserve">OBR </w:t>
      </w:r>
      <w:r>
        <w:rPr>
          <w:rFonts w:ascii="Arial" w:hAnsi="Arial" w:cs="Arial"/>
          <w:sz w:val="24"/>
          <w:szCs w:val="24"/>
        </w:rPr>
        <w:t>1 c</w:t>
      </w:r>
    </w:p>
    <w:p w14:paraId="33923087" w14:textId="77777777" w:rsidR="001C7D80" w:rsidRDefault="001C7D80" w:rsidP="00803B9A">
      <w:pPr>
        <w:pStyle w:val="Naslov"/>
        <w:rPr>
          <w:rFonts w:ascii="Arial" w:hAnsi="Arial" w:cs="Arial"/>
          <w:sz w:val="24"/>
          <w:szCs w:val="24"/>
        </w:rPr>
      </w:pPr>
    </w:p>
    <w:p w14:paraId="0A5C7646"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kern w:val="3"/>
          <w:sz w:val="20"/>
          <w:szCs w:val="20"/>
          <w:lang w:eastAsia="zh-CN"/>
        </w:rPr>
      </w:pPr>
      <w:r w:rsidRPr="001C7D80">
        <w:rPr>
          <w:rFonts w:ascii="Arial" w:eastAsia="Times New Roman" w:hAnsi="Arial" w:cs="Arial"/>
          <w:b/>
          <w:kern w:val="3"/>
          <w:sz w:val="22"/>
          <w:szCs w:val="22"/>
          <w:lang w:eastAsia="zh-CN"/>
        </w:rPr>
        <w:t>PODATKI  O ČLANIH UPRAVNIH, VODSTVENIH ALI NADZORNIH ORGANOV IN OSEBAH, KI IMAJO POOBLASTILO ZA ZASTOPANJE ALI ODLOČANJE ALI NADZOR V PONUDNIKU (</w:t>
      </w:r>
      <w:proofErr w:type="spellStart"/>
      <w:r w:rsidRPr="001C7D80">
        <w:rPr>
          <w:rFonts w:ascii="Arial" w:eastAsia="Times New Roman" w:hAnsi="Arial" w:cs="Arial"/>
          <w:b/>
          <w:kern w:val="3"/>
          <w:sz w:val="22"/>
          <w:szCs w:val="22"/>
          <w:lang w:eastAsia="zh-CN"/>
        </w:rPr>
        <w:t>poslovodečega</w:t>
      </w:r>
      <w:proofErr w:type="spellEnd"/>
      <w:r w:rsidRPr="001C7D80">
        <w:rPr>
          <w:rFonts w:ascii="Arial" w:eastAsia="Times New Roman" w:hAnsi="Arial" w:cs="Arial"/>
          <w:b/>
          <w:kern w:val="3"/>
          <w:sz w:val="22"/>
          <w:szCs w:val="22"/>
          <w:lang w:eastAsia="zh-CN"/>
        </w:rPr>
        <w:t xml:space="preserve"> in vseh ponudnikov v skupni ponudbi) oz. PODIZVAJALCIH</w:t>
      </w:r>
      <w:r w:rsidR="007C1A3C">
        <w:rPr>
          <w:rStyle w:val="Sprotnaopomba-sklic"/>
          <w:rFonts w:ascii="Arial" w:eastAsia="Times New Roman" w:hAnsi="Arial" w:cs="Arial"/>
          <w:b/>
          <w:kern w:val="3"/>
          <w:sz w:val="22"/>
          <w:szCs w:val="22"/>
          <w:lang w:eastAsia="zh-CN"/>
        </w:rPr>
        <w:footnoteReference w:id="3"/>
      </w:r>
    </w:p>
    <w:p w14:paraId="18321CFF"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b/>
          <w:i/>
          <w:kern w:val="3"/>
          <w:sz w:val="22"/>
          <w:szCs w:val="22"/>
          <w:lang w:eastAsia="zh-CN"/>
        </w:rPr>
      </w:pPr>
      <w:r w:rsidRPr="001C7D80">
        <w:rPr>
          <w:rFonts w:ascii="Arial" w:eastAsia="Times New Roman" w:hAnsi="Arial" w:cs="Arial"/>
          <w:b/>
          <w:i/>
          <w:kern w:val="3"/>
          <w:sz w:val="22"/>
          <w:szCs w:val="22"/>
          <w:lang w:eastAsia="zh-CN"/>
        </w:rPr>
        <w:t xml:space="preserve">    </w:t>
      </w:r>
    </w:p>
    <w:p w14:paraId="558F13A4"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b/>
          <w:i/>
          <w:kern w:val="3"/>
          <w:sz w:val="22"/>
          <w:szCs w:val="22"/>
          <w:lang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1C7D80" w:rsidRPr="00A24AFE" w14:paraId="744FFB79"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14C79"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000FAC41"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p>
        </w:tc>
      </w:tr>
      <w:tr w:rsidR="001C7D80" w:rsidRPr="00A24AFE" w14:paraId="0638E430"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F4433"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DATUM ROJSTVA:</w:t>
            </w:r>
          </w:p>
        </w:tc>
        <w:tc>
          <w:tcPr>
            <w:tcW w:w="5103" w:type="dxa"/>
            <w:tcBorders>
              <w:top w:val="single" w:sz="4" w:space="0" w:color="auto"/>
              <w:left w:val="single" w:sz="4" w:space="0" w:color="auto"/>
              <w:bottom w:val="single" w:sz="4" w:space="0" w:color="auto"/>
              <w:right w:val="single" w:sz="4" w:space="0" w:color="auto"/>
            </w:tcBorders>
          </w:tcPr>
          <w:p w14:paraId="369827BA"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0C61C90C"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F96C234"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EMŠO:</w:t>
            </w:r>
          </w:p>
        </w:tc>
        <w:tc>
          <w:tcPr>
            <w:tcW w:w="5103" w:type="dxa"/>
            <w:tcBorders>
              <w:top w:val="single" w:sz="4" w:space="0" w:color="auto"/>
              <w:left w:val="single" w:sz="4" w:space="0" w:color="auto"/>
              <w:bottom w:val="single" w:sz="4" w:space="0" w:color="auto"/>
              <w:right w:val="single" w:sz="4" w:space="0" w:color="auto"/>
            </w:tcBorders>
          </w:tcPr>
          <w:p w14:paraId="65A52AA4" w14:textId="77777777" w:rsidR="001C7D80" w:rsidRPr="00A24AFE" w:rsidRDefault="001C7D80"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66456609"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A8151"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KRAJ ROJSTVA:</w:t>
            </w:r>
          </w:p>
        </w:tc>
        <w:tc>
          <w:tcPr>
            <w:tcW w:w="5103" w:type="dxa"/>
            <w:tcBorders>
              <w:top w:val="single" w:sz="4" w:space="0" w:color="auto"/>
              <w:left w:val="single" w:sz="4" w:space="0" w:color="auto"/>
              <w:bottom w:val="single" w:sz="4" w:space="0" w:color="auto"/>
              <w:right w:val="single" w:sz="4" w:space="0" w:color="auto"/>
            </w:tcBorders>
          </w:tcPr>
          <w:p w14:paraId="76EFBD7D"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70C0A24C"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84A67"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OBČINA ROJSTVA:</w:t>
            </w:r>
          </w:p>
        </w:tc>
        <w:tc>
          <w:tcPr>
            <w:tcW w:w="5103" w:type="dxa"/>
            <w:tcBorders>
              <w:top w:val="single" w:sz="4" w:space="0" w:color="auto"/>
              <w:left w:val="single" w:sz="4" w:space="0" w:color="auto"/>
              <w:bottom w:val="single" w:sz="4" w:space="0" w:color="auto"/>
              <w:right w:val="single" w:sz="4" w:space="0" w:color="auto"/>
            </w:tcBorders>
          </w:tcPr>
          <w:p w14:paraId="2EFB10CF"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1F413454"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3A4B"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DRŽAVA ROJSTVA:</w:t>
            </w:r>
          </w:p>
        </w:tc>
        <w:tc>
          <w:tcPr>
            <w:tcW w:w="5103" w:type="dxa"/>
            <w:tcBorders>
              <w:top w:val="single" w:sz="4" w:space="0" w:color="auto"/>
              <w:left w:val="single" w:sz="4" w:space="0" w:color="auto"/>
              <w:bottom w:val="single" w:sz="4" w:space="0" w:color="auto"/>
              <w:right w:val="single" w:sz="4" w:space="0" w:color="auto"/>
            </w:tcBorders>
          </w:tcPr>
          <w:p w14:paraId="2E0C0C50"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6946A5F6"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13722"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NASLOV STALNEGA/ZAČASNEGA BIVALIŠČA (ulica in hišna številka, pošta in poštna številka):</w:t>
            </w:r>
          </w:p>
        </w:tc>
        <w:tc>
          <w:tcPr>
            <w:tcW w:w="5103" w:type="dxa"/>
            <w:tcBorders>
              <w:top w:val="single" w:sz="4" w:space="0" w:color="auto"/>
              <w:left w:val="single" w:sz="4" w:space="0" w:color="auto"/>
              <w:bottom w:val="single" w:sz="4" w:space="0" w:color="auto"/>
              <w:right w:val="single" w:sz="4" w:space="0" w:color="auto"/>
            </w:tcBorders>
          </w:tcPr>
          <w:p w14:paraId="2F2CEB2B"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5B19F3BD"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9CA4C" w14:textId="77777777" w:rsidR="001C7D80" w:rsidRPr="00A24AFE" w:rsidRDefault="007C1A3C"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DRŽAVLJANSTVO</w:t>
            </w:r>
            <w:r w:rsidR="001C7D80"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tcPr>
          <w:p w14:paraId="4DB2B015"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1CAA8481"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78E6" w14:textId="77777777" w:rsidR="001C7D80" w:rsidRPr="00A24AFE" w:rsidRDefault="007C1A3C"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PODPIS </w:t>
            </w:r>
            <w:r w:rsidR="001C7D80"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tcPr>
          <w:p w14:paraId="1332BDDD"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54AA0BB3" w14:textId="77777777" w:rsidR="001C7D80" w:rsidRPr="00A24AFE" w:rsidRDefault="001C7D80" w:rsidP="001C7D80">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A8FACC5" w14:textId="77777777" w:rsidR="001C7D80" w:rsidRPr="00A24AFE" w:rsidRDefault="001C7D80" w:rsidP="001C7D80">
      <w:pPr>
        <w:suppressAutoHyphens/>
        <w:autoSpaceDN w:val="0"/>
        <w:spacing w:after="0" w:line="240" w:lineRule="auto"/>
        <w:jc w:val="center"/>
        <w:textAlignment w:val="baseline"/>
        <w:rPr>
          <w:rFonts w:ascii="Arial" w:eastAsia="Times New Roman" w:hAnsi="Arial" w:cs="Arial"/>
          <w:kern w:val="3"/>
          <w:sz w:val="20"/>
          <w:szCs w:val="20"/>
          <w:lang w:eastAsia="zh-CN"/>
        </w:rPr>
      </w:pPr>
    </w:p>
    <w:p w14:paraId="14E3B3C5" w14:textId="77777777" w:rsidR="001632B5" w:rsidRPr="00A24AFE" w:rsidRDefault="001632B5" w:rsidP="001632B5">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 xml:space="preserve">S podpisom pooblaščam naročnika UNIVERZA V LJUBLJANI, MEDICINSKA FAKULTETA, 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fizične osebe.</w:t>
      </w:r>
    </w:p>
    <w:p w14:paraId="7E745ADD" w14:textId="77777777" w:rsidR="001C7D80" w:rsidRPr="00A24AFE" w:rsidRDefault="001C7D80" w:rsidP="001C7D80">
      <w:pPr>
        <w:suppressAutoHyphens/>
        <w:autoSpaceDN w:val="0"/>
        <w:spacing w:after="0" w:line="240" w:lineRule="auto"/>
        <w:jc w:val="center"/>
        <w:textAlignment w:val="baseline"/>
        <w:rPr>
          <w:rFonts w:ascii="Arial" w:eastAsia="Times New Roman" w:hAnsi="Arial" w:cs="Arial"/>
          <w:kern w:val="3"/>
          <w:sz w:val="20"/>
          <w:szCs w:val="20"/>
          <w:lang w:eastAsia="zh-CN"/>
        </w:rPr>
      </w:pPr>
    </w:p>
    <w:p w14:paraId="50CEC95E" w14:textId="77777777" w:rsidR="001C7D80" w:rsidRPr="00A24AFE" w:rsidRDefault="001C7D80" w:rsidP="001C7D80">
      <w:pPr>
        <w:suppressAutoHyphens/>
        <w:autoSpaceDN w:val="0"/>
        <w:spacing w:after="0" w:line="240" w:lineRule="auto"/>
        <w:textAlignment w:val="baseline"/>
        <w:rPr>
          <w:rFonts w:ascii="Arial" w:eastAsia="Times New Roman" w:hAnsi="Arial" w:cs="Arial"/>
          <w:kern w:val="3"/>
          <w:sz w:val="20"/>
          <w:szCs w:val="20"/>
          <w:lang w:eastAsia="zh-CN"/>
        </w:rPr>
      </w:pPr>
    </w:p>
    <w:p w14:paraId="2810095F" w14:textId="77777777" w:rsidR="001C7D80" w:rsidRPr="006A587B" w:rsidRDefault="001C7D80" w:rsidP="001C7D80">
      <w:pPr>
        <w:suppressAutoHyphens/>
        <w:autoSpaceDN w:val="0"/>
        <w:spacing w:after="0" w:line="240" w:lineRule="auto"/>
        <w:jc w:val="center"/>
        <w:textAlignment w:val="baseline"/>
        <w:rPr>
          <w:rFonts w:ascii="Arial" w:eastAsia="Times New Roman" w:hAnsi="Arial" w:cs="Arial"/>
          <w:kern w:val="3"/>
          <w:sz w:val="22"/>
          <w:szCs w:val="22"/>
          <w:lang w:eastAsia="zh-CN"/>
        </w:rPr>
      </w:pPr>
    </w:p>
    <w:p w14:paraId="0A443C69" w14:textId="77777777" w:rsidR="001C7D80" w:rsidRPr="006A587B" w:rsidRDefault="001C7D80" w:rsidP="001C7D80">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76CE32C7" w14:textId="77777777" w:rsidR="001C7D80" w:rsidRPr="001B7D99" w:rsidRDefault="001C7D80" w:rsidP="001C7D80">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bookmarkStart w:id="20" w:name="_Hlk173747098"/>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5F7EE3B1" w14:textId="77777777" w:rsidR="001C7D80" w:rsidRPr="001B7D99" w:rsidRDefault="001C7D80" w:rsidP="001C7D80">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21F1F09E" w14:textId="77777777" w:rsidR="001C7D80" w:rsidRPr="001B7D99" w:rsidRDefault="001C7D80" w:rsidP="001C7D80">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bookmarkEnd w:id="20"/>
    <w:p w14:paraId="59A8A5C7" w14:textId="77777777" w:rsidR="001C7D80" w:rsidRPr="001B7D99" w:rsidRDefault="001C7D80" w:rsidP="001C7D80">
      <w:pPr>
        <w:suppressAutoHyphens/>
        <w:autoSpaceDN w:val="0"/>
        <w:spacing w:after="0" w:line="240" w:lineRule="auto"/>
        <w:jc w:val="right"/>
        <w:textAlignment w:val="baseline"/>
        <w:rPr>
          <w:rFonts w:ascii="Arial" w:eastAsia="Times New Roman" w:hAnsi="Arial" w:cs="Arial"/>
          <w:b/>
          <w:kern w:val="3"/>
          <w:sz w:val="20"/>
          <w:szCs w:val="20"/>
          <w:lang w:eastAsia="zh-CN"/>
        </w:rPr>
      </w:pPr>
    </w:p>
    <w:p w14:paraId="35ECAEF7" w14:textId="77777777" w:rsidR="001C7D80" w:rsidRDefault="001C7D80" w:rsidP="00803B9A">
      <w:pPr>
        <w:pStyle w:val="Naslov"/>
        <w:rPr>
          <w:rFonts w:ascii="Arial" w:hAnsi="Arial" w:cs="Arial"/>
          <w:sz w:val="24"/>
          <w:szCs w:val="24"/>
        </w:rPr>
      </w:pPr>
    </w:p>
    <w:p w14:paraId="5401143E" w14:textId="77777777" w:rsidR="001C7D80" w:rsidRDefault="001C7D80" w:rsidP="00803B9A">
      <w:pPr>
        <w:pStyle w:val="Naslov"/>
        <w:rPr>
          <w:rFonts w:ascii="Arial" w:hAnsi="Arial" w:cs="Arial"/>
          <w:sz w:val="24"/>
          <w:szCs w:val="24"/>
        </w:rPr>
      </w:pPr>
    </w:p>
    <w:p w14:paraId="4872788C" w14:textId="77777777" w:rsidR="001C7D80" w:rsidRDefault="001C7D80" w:rsidP="00803B9A">
      <w:pPr>
        <w:pStyle w:val="Naslov"/>
        <w:rPr>
          <w:rFonts w:ascii="Arial" w:hAnsi="Arial" w:cs="Arial"/>
          <w:sz w:val="24"/>
          <w:szCs w:val="24"/>
        </w:rPr>
      </w:pPr>
    </w:p>
    <w:p w14:paraId="6A876D85" w14:textId="77777777" w:rsidR="001C7D80" w:rsidRDefault="001C7D80" w:rsidP="001C7D80">
      <w:pPr>
        <w:rPr>
          <w:lang w:eastAsia="sl-SI"/>
        </w:rPr>
      </w:pPr>
    </w:p>
    <w:p w14:paraId="68817F46" w14:textId="77777777" w:rsidR="001C7D80" w:rsidRDefault="001C7D80" w:rsidP="001C7D80">
      <w:pPr>
        <w:rPr>
          <w:lang w:eastAsia="sl-SI"/>
        </w:rPr>
      </w:pPr>
    </w:p>
    <w:p w14:paraId="4AFC9937" w14:textId="77777777" w:rsidR="00A24AFE" w:rsidRDefault="00A24AFE" w:rsidP="001C7D80">
      <w:pPr>
        <w:rPr>
          <w:lang w:eastAsia="sl-SI"/>
        </w:rPr>
      </w:pPr>
    </w:p>
    <w:p w14:paraId="23E014AC" w14:textId="77777777" w:rsidR="001B7D99" w:rsidRDefault="001B7D99" w:rsidP="001C7D80">
      <w:pPr>
        <w:rPr>
          <w:lang w:eastAsia="sl-SI"/>
        </w:rPr>
      </w:pPr>
    </w:p>
    <w:p w14:paraId="166952E5" w14:textId="77777777" w:rsidR="001C7D80" w:rsidRPr="007C1A3C" w:rsidRDefault="007C1A3C" w:rsidP="007C1A3C">
      <w:pPr>
        <w:pStyle w:val="Naslov"/>
        <w:rPr>
          <w:rFonts w:ascii="Arial" w:hAnsi="Arial" w:cs="Arial"/>
          <w:sz w:val="24"/>
          <w:szCs w:val="24"/>
        </w:rPr>
      </w:pPr>
      <w:r w:rsidRPr="007C1A3C">
        <w:rPr>
          <w:rFonts w:ascii="Arial" w:hAnsi="Arial" w:cs="Arial"/>
          <w:sz w:val="24"/>
          <w:szCs w:val="24"/>
        </w:rPr>
        <w:lastRenderedPageBreak/>
        <w:t>OBR 2</w:t>
      </w:r>
    </w:p>
    <w:p w14:paraId="619DEAB0" w14:textId="77777777" w:rsidR="001C7D80" w:rsidRDefault="001C7D80" w:rsidP="001C7D80">
      <w:pPr>
        <w:rPr>
          <w:lang w:eastAsia="sl-SI"/>
        </w:rPr>
      </w:pPr>
    </w:p>
    <w:p w14:paraId="0241576E" w14:textId="77777777" w:rsidR="00312B81" w:rsidRPr="00312B81" w:rsidRDefault="00312B81" w:rsidP="00312B81">
      <w:pPr>
        <w:suppressAutoHyphens/>
        <w:autoSpaceDN w:val="0"/>
        <w:spacing w:after="0" w:line="240" w:lineRule="auto"/>
        <w:jc w:val="center"/>
        <w:textAlignment w:val="baseline"/>
        <w:rPr>
          <w:rFonts w:ascii="Arial" w:eastAsia="Times New Roman" w:hAnsi="Arial" w:cs="Arial"/>
          <w:b/>
          <w:bCs/>
          <w:kern w:val="3"/>
          <w:sz w:val="22"/>
          <w:szCs w:val="22"/>
          <w:lang w:eastAsia="zh-CN"/>
        </w:rPr>
      </w:pPr>
      <w:r w:rsidRPr="00312B81">
        <w:rPr>
          <w:rFonts w:ascii="Arial" w:eastAsia="Times New Roman" w:hAnsi="Arial" w:cs="Arial"/>
          <w:b/>
          <w:bCs/>
          <w:kern w:val="3"/>
          <w:sz w:val="22"/>
          <w:szCs w:val="22"/>
          <w:lang w:eastAsia="zh-CN"/>
        </w:rPr>
        <w:t>KROVNA IZJAVA PONUDNIKA</w:t>
      </w:r>
    </w:p>
    <w:p w14:paraId="1FC3C33F"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b/>
          <w:bCs/>
          <w:kern w:val="3"/>
          <w:sz w:val="22"/>
          <w:szCs w:val="22"/>
          <w:lang w:eastAsia="zh-CN"/>
        </w:rPr>
      </w:pPr>
    </w:p>
    <w:p w14:paraId="342608C7"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322B9050"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b/>
          <w:bCs/>
          <w:kern w:val="3"/>
          <w:sz w:val="20"/>
          <w:szCs w:val="20"/>
          <w:lang w:eastAsia="zh-CN"/>
        </w:rPr>
        <w:t>S polno odgovornostjo izjavljamo:</w:t>
      </w:r>
    </w:p>
    <w:p w14:paraId="4C4C149E"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DBFDD26"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6493B5EC" w14:textId="77777777" w:rsidR="00312B81" w:rsidRPr="00A24AFE" w:rsidRDefault="00312B81" w:rsidP="00354A84">
      <w:pPr>
        <w:widowControl w:val="0"/>
        <w:numPr>
          <w:ilvl w:val="0"/>
          <w:numId w:val="10"/>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vse kopije dokumentov, ki so priložene ponudbi, ustrezajo originalom;</w:t>
      </w:r>
    </w:p>
    <w:p w14:paraId="11B704A4" w14:textId="77777777" w:rsidR="00312B81" w:rsidRPr="00A24AFE" w:rsidRDefault="00312B81" w:rsidP="00312B81">
      <w:pPr>
        <w:suppressAutoHyphens/>
        <w:autoSpaceDN w:val="0"/>
        <w:spacing w:after="0" w:line="240" w:lineRule="auto"/>
        <w:ind w:left="360"/>
        <w:jc w:val="both"/>
        <w:textAlignment w:val="baseline"/>
        <w:rPr>
          <w:rFonts w:ascii="Arial" w:eastAsia="Times New Roman" w:hAnsi="Arial" w:cs="Arial"/>
          <w:kern w:val="3"/>
          <w:sz w:val="20"/>
          <w:szCs w:val="20"/>
          <w:lang w:eastAsia="zh-CN"/>
        </w:rPr>
      </w:pPr>
    </w:p>
    <w:p w14:paraId="3539BC41" w14:textId="77777777" w:rsidR="00312B81" w:rsidRPr="00A24AFE" w:rsidRDefault="00312B81" w:rsidP="00312B81">
      <w:pPr>
        <w:suppressAutoHyphens/>
        <w:autoSpaceDN w:val="0"/>
        <w:spacing w:after="0" w:line="240" w:lineRule="auto"/>
        <w:ind w:left="360"/>
        <w:jc w:val="both"/>
        <w:textAlignment w:val="baseline"/>
        <w:rPr>
          <w:rFonts w:ascii="Arial" w:eastAsia="Times New Roman" w:hAnsi="Arial" w:cs="Arial"/>
          <w:kern w:val="3"/>
          <w:sz w:val="20"/>
          <w:szCs w:val="20"/>
          <w:lang w:eastAsia="zh-CN"/>
        </w:rPr>
      </w:pPr>
    </w:p>
    <w:p w14:paraId="02F7D7B1"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vse navedbe, ki smo jih podali v ponudbi, ustrezajo dejanskemu stanju, naročniku pa dajemo pravico, da jih preveri pri sodelujočih v ponudbi ali pristojnih ustanovah oz. inštitucijah;</w:t>
      </w:r>
    </w:p>
    <w:p w14:paraId="791A5F1D"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03BFD620"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7186341B"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 primeru tega javnega naročila nismo, skupaj s podizvajalci, izdelali oz. sodelovali z izdelovalci pri izdelavi razpisne dokumentacije ali njenih delov; prav tako izdelovalci razpisne dokumentacije niso sodelovali z nami pri pripravi ponudbe;</w:t>
      </w:r>
    </w:p>
    <w:p w14:paraId="4489EFA3"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7ABB158E"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7636E484"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nam zakon ne prepoveduje skleniti pogodbe za izvedbo javnega naročila;</w:t>
      </w:r>
    </w:p>
    <w:p w14:paraId="32E98694"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43DCA186"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022D6FA5"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bomo glede na že sklenjene pogodbe, v primeru, da bomo izbrani, sposobni kvalitetno izvajati dela razpisanega javnega naročila in da razpolagamo z zadostnimi tehničnimi zmogljivostmi;</w:t>
      </w:r>
    </w:p>
    <w:p w14:paraId="2420B7E1"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163AE94B"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6D148F5A"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bodo strokovnjaki, ki jih navajamo v ponudbi, tudi izvajali predmet tega javnega naročila;</w:t>
      </w:r>
    </w:p>
    <w:p w14:paraId="48CC56DF"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622D877F"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07B3EEDA"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naše podjetje izpolnjuje vse zakonsko predpisane pogoje za opravljanje dejavnosti, za katero se prijavljamo po predmetnem razpisu.</w:t>
      </w:r>
    </w:p>
    <w:p w14:paraId="1CDEE143"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2D74866E"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6A56018D"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bomo naročniku v roku 8 dni od prejema njegovega poziva posredovali podatke o:</w:t>
      </w:r>
    </w:p>
    <w:p w14:paraId="00866507" w14:textId="77777777" w:rsidR="00312B81" w:rsidRPr="00A24AFE" w:rsidRDefault="00312B81" w:rsidP="00354A84">
      <w:pPr>
        <w:widowControl w:val="0"/>
        <w:numPr>
          <w:ilvl w:val="0"/>
          <w:numId w:val="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 xml:space="preserve">naših ustanoviteljih, družbenikih, vključno s tihimi družbeniki, delničarjih, </w:t>
      </w:r>
      <w:proofErr w:type="spellStart"/>
      <w:r w:rsidRPr="00A24AFE">
        <w:rPr>
          <w:rFonts w:ascii="Arial" w:eastAsia="Times New Roman" w:hAnsi="Arial" w:cs="Arial"/>
          <w:kern w:val="3"/>
          <w:sz w:val="20"/>
          <w:szCs w:val="20"/>
          <w:lang w:eastAsia="zh-CN"/>
        </w:rPr>
        <w:t>komanditistih</w:t>
      </w:r>
      <w:proofErr w:type="spellEnd"/>
      <w:r w:rsidRPr="00A24AFE">
        <w:rPr>
          <w:rFonts w:ascii="Arial" w:eastAsia="Times New Roman" w:hAnsi="Arial" w:cs="Arial"/>
          <w:kern w:val="3"/>
          <w:sz w:val="20"/>
          <w:szCs w:val="20"/>
          <w:lang w:eastAsia="zh-CN"/>
        </w:rPr>
        <w:t xml:space="preserve"> ali drugih lastnikih in podatke o lastniških deležih navedenih oseb;</w:t>
      </w:r>
    </w:p>
    <w:p w14:paraId="3EDE791D" w14:textId="77777777" w:rsidR="00312B81" w:rsidRPr="00A24AFE" w:rsidRDefault="00312B81" w:rsidP="00354A84">
      <w:pPr>
        <w:widowControl w:val="0"/>
        <w:numPr>
          <w:ilvl w:val="0"/>
          <w:numId w:val="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gospodarskih subjektih, za katere se glede na določbe zakona, ki ureja gospodarske službe, šteje, da so z nami povezane.</w:t>
      </w:r>
    </w:p>
    <w:p w14:paraId="77D91085"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5D5BB274"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21D9FAF6"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Datum:</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006A587B" w:rsidRPr="00A24AFE">
        <w:rPr>
          <w:rFonts w:ascii="Arial" w:eastAsia="Times New Roman" w:hAnsi="Arial" w:cs="Arial"/>
          <w:kern w:val="3"/>
          <w:sz w:val="20"/>
          <w:szCs w:val="20"/>
          <w:lang w:eastAsia="zh-CN"/>
        </w:rPr>
        <w:t>P</w:t>
      </w:r>
      <w:r w:rsidRPr="00A24AFE">
        <w:rPr>
          <w:rFonts w:ascii="Arial" w:eastAsia="Times New Roman" w:hAnsi="Arial" w:cs="Arial"/>
          <w:kern w:val="3"/>
          <w:sz w:val="20"/>
          <w:szCs w:val="20"/>
          <w:lang w:eastAsia="zh-CN"/>
        </w:rPr>
        <w:t>odpis:</w:t>
      </w:r>
    </w:p>
    <w:p w14:paraId="427D7BA5"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62FD3F55"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28738A47" w14:textId="77777777" w:rsidR="00242DAA"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ab/>
        <w:t>_________________</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___________________</w:t>
      </w:r>
      <w:r w:rsidR="00242DAA" w:rsidRPr="00A24AFE">
        <w:rPr>
          <w:rFonts w:ascii="Arial" w:eastAsia="Times New Roman" w:hAnsi="Arial" w:cs="Arial"/>
          <w:kern w:val="3"/>
          <w:sz w:val="20"/>
          <w:szCs w:val="20"/>
          <w:lang w:eastAsia="zh-CN"/>
        </w:rPr>
        <w:t xml:space="preserve"> </w:t>
      </w:r>
    </w:p>
    <w:p w14:paraId="738C9CEF" w14:textId="77777777" w:rsidR="00242DAA" w:rsidRPr="00A24AFE" w:rsidRDefault="00242DAA"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746D602D"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30F9928"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8736248"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6D8E3A52"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046057A6" w14:textId="77777777" w:rsidR="00BB17B9" w:rsidRDefault="00BB17B9"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F0F3885"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05F82F85"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1D43B5B2"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499E1FDE"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523955F3"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CA31DFF" w14:textId="77777777" w:rsidR="00A24AFE" w:rsidRPr="006A587B"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18C2ADDC" w14:textId="77777777" w:rsidR="00BB17B9" w:rsidRPr="006A587B" w:rsidRDefault="00BB17B9"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F948BE3"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b/>
          <w:bCs/>
          <w:kern w:val="3"/>
          <w:lang w:eastAsia="zh-CN"/>
        </w:rPr>
      </w:pPr>
      <w:r w:rsidRPr="006A587B">
        <w:rPr>
          <w:rFonts w:ascii="Arial" w:eastAsia="Times New Roman" w:hAnsi="Arial" w:cs="Arial"/>
          <w:b/>
          <w:bCs/>
          <w:kern w:val="3"/>
          <w:lang w:eastAsia="zh-CN"/>
        </w:rPr>
        <w:t>OBR 3</w:t>
      </w:r>
    </w:p>
    <w:p w14:paraId="00C781CC"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p>
    <w:p w14:paraId="00CB2C2E" w14:textId="77777777" w:rsidR="001C7D80" w:rsidRPr="00685A3F" w:rsidRDefault="001C7D80" w:rsidP="001C7D80">
      <w:pPr>
        <w:rPr>
          <w:rFonts w:ascii="Arial" w:hAnsi="Arial" w:cs="Arial"/>
          <w:lang w:eastAsia="sl-SI"/>
        </w:rPr>
      </w:pPr>
    </w:p>
    <w:p w14:paraId="0D6A959D" w14:textId="77777777" w:rsidR="00242DAA" w:rsidRPr="00685A3F" w:rsidRDefault="00242DAA" w:rsidP="00242DAA">
      <w:pPr>
        <w:pStyle w:val="Brezrazmikov"/>
        <w:jc w:val="center"/>
        <w:rPr>
          <w:rFonts w:ascii="Arial" w:hAnsi="Arial" w:cs="Arial"/>
          <w:b/>
          <w:sz w:val="28"/>
          <w:szCs w:val="28"/>
          <w:lang w:val="sl-SI" w:eastAsia="sl-SI"/>
        </w:rPr>
      </w:pPr>
      <w:r w:rsidRPr="00685A3F">
        <w:rPr>
          <w:rFonts w:ascii="Arial" w:hAnsi="Arial" w:cs="Arial"/>
          <w:b/>
          <w:sz w:val="28"/>
          <w:szCs w:val="28"/>
          <w:lang w:val="sl-SI" w:eastAsia="sl-SI"/>
        </w:rPr>
        <w:t>PROTIKORUPCIJSKA IZJAVA</w:t>
      </w:r>
    </w:p>
    <w:p w14:paraId="4CFA7027" w14:textId="77777777" w:rsidR="00242DAA" w:rsidRPr="00685A3F" w:rsidRDefault="00242DAA" w:rsidP="00242DAA">
      <w:pPr>
        <w:pStyle w:val="Brezrazmikov"/>
        <w:jc w:val="both"/>
        <w:rPr>
          <w:rFonts w:ascii="Arial" w:eastAsia="Times New Roman" w:hAnsi="Arial" w:cs="Arial"/>
          <w:lang w:val="sl-SI" w:eastAsia="sl-SI"/>
        </w:rPr>
      </w:pPr>
    </w:p>
    <w:p w14:paraId="3EAD57A1" w14:textId="77777777" w:rsidR="00242DAA" w:rsidRPr="00685A3F" w:rsidRDefault="00242DAA" w:rsidP="00242DAA">
      <w:pPr>
        <w:pStyle w:val="Brezrazmikov"/>
        <w:jc w:val="both"/>
        <w:rPr>
          <w:rFonts w:ascii="Arial" w:eastAsia="Times New Roman" w:hAnsi="Arial" w:cs="Arial"/>
          <w:lang w:val="sl-SI" w:eastAsia="sl-SI"/>
        </w:rPr>
      </w:pPr>
    </w:p>
    <w:p w14:paraId="1B079A5A" w14:textId="77777777" w:rsidR="00242DAA" w:rsidRPr="006A587B" w:rsidRDefault="00242DAA" w:rsidP="00242DAA">
      <w:pPr>
        <w:pStyle w:val="Brezrazmikov"/>
        <w:spacing w:line="276" w:lineRule="auto"/>
        <w:jc w:val="both"/>
        <w:rPr>
          <w:rFonts w:ascii="Arial" w:eastAsia="Times New Roman" w:hAnsi="Arial" w:cs="Arial"/>
          <w:b/>
          <w:sz w:val="22"/>
          <w:szCs w:val="22"/>
          <w:lang w:val="sl-SI" w:eastAsia="sl-SI"/>
        </w:rPr>
      </w:pPr>
      <w:r w:rsidRPr="006A587B">
        <w:rPr>
          <w:rFonts w:ascii="Arial" w:eastAsia="Times New Roman" w:hAnsi="Arial" w:cs="Arial"/>
          <w:b/>
          <w:sz w:val="22"/>
          <w:szCs w:val="22"/>
          <w:lang w:val="sl-SI" w:eastAsia="sl-SI"/>
        </w:rPr>
        <w:t xml:space="preserve">Ponudnik (partner, podizvajalec): </w:t>
      </w:r>
      <w:r w:rsidRPr="006A587B">
        <w:rPr>
          <w:rFonts w:ascii="Arial" w:hAnsi="Arial" w:cs="Arial"/>
          <w:bCs/>
          <w:iCs/>
          <w:sz w:val="22"/>
          <w:szCs w:val="22"/>
          <w:lang w:val="sl-SI"/>
        </w:rPr>
        <w:fldChar w:fldCharType="begin">
          <w:ffData>
            <w:name w:val="Besedilo12"/>
            <w:enabled/>
            <w:calcOnExit w:val="0"/>
            <w:textInput/>
          </w:ffData>
        </w:fldChar>
      </w:r>
      <w:r w:rsidRPr="006A587B">
        <w:rPr>
          <w:rFonts w:ascii="Arial" w:hAnsi="Arial" w:cs="Arial"/>
          <w:bCs/>
          <w:iCs/>
          <w:sz w:val="22"/>
          <w:szCs w:val="22"/>
          <w:lang w:val="sl-SI"/>
        </w:rPr>
        <w:instrText xml:space="preserve"> FORMTEXT </w:instrText>
      </w:r>
      <w:r w:rsidRPr="006A587B">
        <w:rPr>
          <w:rFonts w:ascii="Arial" w:hAnsi="Arial" w:cs="Arial"/>
          <w:bCs/>
          <w:iCs/>
          <w:sz w:val="22"/>
          <w:szCs w:val="22"/>
          <w:lang w:val="sl-SI"/>
        </w:rPr>
      </w:r>
      <w:r w:rsidRPr="006A587B">
        <w:rPr>
          <w:rFonts w:ascii="Arial" w:hAnsi="Arial" w:cs="Arial"/>
          <w:bCs/>
          <w:iCs/>
          <w:sz w:val="22"/>
          <w:szCs w:val="22"/>
          <w:lang w:val="sl-SI"/>
        </w:rPr>
        <w:fldChar w:fldCharType="separate"/>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xml:space="preserve">                                                       </w:t>
      </w:r>
      <w:r w:rsidRPr="006A587B">
        <w:rPr>
          <w:rFonts w:ascii="Arial" w:hAnsi="Arial" w:cs="Arial"/>
          <w:bCs/>
          <w:iCs/>
          <w:sz w:val="22"/>
          <w:szCs w:val="22"/>
          <w:lang w:val="sl-SI"/>
        </w:rPr>
        <w:fldChar w:fldCharType="end"/>
      </w:r>
    </w:p>
    <w:p w14:paraId="0DB92087" w14:textId="77777777" w:rsidR="00242DAA" w:rsidRPr="006A587B" w:rsidRDefault="00242DAA" w:rsidP="00242DAA">
      <w:pPr>
        <w:pStyle w:val="Brezrazmikov"/>
        <w:spacing w:line="276" w:lineRule="auto"/>
        <w:jc w:val="both"/>
        <w:rPr>
          <w:rFonts w:ascii="Arial" w:eastAsia="Times New Roman" w:hAnsi="Arial" w:cs="Arial"/>
          <w:sz w:val="22"/>
          <w:szCs w:val="22"/>
          <w:lang w:val="sl-SI" w:eastAsia="sl-SI"/>
        </w:rPr>
      </w:pPr>
    </w:p>
    <w:p w14:paraId="12218681" w14:textId="77777777" w:rsidR="00242DAA" w:rsidRPr="00A24AFE" w:rsidRDefault="00242DAA" w:rsidP="00242DAA">
      <w:pPr>
        <w:spacing w:line="276" w:lineRule="auto"/>
        <w:jc w:val="both"/>
        <w:rPr>
          <w:rFonts w:ascii="Arial" w:eastAsia="Times New Roman" w:hAnsi="Arial" w:cs="Arial"/>
          <w:sz w:val="20"/>
          <w:szCs w:val="20"/>
          <w:lang w:eastAsia="sl-SI"/>
        </w:rPr>
      </w:pPr>
      <w:r w:rsidRPr="00A24AFE">
        <w:rPr>
          <w:rFonts w:ascii="Arial" w:eastAsia="Times New Roman" w:hAnsi="Arial" w:cs="Arial"/>
          <w:sz w:val="20"/>
          <w:szCs w:val="20"/>
          <w:lang w:eastAsia="sl-SI"/>
        </w:rPr>
        <w:t xml:space="preserve">na javnem razpisu: </w:t>
      </w:r>
      <w:r w:rsidRPr="00A24AFE">
        <w:rPr>
          <w:rFonts w:ascii="Arial" w:eastAsia="Times New Roman" w:hAnsi="Arial" w:cs="Arial"/>
          <w:b/>
          <w:sz w:val="20"/>
          <w:szCs w:val="20"/>
          <w:lang w:eastAsia="sl-SI"/>
        </w:rPr>
        <w:t>»</w:t>
      </w:r>
      <w:r w:rsidR="0056044A" w:rsidRPr="00A24AFE">
        <w:rPr>
          <w:rFonts w:ascii="Arial" w:hAnsi="Arial" w:cs="Arial"/>
          <w:b/>
          <w:bCs/>
          <w:sz w:val="20"/>
          <w:szCs w:val="20"/>
        </w:rPr>
        <w:t>Izdelava projektne dokumentacije za Kampus Vrazov trg KVT II</w:t>
      </w:r>
      <w:r w:rsidRPr="00A24AFE">
        <w:rPr>
          <w:rFonts w:ascii="Arial" w:eastAsia="Times New Roman" w:hAnsi="Arial" w:cs="Arial"/>
          <w:b/>
          <w:sz w:val="20"/>
          <w:szCs w:val="20"/>
          <w:lang w:eastAsia="sl-SI"/>
        </w:rPr>
        <w:t>«</w:t>
      </w:r>
    </w:p>
    <w:p w14:paraId="2B31C3D4"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2F326200"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color w:val="000000"/>
          <w:sz w:val="20"/>
          <w:szCs w:val="20"/>
          <w:lang w:val="sl-SI" w:eastAsia="sl-SI"/>
        </w:rPr>
        <w:t xml:space="preserve">Določba 1. odst. </w:t>
      </w:r>
      <w:r w:rsidRPr="00A24AFE">
        <w:rPr>
          <w:rFonts w:ascii="Arial" w:eastAsia="Times New Roman" w:hAnsi="Arial" w:cs="Arial"/>
          <w:sz w:val="20"/>
          <w:szCs w:val="20"/>
          <w:lang w:val="sl-SI" w:eastAsia="sl-SI"/>
        </w:rPr>
        <w:t xml:space="preserve">35. člena Zakona o integriteti in preprečevanju korupcije (ZIntPK-UPB2, </w:t>
      </w:r>
      <w:proofErr w:type="spellStart"/>
      <w:r w:rsidRPr="00A24AFE">
        <w:rPr>
          <w:rFonts w:ascii="Arial" w:eastAsia="Times New Roman" w:hAnsi="Arial" w:cs="Arial"/>
          <w:sz w:val="20"/>
          <w:szCs w:val="20"/>
          <w:lang w:val="sl-SI" w:eastAsia="sl-SI"/>
        </w:rPr>
        <w:t>Ur.l</w:t>
      </w:r>
      <w:proofErr w:type="spellEnd"/>
      <w:r w:rsidRPr="00A24AFE">
        <w:rPr>
          <w:rFonts w:ascii="Arial" w:eastAsia="Times New Roman" w:hAnsi="Arial" w:cs="Arial"/>
          <w:sz w:val="20"/>
          <w:szCs w:val="20"/>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E66681"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33F727CC"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BBE9B25"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4A52B2B5"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Izjavljamo, da nismo uvrščeni v evidenco poslovnih subjektov iz 35. člena Zakona o integriteti in preprečevanju korupcije (ZIntPK-UPB2, </w:t>
      </w:r>
      <w:proofErr w:type="spellStart"/>
      <w:r w:rsidRPr="00A24AFE">
        <w:rPr>
          <w:rFonts w:ascii="Arial" w:eastAsia="Times New Roman" w:hAnsi="Arial" w:cs="Arial"/>
          <w:sz w:val="20"/>
          <w:szCs w:val="20"/>
          <w:lang w:val="sl-SI" w:eastAsia="sl-SI"/>
        </w:rPr>
        <w:t>Ur.l</w:t>
      </w:r>
      <w:proofErr w:type="spellEnd"/>
      <w:r w:rsidRPr="00A24AFE">
        <w:rPr>
          <w:rFonts w:ascii="Arial" w:eastAsia="Times New Roman" w:hAnsi="Arial" w:cs="Arial"/>
          <w:sz w:val="20"/>
          <w:szCs w:val="20"/>
          <w:lang w:val="sl-SI" w:eastAsia="sl-SI"/>
        </w:rPr>
        <w:t xml:space="preserve">. RS 69/11). </w:t>
      </w:r>
    </w:p>
    <w:p w14:paraId="619EA28B"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ab/>
      </w:r>
    </w:p>
    <w:p w14:paraId="1DCE91B4"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Pogodba ali druge oblike pridobivanja sredstev, ki so v nasprotju z določbami 35. člena </w:t>
      </w:r>
      <w:proofErr w:type="spellStart"/>
      <w:r w:rsidRPr="00A24AFE">
        <w:rPr>
          <w:rFonts w:ascii="Arial" w:eastAsia="Times New Roman" w:hAnsi="Arial" w:cs="Arial"/>
          <w:sz w:val="20"/>
          <w:szCs w:val="20"/>
          <w:lang w:val="sl-SI" w:eastAsia="sl-SI"/>
        </w:rPr>
        <w:t>ZIntPK</w:t>
      </w:r>
      <w:proofErr w:type="spellEnd"/>
      <w:r w:rsidRPr="00A24AFE">
        <w:rPr>
          <w:rFonts w:ascii="Arial" w:eastAsia="Times New Roman" w:hAnsi="Arial" w:cs="Arial"/>
          <w:sz w:val="20"/>
          <w:szCs w:val="20"/>
          <w:lang w:val="sl-SI" w:eastAsia="sl-SI"/>
        </w:rPr>
        <w:t>, so nične.</w:t>
      </w:r>
    </w:p>
    <w:p w14:paraId="18B86CC0" w14:textId="77777777" w:rsidR="00242DAA" w:rsidRPr="00A24AFE" w:rsidRDefault="00242DAA" w:rsidP="00242DAA">
      <w:pPr>
        <w:pStyle w:val="Brezrazmikov"/>
        <w:jc w:val="both"/>
        <w:rPr>
          <w:rFonts w:ascii="Arial" w:eastAsia="Times New Roman" w:hAnsi="Arial" w:cs="Arial"/>
          <w:sz w:val="20"/>
          <w:szCs w:val="20"/>
          <w:lang w:val="sl-SI" w:eastAsia="sl-SI"/>
        </w:rPr>
      </w:pPr>
    </w:p>
    <w:p w14:paraId="7630CABA" w14:textId="77777777" w:rsidR="001C7D80" w:rsidRPr="00A24AFE" w:rsidRDefault="001C7D80" w:rsidP="001C7D80">
      <w:pPr>
        <w:rPr>
          <w:rFonts w:ascii="Arial" w:hAnsi="Arial" w:cs="Arial"/>
          <w:sz w:val="20"/>
          <w:szCs w:val="20"/>
          <w:lang w:eastAsia="sl-SI"/>
        </w:rPr>
      </w:pPr>
    </w:p>
    <w:p w14:paraId="48DE3EA0" w14:textId="77777777" w:rsidR="00242DAA" w:rsidRPr="00A24AFE" w:rsidRDefault="00242DAA" w:rsidP="006A587B">
      <w:pPr>
        <w:tabs>
          <w:tab w:val="left" w:pos="5103"/>
        </w:tabs>
        <w:suppressAutoHyphens/>
        <w:autoSpaceDN w:val="0"/>
        <w:spacing w:after="0" w:line="240" w:lineRule="auto"/>
        <w:ind w:left="708" w:firstLine="1"/>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Datum:</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Podpis:</w:t>
      </w:r>
    </w:p>
    <w:p w14:paraId="1115601D" w14:textId="77777777" w:rsidR="00242DAA" w:rsidRPr="00A24AFE"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7C14DFCB" w14:textId="77777777" w:rsidR="00242DAA" w:rsidRPr="00A24AFE"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47DA75D7" w14:textId="77777777" w:rsidR="00242DAA" w:rsidRPr="00A24AFE"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ab/>
        <w:t>_________________</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 xml:space="preserve">___________________ </w:t>
      </w:r>
    </w:p>
    <w:p w14:paraId="22E7A621" w14:textId="77777777" w:rsidR="00242DAA" w:rsidRPr="00A24AFE"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p>
    <w:p w14:paraId="2BDCFE7B" w14:textId="77777777" w:rsidR="001C7D80" w:rsidRPr="00A24AFE" w:rsidRDefault="001C7D80" w:rsidP="001C7D80">
      <w:pPr>
        <w:rPr>
          <w:rFonts w:ascii="Arial" w:hAnsi="Arial" w:cs="Arial"/>
          <w:sz w:val="20"/>
          <w:szCs w:val="20"/>
          <w:lang w:eastAsia="sl-SI"/>
        </w:rPr>
      </w:pPr>
    </w:p>
    <w:p w14:paraId="581B7AE4" w14:textId="77777777" w:rsidR="00242DAA" w:rsidRPr="00685A3F" w:rsidRDefault="00242DAA" w:rsidP="001C7D80">
      <w:pPr>
        <w:rPr>
          <w:rFonts w:ascii="Arial" w:hAnsi="Arial" w:cs="Arial"/>
          <w:lang w:eastAsia="sl-SI"/>
        </w:rPr>
      </w:pPr>
    </w:p>
    <w:p w14:paraId="31465E3C" w14:textId="77777777" w:rsidR="00242DAA" w:rsidRPr="00685A3F" w:rsidRDefault="00242DAA" w:rsidP="001C7D80">
      <w:pPr>
        <w:rPr>
          <w:rFonts w:ascii="Arial" w:hAnsi="Arial" w:cs="Arial"/>
          <w:lang w:eastAsia="sl-SI"/>
        </w:rPr>
      </w:pPr>
    </w:p>
    <w:p w14:paraId="739A02BA" w14:textId="77777777" w:rsidR="00242DAA" w:rsidRPr="00685A3F" w:rsidRDefault="00242DAA" w:rsidP="001C7D80">
      <w:pPr>
        <w:rPr>
          <w:rFonts w:ascii="Arial" w:hAnsi="Arial" w:cs="Arial"/>
          <w:lang w:eastAsia="sl-SI"/>
        </w:rPr>
      </w:pPr>
    </w:p>
    <w:p w14:paraId="76679F17" w14:textId="77777777" w:rsidR="00242DAA" w:rsidRDefault="00242DAA" w:rsidP="001C7D80">
      <w:pPr>
        <w:rPr>
          <w:rFonts w:ascii="Arial" w:hAnsi="Arial" w:cs="Arial"/>
          <w:lang w:eastAsia="sl-SI"/>
        </w:rPr>
      </w:pPr>
    </w:p>
    <w:p w14:paraId="004F2993" w14:textId="77777777" w:rsidR="00A24AFE" w:rsidRDefault="00A24AFE" w:rsidP="001C7D80">
      <w:pPr>
        <w:rPr>
          <w:rFonts w:ascii="Arial" w:hAnsi="Arial" w:cs="Arial"/>
          <w:lang w:eastAsia="sl-SI"/>
        </w:rPr>
      </w:pPr>
    </w:p>
    <w:p w14:paraId="77FA9563" w14:textId="77777777" w:rsidR="00A24AFE" w:rsidRDefault="00A24AFE" w:rsidP="001C7D80">
      <w:pPr>
        <w:rPr>
          <w:rFonts w:ascii="Arial" w:hAnsi="Arial" w:cs="Arial"/>
          <w:lang w:eastAsia="sl-SI"/>
        </w:rPr>
      </w:pPr>
    </w:p>
    <w:p w14:paraId="6341DE84" w14:textId="77777777" w:rsidR="00A24AFE" w:rsidRDefault="00A24AFE" w:rsidP="001C7D80">
      <w:pPr>
        <w:rPr>
          <w:rFonts w:ascii="Arial" w:hAnsi="Arial" w:cs="Arial"/>
          <w:lang w:eastAsia="sl-SI"/>
        </w:rPr>
      </w:pPr>
    </w:p>
    <w:p w14:paraId="7102573A" w14:textId="77777777" w:rsidR="00A24AFE" w:rsidRDefault="00A24AFE" w:rsidP="001C7D80">
      <w:pPr>
        <w:rPr>
          <w:rFonts w:ascii="Arial" w:hAnsi="Arial" w:cs="Arial"/>
          <w:lang w:eastAsia="sl-SI"/>
        </w:rPr>
      </w:pPr>
    </w:p>
    <w:p w14:paraId="01D92DC8" w14:textId="77777777" w:rsidR="00A24AFE" w:rsidRDefault="00A24AFE" w:rsidP="001C7D80">
      <w:pPr>
        <w:rPr>
          <w:rFonts w:ascii="Arial" w:hAnsi="Arial" w:cs="Arial"/>
          <w:lang w:eastAsia="sl-SI"/>
        </w:rPr>
      </w:pPr>
    </w:p>
    <w:p w14:paraId="03BDFFBE" w14:textId="77777777" w:rsidR="00A24AFE" w:rsidRDefault="00A24AFE" w:rsidP="001C7D80">
      <w:pPr>
        <w:rPr>
          <w:rFonts w:ascii="Arial" w:hAnsi="Arial" w:cs="Arial"/>
          <w:lang w:eastAsia="sl-SI"/>
        </w:rPr>
      </w:pPr>
    </w:p>
    <w:p w14:paraId="2B08C457" w14:textId="77777777" w:rsidR="00242DAA" w:rsidRPr="00685A3F" w:rsidRDefault="00242DAA" w:rsidP="001C7D80">
      <w:pPr>
        <w:rPr>
          <w:rFonts w:ascii="Arial" w:hAnsi="Arial" w:cs="Arial"/>
          <w:lang w:eastAsia="sl-SI"/>
        </w:rPr>
      </w:pPr>
      <w:r w:rsidRPr="00685A3F">
        <w:rPr>
          <w:rFonts w:ascii="Arial" w:hAnsi="Arial" w:cs="Arial"/>
          <w:b/>
          <w:bCs/>
          <w:lang w:eastAsia="sl-SI"/>
        </w:rPr>
        <w:lastRenderedPageBreak/>
        <w:t>OBR 4</w:t>
      </w:r>
    </w:p>
    <w:p w14:paraId="0A60FD70"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r w:rsidRPr="00242DAA">
        <w:rPr>
          <w:rFonts w:ascii="Arial" w:eastAsia="Times New Roman" w:hAnsi="Arial" w:cs="Arial"/>
          <w:b/>
          <w:kern w:val="3"/>
          <w:sz w:val="22"/>
          <w:szCs w:val="22"/>
          <w:lang w:eastAsia="zh-CN"/>
        </w:rPr>
        <w:t>PONUDBA  št.: _______________________</w:t>
      </w:r>
    </w:p>
    <w:p w14:paraId="45E772FD"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p>
    <w:p w14:paraId="5B332611"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r w:rsidRPr="00242DAA">
        <w:rPr>
          <w:rFonts w:ascii="Arial" w:eastAsia="Times New Roman" w:hAnsi="Arial" w:cs="Arial"/>
          <w:b/>
          <w:kern w:val="3"/>
          <w:sz w:val="22"/>
          <w:szCs w:val="22"/>
          <w:lang w:eastAsia="zh-CN"/>
        </w:rPr>
        <w:t>PONUDNIK:</w:t>
      </w:r>
    </w:p>
    <w:p w14:paraId="54484DB7"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4DA42C3"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____________________________________________________________________</w:t>
      </w:r>
      <w:r w:rsidRPr="00685A3F">
        <w:rPr>
          <w:rFonts w:ascii="Arial" w:eastAsia="Times New Roman" w:hAnsi="Arial" w:cs="Arial"/>
          <w:kern w:val="3"/>
          <w:sz w:val="22"/>
          <w:szCs w:val="22"/>
          <w:lang w:eastAsia="zh-CN"/>
        </w:rPr>
        <w:t xml:space="preserve"> </w:t>
      </w:r>
      <w:r w:rsidRPr="00242DAA">
        <w:rPr>
          <w:rFonts w:ascii="Arial" w:eastAsia="Times New Roman" w:hAnsi="Arial" w:cs="Arial"/>
          <w:kern w:val="3"/>
          <w:sz w:val="22"/>
          <w:szCs w:val="22"/>
          <w:lang w:eastAsia="zh-CN"/>
        </w:rPr>
        <w:t>_____</w:t>
      </w:r>
    </w:p>
    <w:p w14:paraId="74403882" w14:textId="77777777" w:rsidR="00242DAA" w:rsidRPr="00BB17B9" w:rsidRDefault="00242DAA" w:rsidP="001C7D80">
      <w:pPr>
        <w:rPr>
          <w:rFonts w:ascii="Arial" w:hAnsi="Arial" w:cs="Arial"/>
          <w:sz w:val="20"/>
          <w:szCs w:val="20"/>
          <w:lang w:eastAsia="sl-SI"/>
        </w:rPr>
      </w:pPr>
    </w:p>
    <w:p w14:paraId="5EC4D53A" w14:textId="77777777" w:rsidR="0056044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eastAsia="zh-CN" w:bidi="hi-IN"/>
        </w:rPr>
      </w:pPr>
      <w:r w:rsidRPr="00A24AFE">
        <w:rPr>
          <w:rFonts w:ascii="Arial" w:eastAsia="SimSun" w:hAnsi="Arial" w:cs="Arial"/>
          <w:b/>
          <w:bCs/>
          <w:kern w:val="3"/>
          <w:sz w:val="20"/>
          <w:szCs w:val="20"/>
          <w:lang w:eastAsia="zh-CN" w:bidi="hi-IN"/>
        </w:rPr>
        <w:t>1.</w:t>
      </w:r>
      <w:r w:rsidRPr="00A24AFE">
        <w:rPr>
          <w:rFonts w:ascii="Arial" w:eastAsia="SimSun" w:hAnsi="Arial" w:cs="Arial"/>
          <w:kern w:val="3"/>
          <w:sz w:val="20"/>
          <w:szCs w:val="20"/>
          <w:lang w:eastAsia="zh-CN" w:bidi="hi-IN"/>
        </w:rPr>
        <w:t xml:space="preserve"> V skladu z razpisnimi pogoji in razpisno dokumentacijo smo pripravljeni izvesti javno naročilo </w:t>
      </w:r>
    </w:p>
    <w:p w14:paraId="4034F19B" w14:textId="77777777" w:rsidR="0056044A" w:rsidRPr="00A24AFE" w:rsidRDefault="0056044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p>
    <w:p w14:paraId="4A25917D" w14:textId="77777777" w:rsidR="00242DA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r w:rsidRPr="00A24AFE">
        <w:rPr>
          <w:rFonts w:ascii="Arial" w:eastAsia="Calibri" w:hAnsi="Arial" w:cs="Arial"/>
          <w:b/>
          <w:bCs/>
          <w:iCs/>
          <w:sz w:val="20"/>
          <w:szCs w:val="20"/>
        </w:rPr>
        <w:t>»</w:t>
      </w:r>
      <w:r w:rsidRPr="00A24AFE">
        <w:rPr>
          <w:rFonts w:ascii="Arial" w:hAnsi="Arial" w:cs="Arial"/>
          <w:b/>
          <w:bCs/>
          <w:sz w:val="20"/>
          <w:szCs w:val="20"/>
        </w:rPr>
        <w:t>Izdelava projektne dokumentacije za Kampus Vrazov trg KVT II</w:t>
      </w:r>
      <w:r w:rsidRPr="00A24AFE">
        <w:rPr>
          <w:rFonts w:ascii="Arial" w:eastAsia="Calibri" w:hAnsi="Arial" w:cs="Arial"/>
          <w:b/>
          <w:bCs/>
          <w:iCs/>
          <w:sz w:val="20"/>
          <w:szCs w:val="20"/>
        </w:rPr>
        <w:t xml:space="preserve">« </w:t>
      </w:r>
      <w:r w:rsidRPr="00A24AFE">
        <w:rPr>
          <w:rFonts w:ascii="Arial" w:eastAsia="SimSun" w:hAnsi="Arial" w:cs="Arial"/>
          <w:kern w:val="3"/>
          <w:sz w:val="20"/>
          <w:szCs w:val="20"/>
          <w:lang w:val="en-US" w:eastAsia="zh-CN" w:bidi="hi-IN"/>
        </w:rPr>
        <w:t xml:space="preserve">za </w:t>
      </w:r>
      <w:proofErr w:type="spellStart"/>
      <w:r w:rsidRPr="00A24AFE">
        <w:rPr>
          <w:rFonts w:ascii="Arial" w:eastAsia="SimSun" w:hAnsi="Arial" w:cs="Arial"/>
          <w:kern w:val="3"/>
          <w:sz w:val="20"/>
          <w:szCs w:val="20"/>
          <w:lang w:val="en-US" w:eastAsia="zh-CN" w:bidi="hi-IN"/>
        </w:rPr>
        <w:t>ceno</w:t>
      </w:r>
      <w:proofErr w:type="spellEnd"/>
      <w:r w:rsidRPr="00A24AFE">
        <w:rPr>
          <w:rFonts w:ascii="Arial" w:eastAsia="SimSun" w:hAnsi="Arial" w:cs="Arial"/>
          <w:kern w:val="3"/>
          <w:sz w:val="20"/>
          <w:szCs w:val="20"/>
          <w:lang w:val="en-US" w:eastAsia="zh-CN" w:bidi="hi-IN"/>
        </w:rPr>
        <w:t xml:space="preserve">: </w:t>
      </w:r>
    </w:p>
    <w:p w14:paraId="1E4B3B82" w14:textId="77777777" w:rsidR="00242DA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p>
    <w:tbl>
      <w:tblPr>
        <w:tblW w:w="8958"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7"/>
        <w:gridCol w:w="4111"/>
        <w:gridCol w:w="1417"/>
        <w:gridCol w:w="1418"/>
        <w:gridCol w:w="1265"/>
      </w:tblGrid>
      <w:tr w:rsidR="00F92589" w:rsidRPr="00A24AFE" w14:paraId="0C0B9195" w14:textId="77777777" w:rsidTr="00091FED">
        <w:trPr>
          <w:trHeight w:val="315"/>
        </w:trPr>
        <w:tc>
          <w:tcPr>
            <w:tcW w:w="747" w:type="dxa"/>
            <w:shd w:val="clear" w:color="000000" w:fill="D9E2F3"/>
          </w:tcPr>
          <w:p w14:paraId="4736AE90" w14:textId="77777777" w:rsidR="00F92589" w:rsidRPr="00A24AFE" w:rsidRDefault="00F92589" w:rsidP="00242DAA">
            <w:pPr>
              <w:spacing w:after="0" w:line="240" w:lineRule="auto"/>
              <w:rPr>
                <w:rFonts w:ascii="Arial" w:eastAsia="Times New Roman" w:hAnsi="Arial" w:cs="Arial"/>
                <w:b/>
                <w:sz w:val="20"/>
                <w:szCs w:val="20"/>
              </w:rPr>
            </w:pPr>
            <w:proofErr w:type="spellStart"/>
            <w:r w:rsidRPr="00A24AFE">
              <w:rPr>
                <w:rFonts w:ascii="Arial" w:eastAsia="Times New Roman" w:hAnsi="Arial" w:cs="Arial"/>
                <w:b/>
                <w:sz w:val="20"/>
                <w:szCs w:val="20"/>
              </w:rPr>
              <w:t>Zap</w:t>
            </w:r>
            <w:proofErr w:type="spellEnd"/>
            <w:r w:rsidRPr="00A24AFE">
              <w:rPr>
                <w:rFonts w:ascii="Arial" w:eastAsia="Times New Roman" w:hAnsi="Arial" w:cs="Arial"/>
                <w:b/>
                <w:sz w:val="20"/>
                <w:szCs w:val="20"/>
              </w:rPr>
              <w:t>.</w:t>
            </w:r>
          </w:p>
          <w:p w14:paraId="17D396F8" w14:textId="77777777" w:rsidR="00F92589" w:rsidRPr="00A24AFE"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št.</w:t>
            </w:r>
          </w:p>
        </w:tc>
        <w:tc>
          <w:tcPr>
            <w:tcW w:w="4111" w:type="dxa"/>
            <w:shd w:val="clear" w:color="000000" w:fill="D9E2F3"/>
            <w:vAlign w:val="center"/>
            <w:hideMark/>
          </w:tcPr>
          <w:p w14:paraId="2B53549A" w14:textId="77777777" w:rsidR="00F92589" w:rsidRPr="00A24AFE" w:rsidRDefault="00F92589" w:rsidP="00242DAA">
            <w:pPr>
              <w:spacing w:after="0" w:line="240" w:lineRule="auto"/>
              <w:rPr>
                <w:rFonts w:ascii="Arial" w:eastAsia="Times New Roman" w:hAnsi="Arial" w:cs="Arial"/>
                <w:b/>
                <w:sz w:val="20"/>
                <w:szCs w:val="20"/>
              </w:rPr>
            </w:pPr>
            <w:bookmarkStart w:id="21" w:name="_Hlk46409337"/>
            <w:r w:rsidRPr="00A24AFE">
              <w:rPr>
                <w:rFonts w:ascii="Arial" w:eastAsia="Times New Roman" w:hAnsi="Arial" w:cs="Arial"/>
                <w:b/>
                <w:sz w:val="20"/>
                <w:szCs w:val="20"/>
              </w:rPr>
              <w:t>VRSTA DEL</w:t>
            </w:r>
          </w:p>
        </w:tc>
        <w:tc>
          <w:tcPr>
            <w:tcW w:w="1417" w:type="dxa"/>
            <w:tcBorders>
              <w:bottom w:val="single" w:sz="8" w:space="0" w:color="auto"/>
            </w:tcBorders>
            <w:shd w:val="clear" w:color="000000" w:fill="D9E2F3"/>
            <w:vAlign w:val="center"/>
            <w:hideMark/>
          </w:tcPr>
          <w:p w14:paraId="36E16DBD" w14:textId="77777777" w:rsidR="00F92589" w:rsidRPr="00A24AFE" w:rsidRDefault="00F92589" w:rsidP="00242DAA">
            <w:pPr>
              <w:spacing w:after="0" w:line="240" w:lineRule="auto"/>
              <w:jc w:val="center"/>
              <w:rPr>
                <w:rFonts w:ascii="Arial" w:eastAsia="Times New Roman" w:hAnsi="Arial" w:cs="Arial"/>
                <w:b/>
                <w:bCs/>
                <w:sz w:val="20"/>
                <w:szCs w:val="20"/>
              </w:rPr>
            </w:pPr>
            <w:r w:rsidRPr="00A24AFE">
              <w:rPr>
                <w:rFonts w:ascii="Arial" w:eastAsia="Times New Roman" w:hAnsi="Arial" w:cs="Arial"/>
                <w:b/>
                <w:bCs/>
                <w:sz w:val="20"/>
                <w:szCs w:val="20"/>
              </w:rPr>
              <w:t>CENA BREZ DDV</w:t>
            </w:r>
          </w:p>
        </w:tc>
        <w:tc>
          <w:tcPr>
            <w:tcW w:w="1418" w:type="dxa"/>
            <w:tcBorders>
              <w:bottom w:val="single" w:sz="8" w:space="0" w:color="auto"/>
            </w:tcBorders>
            <w:shd w:val="clear" w:color="000000" w:fill="D9E2F3"/>
            <w:vAlign w:val="center"/>
            <w:hideMark/>
          </w:tcPr>
          <w:p w14:paraId="013BC4AE" w14:textId="77777777" w:rsidR="00F92589" w:rsidRPr="00A24AFE" w:rsidRDefault="00F92589" w:rsidP="00242DAA">
            <w:pPr>
              <w:spacing w:after="0" w:line="240" w:lineRule="auto"/>
              <w:jc w:val="both"/>
              <w:rPr>
                <w:rFonts w:ascii="Arial" w:eastAsia="Times New Roman" w:hAnsi="Arial" w:cs="Arial"/>
                <w:b/>
                <w:bCs/>
                <w:sz w:val="20"/>
                <w:szCs w:val="20"/>
              </w:rPr>
            </w:pPr>
            <w:r w:rsidRPr="00A24AFE">
              <w:rPr>
                <w:rFonts w:ascii="Arial" w:eastAsia="Times New Roman" w:hAnsi="Arial" w:cs="Arial"/>
                <w:b/>
                <w:bCs/>
                <w:sz w:val="20"/>
                <w:szCs w:val="20"/>
              </w:rPr>
              <w:t>DDV – 22 %</w:t>
            </w:r>
          </w:p>
        </w:tc>
        <w:tc>
          <w:tcPr>
            <w:tcW w:w="1265" w:type="dxa"/>
            <w:tcBorders>
              <w:bottom w:val="single" w:sz="8" w:space="0" w:color="auto"/>
            </w:tcBorders>
            <w:shd w:val="clear" w:color="000000" w:fill="D9E2F3"/>
            <w:vAlign w:val="center"/>
            <w:hideMark/>
          </w:tcPr>
          <w:p w14:paraId="6CF4F298" w14:textId="77777777" w:rsidR="00F92589" w:rsidRPr="00A24AFE" w:rsidRDefault="00F92589" w:rsidP="00242DAA">
            <w:pPr>
              <w:spacing w:after="0" w:line="240" w:lineRule="auto"/>
              <w:jc w:val="both"/>
              <w:rPr>
                <w:rFonts w:ascii="Arial" w:eastAsia="Times New Roman" w:hAnsi="Arial" w:cs="Arial"/>
                <w:b/>
                <w:bCs/>
                <w:sz w:val="20"/>
                <w:szCs w:val="20"/>
              </w:rPr>
            </w:pPr>
            <w:r w:rsidRPr="00A24AFE">
              <w:rPr>
                <w:rFonts w:ascii="Arial" w:eastAsia="Times New Roman" w:hAnsi="Arial" w:cs="Arial"/>
                <w:b/>
                <w:bCs/>
                <w:sz w:val="20"/>
                <w:szCs w:val="20"/>
              </w:rPr>
              <w:t>CENA Z DDV</w:t>
            </w:r>
          </w:p>
        </w:tc>
      </w:tr>
      <w:tr w:rsidR="00F92589" w:rsidRPr="00A24AFE" w14:paraId="621B92BB" w14:textId="77777777" w:rsidTr="00091FED">
        <w:trPr>
          <w:trHeight w:val="315"/>
        </w:trPr>
        <w:tc>
          <w:tcPr>
            <w:tcW w:w="747" w:type="dxa"/>
            <w:vAlign w:val="center"/>
          </w:tcPr>
          <w:p w14:paraId="32DCB069" w14:textId="77777777" w:rsidR="00F92589" w:rsidRPr="00A24AFE"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1.</w:t>
            </w:r>
          </w:p>
        </w:tc>
        <w:tc>
          <w:tcPr>
            <w:tcW w:w="4111" w:type="dxa"/>
            <w:shd w:val="clear" w:color="auto" w:fill="auto"/>
            <w:vAlign w:val="center"/>
          </w:tcPr>
          <w:p w14:paraId="57687739" w14:textId="77777777" w:rsidR="00F92589"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Projektna dokumentacija - idejna zasnova (IZP) za objekt in za zunanjo, prometno in komunalno ureditev</w:t>
            </w:r>
            <w:r w:rsidR="00B13CFB">
              <w:rPr>
                <w:rFonts w:ascii="Arial" w:eastAsia="Times New Roman" w:hAnsi="Arial" w:cs="Arial"/>
                <w:b/>
                <w:sz w:val="20"/>
                <w:szCs w:val="20"/>
              </w:rPr>
              <w:t xml:space="preserve"> </w:t>
            </w:r>
          </w:p>
          <w:p w14:paraId="5DB29FB2" w14:textId="77777777" w:rsidR="00B53631" w:rsidRPr="00A24AFE" w:rsidRDefault="00B53631" w:rsidP="00242DAA">
            <w:pPr>
              <w:spacing w:after="0" w:line="240" w:lineRule="auto"/>
              <w:rPr>
                <w:rFonts w:ascii="Arial" w:eastAsia="Times New Roman" w:hAnsi="Arial" w:cs="Arial"/>
                <w:b/>
                <w:sz w:val="20"/>
                <w:szCs w:val="20"/>
              </w:rPr>
            </w:pPr>
          </w:p>
        </w:tc>
        <w:tc>
          <w:tcPr>
            <w:tcW w:w="1417" w:type="dxa"/>
            <w:tcBorders>
              <w:bottom w:val="single" w:sz="8" w:space="0" w:color="auto"/>
            </w:tcBorders>
            <w:shd w:val="clear" w:color="auto" w:fill="auto"/>
            <w:vAlign w:val="center"/>
          </w:tcPr>
          <w:p w14:paraId="28A54F46" w14:textId="77777777" w:rsidR="00F92589" w:rsidRPr="00A24AFE" w:rsidRDefault="00F92589" w:rsidP="00242DAA">
            <w:pPr>
              <w:spacing w:after="0" w:line="240" w:lineRule="auto"/>
              <w:jc w:val="center"/>
              <w:rPr>
                <w:rFonts w:ascii="Arial" w:eastAsia="Times New Roman" w:hAnsi="Arial" w:cs="Arial"/>
                <w:b/>
                <w:bCs/>
                <w:sz w:val="20"/>
                <w:szCs w:val="20"/>
              </w:rPr>
            </w:pPr>
          </w:p>
        </w:tc>
        <w:tc>
          <w:tcPr>
            <w:tcW w:w="1418" w:type="dxa"/>
            <w:tcBorders>
              <w:bottom w:val="single" w:sz="8" w:space="0" w:color="auto"/>
            </w:tcBorders>
            <w:shd w:val="clear" w:color="auto" w:fill="auto"/>
            <w:vAlign w:val="center"/>
          </w:tcPr>
          <w:p w14:paraId="68DF0193" w14:textId="77777777" w:rsidR="00F92589" w:rsidRPr="00A24AFE" w:rsidRDefault="00F92589" w:rsidP="00242DAA">
            <w:pPr>
              <w:spacing w:after="0" w:line="240" w:lineRule="auto"/>
              <w:jc w:val="both"/>
              <w:rPr>
                <w:rFonts w:ascii="Arial" w:eastAsia="Times New Roman" w:hAnsi="Arial" w:cs="Arial"/>
                <w:b/>
                <w:bCs/>
                <w:sz w:val="20"/>
                <w:szCs w:val="20"/>
              </w:rPr>
            </w:pPr>
          </w:p>
        </w:tc>
        <w:tc>
          <w:tcPr>
            <w:tcW w:w="1265" w:type="dxa"/>
            <w:tcBorders>
              <w:bottom w:val="single" w:sz="8" w:space="0" w:color="auto"/>
            </w:tcBorders>
            <w:shd w:val="clear" w:color="auto" w:fill="auto"/>
            <w:vAlign w:val="center"/>
          </w:tcPr>
          <w:p w14:paraId="4E4C59BD" w14:textId="77777777" w:rsidR="00F92589" w:rsidRPr="00A24AFE" w:rsidRDefault="00F92589" w:rsidP="00242DAA">
            <w:pPr>
              <w:spacing w:after="0" w:line="240" w:lineRule="auto"/>
              <w:jc w:val="both"/>
              <w:rPr>
                <w:rFonts w:ascii="Arial" w:eastAsia="Times New Roman" w:hAnsi="Arial" w:cs="Arial"/>
                <w:b/>
                <w:bCs/>
                <w:sz w:val="20"/>
                <w:szCs w:val="20"/>
              </w:rPr>
            </w:pPr>
          </w:p>
        </w:tc>
      </w:tr>
      <w:tr w:rsidR="00F92589" w:rsidRPr="00A24AFE" w14:paraId="0184131D" w14:textId="77777777" w:rsidTr="00091FED">
        <w:trPr>
          <w:trHeight w:val="989"/>
        </w:trPr>
        <w:tc>
          <w:tcPr>
            <w:tcW w:w="747" w:type="dxa"/>
            <w:vAlign w:val="center"/>
          </w:tcPr>
          <w:p w14:paraId="56D8FF6D"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2.</w:t>
            </w:r>
          </w:p>
        </w:tc>
        <w:tc>
          <w:tcPr>
            <w:tcW w:w="4111" w:type="dxa"/>
            <w:shd w:val="clear" w:color="auto" w:fill="auto"/>
            <w:vAlign w:val="center"/>
          </w:tcPr>
          <w:p w14:paraId="5DCBDD3A" w14:textId="77777777" w:rsidR="00F92589" w:rsidRDefault="00116EA3" w:rsidP="00242DAA">
            <w:pPr>
              <w:spacing w:after="0" w:line="240" w:lineRule="auto"/>
              <w:rPr>
                <w:rFonts w:ascii="Arial" w:hAnsi="Arial" w:cs="Arial"/>
                <w:b/>
                <w:sz w:val="20"/>
                <w:szCs w:val="20"/>
              </w:rPr>
            </w:pPr>
            <w:r w:rsidRPr="00116EA3">
              <w:rPr>
                <w:rFonts w:ascii="Arial" w:hAnsi="Arial" w:cs="Arial"/>
                <w:b/>
                <w:sz w:val="20"/>
                <w:szCs w:val="20"/>
              </w:rPr>
              <w:t>Projektna dokumentacija za pridobitev projektnih in drugih pogojev (DPP), usklajena s projektnimi in drugimi pogoji</w:t>
            </w:r>
          </w:p>
          <w:p w14:paraId="70F2D1BC" w14:textId="77777777" w:rsidR="00B53631" w:rsidRPr="00116EA3" w:rsidRDefault="00B53631" w:rsidP="00242DAA">
            <w:pPr>
              <w:spacing w:after="0" w:line="240" w:lineRule="auto"/>
              <w:rPr>
                <w:rFonts w:ascii="Arial" w:eastAsia="Times New Roman" w:hAnsi="Arial" w:cs="Arial"/>
                <w:b/>
                <w:sz w:val="20"/>
                <w:szCs w:val="20"/>
              </w:rPr>
            </w:pPr>
          </w:p>
        </w:tc>
        <w:tc>
          <w:tcPr>
            <w:tcW w:w="1417" w:type="dxa"/>
            <w:shd w:val="clear" w:color="auto" w:fill="auto"/>
            <w:vAlign w:val="center"/>
          </w:tcPr>
          <w:p w14:paraId="2E650711"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74CCF50F"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5E23123"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6908FCE9" w14:textId="77777777" w:rsidTr="00091FED">
        <w:trPr>
          <w:trHeight w:val="989"/>
        </w:trPr>
        <w:tc>
          <w:tcPr>
            <w:tcW w:w="747" w:type="dxa"/>
            <w:vAlign w:val="center"/>
          </w:tcPr>
          <w:p w14:paraId="42DDFBB4"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3.</w:t>
            </w:r>
          </w:p>
        </w:tc>
        <w:tc>
          <w:tcPr>
            <w:tcW w:w="4111" w:type="dxa"/>
            <w:shd w:val="clear" w:color="auto" w:fill="auto"/>
            <w:vAlign w:val="center"/>
          </w:tcPr>
          <w:p w14:paraId="590DFCC3" w14:textId="77777777" w:rsidR="00F92589" w:rsidRDefault="00F92589" w:rsidP="00242DAA">
            <w:pPr>
              <w:spacing w:after="0" w:line="240" w:lineRule="auto"/>
              <w:rPr>
                <w:rFonts w:ascii="Arial" w:eastAsia="Times New Roman" w:hAnsi="Arial" w:cs="Arial"/>
                <w:b/>
                <w:sz w:val="20"/>
                <w:szCs w:val="20"/>
              </w:rPr>
            </w:pPr>
            <w:r w:rsidRPr="00A24AFE">
              <w:rPr>
                <w:rFonts w:ascii="Arial" w:hAnsi="Arial" w:cs="Arial"/>
                <w:b/>
                <w:sz w:val="20"/>
                <w:szCs w:val="20"/>
              </w:rPr>
              <w:t xml:space="preserve">Projektna dokumentacija za pridobitev mnenj in gradbenega dovoljenja za rekonstrukcijo in rušitve (DGD) </w:t>
            </w:r>
            <w:r w:rsidRPr="00A24AFE">
              <w:rPr>
                <w:rFonts w:ascii="Arial" w:eastAsia="Times New Roman" w:hAnsi="Arial" w:cs="Arial"/>
                <w:b/>
                <w:sz w:val="20"/>
                <w:szCs w:val="20"/>
              </w:rPr>
              <w:t>in za zunanjo, prometno in komunalno ureditev</w:t>
            </w:r>
          </w:p>
          <w:p w14:paraId="08A69804" w14:textId="77777777" w:rsidR="00B53631" w:rsidRPr="00A24AFE" w:rsidRDefault="00B53631" w:rsidP="00242DAA">
            <w:pPr>
              <w:spacing w:after="0" w:line="240" w:lineRule="auto"/>
              <w:rPr>
                <w:rFonts w:ascii="Arial" w:eastAsia="Times New Roman" w:hAnsi="Arial" w:cs="Arial"/>
                <w:b/>
                <w:bCs/>
                <w:sz w:val="20"/>
                <w:szCs w:val="20"/>
              </w:rPr>
            </w:pPr>
          </w:p>
        </w:tc>
        <w:tc>
          <w:tcPr>
            <w:tcW w:w="1417" w:type="dxa"/>
            <w:shd w:val="clear" w:color="auto" w:fill="auto"/>
            <w:vAlign w:val="center"/>
          </w:tcPr>
          <w:p w14:paraId="7A227664"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1724C93A"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94862F3"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0989C7BA" w14:textId="77777777" w:rsidTr="00091FED">
        <w:trPr>
          <w:trHeight w:val="989"/>
        </w:trPr>
        <w:tc>
          <w:tcPr>
            <w:tcW w:w="747" w:type="dxa"/>
            <w:vAlign w:val="center"/>
          </w:tcPr>
          <w:p w14:paraId="18DB6192"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4.</w:t>
            </w:r>
          </w:p>
        </w:tc>
        <w:tc>
          <w:tcPr>
            <w:tcW w:w="4111" w:type="dxa"/>
            <w:shd w:val="clear" w:color="auto" w:fill="auto"/>
            <w:vAlign w:val="center"/>
          </w:tcPr>
          <w:p w14:paraId="333AD93C" w14:textId="77777777" w:rsidR="00F92589" w:rsidRPr="00116EA3" w:rsidRDefault="00F92589" w:rsidP="00242DAA">
            <w:pPr>
              <w:spacing w:after="0" w:line="240" w:lineRule="auto"/>
              <w:rPr>
                <w:rFonts w:ascii="Arial" w:eastAsia="Times New Roman" w:hAnsi="Arial" w:cs="Arial"/>
                <w:b/>
                <w:sz w:val="20"/>
                <w:szCs w:val="20"/>
              </w:rPr>
            </w:pPr>
            <w:r w:rsidRPr="00116EA3">
              <w:rPr>
                <w:rFonts w:ascii="Arial" w:hAnsi="Arial" w:cs="Arial"/>
                <w:b/>
                <w:sz w:val="20"/>
                <w:szCs w:val="20"/>
              </w:rPr>
              <w:t xml:space="preserve">Projektna dokumentacija za izvedbo gradnje (PZI) za stavbo </w:t>
            </w:r>
            <w:r w:rsidRPr="00116EA3">
              <w:rPr>
                <w:rFonts w:ascii="Arial" w:eastAsia="Times New Roman" w:hAnsi="Arial" w:cs="Arial"/>
                <w:b/>
                <w:sz w:val="20"/>
                <w:szCs w:val="20"/>
              </w:rPr>
              <w:t>in za zunanjo, prometno in komunalno ureditev</w:t>
            </w:r>
            <w:r w:rsidR="00116EA3" w:rsidRPr="00116EA3">
              <w:rPr>
                <w:rFonts w:ascii="Arial" w:eastAsia="Times New Roman" w:hAnsi="Arial" w:cs="Arial"/>
                <w:b/>
                <w:sz w:val="20"/>
                <w:szCs w:val="20"/>
              </w:rPr>
              <w:t>, v</w:t>
            </w:r>
            <w:r w:rsidR="00116EA3" w:rsidRPr="00116EA3">
              <w:rPr>
                <w:rFonts w:ascii="Arial" w:hAnsi="Arial" w:cs="Arial"/>
                <w:b/>
                <w:sz w:val="20"/>
                <w:szCs w:val="20"/>
              </w:rPr>
              <w:t>se vključno s vsemi potrebnimi načrti, elaborati, izkazi, poročili, izračuni, popisi del, oceno GOI del, specifikacijami in drugimi potrebnimi elementi za celovito in popolno izvedbo segmenta PZI</w:t>
            </w:r>
            <w:r w:rsidR="00116EA3" w:rsidRPr="00116EA3">
              <w:rPr>
                <w:rFonts w:ascii="Arial" w:eastAsia="Times New Roman" w:hAnsi="Arial" w:cs="Arial"/>
                <w:b/>
                <w:sz w:val="20"/>
                <w:szCs w:val="20"/>
              </w:rPr>
              <w:t xml:space="preserve"> </w:t>
            </w:r>
          </w:p>
          <w:p w14:paraId="73AC994D" w14:textId="77777777" w:rsidR="00116EA3" w:rsidRPr="00A24AFE" w:rsidRDefault="00116EA3" w:rsidP="00242DAA">
            <w:pPr>
              <w:spacing w:after="0" w:line="240" w:lineRule="auto"/>
              <w:rPr>
                <w:rFonts w:ascii="Arial" w:eastAsia="Times New Roman" w:hAnsi="Arial" w:cs="Arial"/>
                <w:b/>
                <w:bCs/>
                <w:sz w:val="20"/>
                <w:szCs w:val="20"/>
              </w:rPr>
            </w:pPr>
          </w:p>
        </w:tc>
        <w:tc>
          <w:tcPr>
            <w:tcW w:w="1417" w:type="dxa"/>
            <w:shd w:val="clear" w:color="auto" w:fill="auto"/>
            <w:vAlign w:val="center"/>
          </w:tcPr>
          <w:p w14:paraId="3F821C41"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7D82B80F"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1ADC1E79"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5D35D447" w14:textId="77777777" w:rsidTr="00B53631">
        <w:trPr>
          <w:trHeight w:val="783"/>
        </w:trPr>
        <w:tc>
          <w:tcPr>
            <w:tcW w:w="747" w:type="dxa"/>
            <w:vAlign w:val="center"/>
          </w:tcPr>
          <w:p w14:paraId="05BFCDCA"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5.</w:t>
            </w:r>
          </w:p>
        </w:tc>
        <w:tc>
          <w:tcPr>
            <w:tcW w:w="4111" w:type="dxa"/>
            <w:shd w:val="clear" w:color="auto" w:fill="auto"/>
            <w:vAlign w:val="center"/>
            <w:hideMark/>
          </w:tcPr>
          <w:p w14:paraId="2A468019" w14:textId="77777777" w:rsidR="00B53631"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Projektna naloga PN in projektna dokumentacija IDP za notranjo opremo</w:t>
            </w:r>
          </w:p>
          <w:p w14:paraId="6DACFE05" w14:textId="77777777" w:rsidR="00B53631" w:rsidRDefault="00B53631" w:rsidP="00242DAA">
            <w:pPr>
              <w:widowControl w:val="0"/>
              <w:suppressAutoHyphens/>
              <w:autoSpaceDN w:val="0"/>
              <w:spacing w:after="0" w:line="240" w:lineRule="auto"/>
              <w:textAlignment w:val="baseline"/>
              <w:rPr>
                <w:rFonts w:ascii="Arial" w:eastAsia="Times New Roman" w:hAnsi="Arial" w:cs="Arial"/>
                <w:b/>
                <w:bCs/>
                <w:sz w:val="20"/>
                <w:szCs w:val="20"/>
              </w:rPr>
            </w:pPr>
          </w:p>
          <w:p w14:paraId="2099F5D6" w14:textId="77777777" w:rsidR="00B53631" w:rsidRPr="00A24AFE" w:rsidRDefault="00B53631" w:rsidP="00242DAA">
            <w:pPr>
              <w:widowControl w:val="0"/>
              <w:suppressAutoHyphens/>
              <w:autoSpaceDN w:val="0"/>
              <w:spacing w:after="0" w:line="240" w:lineRule="auto"/>
              <w:textAlignment w:val="baseline"/>
              <w:rPr>
                <w:rFonts w:ascii="Arial" w:eastAsia="Times New Roman" w:hAnsi="Arial" w:cs="Arial"/>
                <w:b/>
                <w:bCs/>
                <w:sz w:val="20"/>
                <w:szCs w:val="20"/>
              </w:rPr>
            </w:pPr>
          </w:p>
        </w:tc>
        <w:tc>
          <w:tcPr>
            <w:tcW w:w="1417" w:type="dxa"/>
            <w:shd w:val="clear" w:color="auto" w:fill="auto"/>
            <w:vAlign w:val="center"/>
            <w:hideMark/>
          </w:tcPr>
          <w:p w14:paraId="4D78DB7F"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hideMark/>
          </w:tcPr>
          <w:p w14:paraId="30897F4A"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hideMark/>
          </w:tcPr>
          <w:p w14:paraId="25E4FFCB"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0ACC2C4B" w14:textId="77777777" w:rsidTr="00091FED">
        <w:trPr>
          <w:trHeight w:val="989"/>
        </w:trPr>
        <w:tc>
          <w:tcPr>
            <w:tcW w:w="747" w:type="dxa"/>
            <w:vAlign w:val="center"/>
          </w:tcPr>
          <w:p w14:paraId="751D9735"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6.</w:t>
            </w:r>
          </w:p>
        </w:tc>
        <w:tc>
          <w:tcPr>
            <w:tcW w:w="4111" w:type="dxa"/>
            <w:shd w:val="clear" w:color="auto" w:fill="auto"/>
            <w:vAlign w:val="center"/>
          </w:tcPr>
          <w:p w14:paraId="0B3ED048" w14:textId="77777777" w:rsidR="00F92589"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Projektna dokumentacija za izvedbo (PZI) za notranjo opremo, izdelano na podlagi IDP za notranjo opremo</w:t>
            </w:r>
          </w:p>
          <w:p w14:paraId="03C90FBC" w14:textId="77777777" w:rsidR="00B53631" w:rsidRPr="00A24AFE" w:rsidRDefault="00B53631" w:rsidP="00242DAA">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vAlign w:val="center"/>
          </w:tcPr>
          <w:p w14:paraId="536D4DE7"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23527003"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2C9FD571"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15985664" w14:textId="77777777" w:rsidTr="00091FED">
        <w:trPr>
          <w:trHeight w:val="989"/>
        </w:trPr>
        <w:tc>
          <w:tcPr>
            <w:tcW w:w="747" w:type="dxa"/>
            <w:vAlign w:val="center"/>
          </w:tcPr>
          <w:p w14:paraId="55CBDD5C"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7.</w:t>
            </w:r>
          </w:p>
        </w:tc>
        <w:tc>
          <w:tcPr>
            <w:tcW w:w="4111" w:type="dxa"/>
            <w:shd w:val="clear" w:color="auto" w:fill="auto"/>
            <w:vAlign w:val="center"/>
          </w:tcPr>
          <w:p w14:paraId="08F80165" w14:textId="77777777" w:rsidR="00F92589" w:rsidRDefault="00F92589" w:rsidP="00242DAA">
            <w:pPr>
              <w:widowControl w:val="0"/>
              <w:suppressAutoHyphens/>
              <w:autoSpaceDN w:val="0"/>
              <w:spacing w:after="0" w:line="240" w:lineRule="auto"/>
              <w:textAlignment w:val="baseline"/>
              <w:rPr>
                <w:rFonts w:ascii="Arial" w:hAnsi="Arial" w:cs="Arial"/>
                <w:b/>
                <w:sz w:val="20"/>
                <w:szCs w:val="20"/>
              </w:rPr>
            </w:pPr>
            <w:r w:rsidRPr="006F78E0">
              <w:rPr>
                <w:rFonts w:ascii="Arial" w:hAnsi="Arial" w:cs="Arial"/>
                <w:b/>
                <w:sz w:val="20"/>
                <w:szCs w:val="20"/>
              </w:rPr>
              <w:t>Dokumentacija za razpis (DZR)</w:t>
            </w:r>
            <w:r w:rsidR="00116EA3" w:rsidRPr="006F78E0">
              <w:rPr>
                <w:rFonts w:ascii="Arial" w:hAnsi="Arial" w:cs="Arial"/>
                <w:b/>
                <w:sz w:val="20"/>
                <w:szCs w:val="20"/>
              </w:rPr>
              <w:t xml:space="preserve"> za stavbo </w:t>
            </w:r>
            <w:r w:rsidR="00116EA3" w:rsidRPr="006F78E0">
              <w:rPr>
                <w:rFonts w:ascii="Arial" w:eastAsia="Times New Roman" w:hAnsi="Arial" w:cs="Arial"/>
                <w:b/>
                <w:sz w:val="20"/>
                <w:szCs w:val="20"/>
              </w:rPr>
              <w:t>in za zunanjo, prometno in komunalno ureditev</w:t>
            </w:r>
            <w:r w:rsidR="006F78E0" w:rsidRPr="006F78E0">
              <w:rPr>
                <w:rFonts w:ascii="Arial" w:eastAsia="Times New Roman" w:hAnsi="Arial" w:cs="Arial"/>
                <w:b/>
                <w:sz w:val="20"/>
                <w:szCs w:val="20"/>
              </w:rPr>
              <w:t>,</w:t>
            </w:r>
            <w:r w:rsidR="00116EA3" w:rsidRPr="006F78E0">
              <w:rPr>
                <w:rFonts w:ascii="Arial" w:eastAsia="Times New Roman" w:hAnsi="Arial" w:cs="Arial"/>
                <w:b/>
                <w:sz w:val="20"/>
                <w:szCs w:val="20"/>
              </w:rPr>
              <w:t xml:space="preserve"> </w:t>
            </w:r>
            <w:r w:rsidR="006F78E0" w:rsidRPr="006F78E0">
              <w:rPr>
                <w:rFonts w:ascii="Arial" w:hAnsi="Arial" w:cs="Arial"/>
                <w:b/>
                <w:sz w:val="20"/>
                <w:szCs w:val="20"/>
              </w:rPr>
              <w:t>sodelovanje pri razpisu za oddajo del in pripravi tehničnega dela dokumentacije za razpis (izdelane na osnovi PZI)</w:t>
            </w:r>
          </w:p>
          <w:p w14:paraId="2D5A338B" w14:textId="77777777" w:rsidR="00B53631" w:rsidRPr="006F78E0" w:rsidRDefault="00B53631" w:rsidP="00242DAA">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vAlign w:val="center"/>
          </w:tcPr>
          <w:p w14:paraId="787829A5"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34E28A17"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1D8649A"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6F78E0" w:rsidRPr="00A24AFE" w14:paraId="493ADC0E" w14:textId="77777777" w:rsidTr="00091FED">
        <w:trPr>
          <w:trHeight w:val="615"/>
        </w:trPr>
        <w:tc>
          <w:tcPr>
            <w:tcW w:w="747" w:type="dxa"/>
            <w:vAlign w:val="center"/>
          </w:tcPr>
          <w:p w14:paraId="10370A48" w14:textId="77777777" w:rsidR="006F78E0" w:rsidRPr="00A24AFE" w:rsidRDefault="006F78E0" w:rsidP="00685A3F">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8.</w:t>
            </w:r>
          </w:p>
        </w:tc>
        <w:tc>
          <w:tcPr>
            <w:tcW w:w="4111" w:type="dxa"/>
            <w:shd w:val="clear" w:color="auto" w:fill="auto"/>
          </w:tcPr>
          <w:p w14:paraId="2A92185E" w14:textId="77777777" w:rsidR="006F78E0" w:rsidRDefault="006F78E0" w:rsidP="00685A3F">
            <w:pPr>
              <w:widowControl w:val="0"/>
              <w:suppressAutoHyphens/>
              <w:autoSpaceDN w:val="0"/>
              <w:spacing w:after="0" w:line="240" w:lineRule="auto"/>
              <w:textAlignment w:val="baseline"/>
              <w:rPr>
                <w:rFonts w:ascii="Arial" w:eastAsia="Times New Roman" w:hAnsi="Arial" w:cs="Arial"/>
                <w:b/>
                <w:sz w:val="20"/>
                <w:szCs w:val="20"/>
              </w:rPr>
            </w:pPr>
            <w:r w:rsidRPr="006F78E0">
              <w:rPr>
                <w:rFonts w:ascii="Arial" w:hAnsi="Arial" w:cs="Arial"/>
                <w:b/>
                <w:sz w:val="20"/>
                <w:szCs w:val="20"/>
              </w:rPr>
              <w:t xml:space="preserve">Dokumentacija za razpis (DZR) za </w:t>
            </w:r>
            <w:r w:rsidRPr="006F78E0">
              <w:rPr>
                <w:rFonts w:ascii="Arial" w:eastAsia="Times New Roman" w:hAnsi="Arial" w:cs="Arial"/>
                <w:b/>
                <w:sz w:val="20"/>
                <w:szCs w:val="20"/>
              </w:rPr>
              <w:t>notranjo opremo, sodelovanje pri razpisu za oddajo del in pripravi tehničnega dela dokumentacije za razpis (izdelane na osnovi PZI)</w:t>
            </w:r>
          </w:p>
          <w:p w14:paraId="41BD8811" w14:textId="77777777" w:rsidR="00B53631" w:rsidRPr="006F78E0" w:rsidRDefault="00B53631" w:rsidP="00685A3F">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noWrap/>
          </w:tcPr>
          <w:p w14:paraId="1F19DDAD" w14:textId="77777777" w:rsidR="006F78E0" w:rsidRPr="00A24AFE" w:rsidRDefault="006F78E0" w:rsidP="00685A3F">
            <w:pPr>
              <w:spacing w:after="0" w:line="240" w:lineRule="auto"/>
              <w:rPr>
                <w:rFonts w:ascii="Arial" w:eastAsia="Times New Roman" w:hAnsi="Arial" w:cs="Arial"/>
                <w:b/>
                <w:bCs/>
                <w:sz w:val="20"/>
                <w:szCs w:val="20"/>
              </w:rPr>
            </w:pPr>
          </w:p>
        </w:tc>
        <w:tc>
          <w:tcPr>
            <w:tcW w:w="1418" w:type="dxa"/>
            <w:shd w:val="clear" w:color="auto" w:fill="auto"/>
            <w:noWrap/>
          </w:tcPr>
          <w:p w14:paraId="3E5A0619" w14:textId="77777777" w:rsidR="006F78E0" w:rsidRPr="00A24AFE" w:rsidRDefault="006F78E0" w:rsidP="00685A3F">
            <w:pPr>
              <w:spacing w:after="0" w:line="240" w:lineRule="auto"/>
              <w:rPr>
                <w:rFonts w:ascii="Arial" w:eastAsia="Times New Roman" w:hAnsi="Arial" w:cs="Arial"/>
                <w:b/>
                <w:bCs/>
                <w:sz w:val="20"/>
                <w:szCs w:val="20"/>
              </w:rPr>
            </w:pPr>
          </w:p>
        </w:tc>
        <w:tc>
          <w:tcPr>
            <w:tcW w:w="1265" w:type="dxa"/>
            <w:shd w:val="clear" w:color="auto" w:fill="auto"/>
            <w:noWrap/>
          </w:tcPr>
          <w:p w14:paraId="1EA8B52A" w14:textId="77777777" w:rsidR="006F78E0" w:rsidRPr="00A24AFE" w:rsidRDefault="006F78E0" w:rsidP="00685A3F">
            <w:pPr>
              <w:spacing w:after="0" w:line="240" w:lineRule="auto"/>
              <w:rPr>
                <w:rFonts w:ascii="Arial" w:eastAsia="Times New Roman" w:hAnsi="Arial" w:cs="Arial"/>
                <w:b/>
                <w:bCs/>
                <w:sz w:val="20"/>
                <w:szCs w:val="20"/>
              </w:rPr>
            </w:pPr>
          </w:p>
        </w:tc>
      </w:tr>
      <w:tr w:rsidR="00F92589" w:rsidRPr="00A24AFE" w14:paraId="52B31821" w14:textId="77777777" w:rsidTr="00B53631">
        <w:trPr>
          <w:trHeight w:val="698"/>
        </w:trPr>
        <w:tc>
          <w:tcPr>
            <w:tcW w:w="747" w:type="dxa"/>
            <w:vAlign w:val="center"/>
          </w:tcPr>
          <w:p w14:paraId="7218F015" w14:textId="77777777" w:rsidR="00F92589" w:rsidRPr="00A24AFE" w:rsidRDefault="006F78E0" w:rsidP="00685A3F">
            <w:pPr>
              <w:widowControl w:val="0"/>
              <w:suppressAutoHyphens/>
              <w:autoSpaceDN w:val="0"/>
              <w:spacing w:after="0" w:line="240" w:lineRule="auto"/>
              <w:textAlignment w:val="baseline"/>
              <w:rPr>
                <w:rFonts w:ascii="Arial" w:hAnsi="Arial" w:cs="Arial"/>
                <w:b/>
                <w:sz w:val="20"/>
                <w:szCs w:val="20"/>
              </w:rPr>
            </w:pPr>
            <w:r>
              <w:rPr>
                <w:rFonts w:ascii="Arial" w:hAnsi="Arial" w:cs="Arial"/>
                <w:b/>
                <w:sz w:val="20"/>
                <w:szCs w:val="20"/>
              </w:rPr>
              <w:lastRenderedPageBreak/>
              <w:t>9</w:t>
            </w:r>
            <w:r w:rsidR="00F92589" w:rsidRPr="00A24AFE">
              <w:rPr>
                <w:rFonts w:ascii="Arial" w:hAnsi="Arial" w:cs="Arial"/>
                <w:b/>
                <w:sz w:val="20"/>
                <w:szCs w:val="20"/>
              </w:rPr>
              <w:t>.</w:t>
            </w:r>
          </w:p>
        </w:tc>
        <w:tc>
          <w:tcPr>
            <w:tcW w:w="4111" w:type="dxa"/>
            <w:shd w:val="clear" w:color="auto" w:fill="auto"/>
          </w:tcPr>
          <w:p w14:paraId="41BF3E27" w14:textId="36E5A43D" w:rsidR="00F92589" w:rsidRDefault="00F92589" w:rsidP="00B53631">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Projektantski nadzor v času gradnje, predviden čas gradnje je 24 mesecev (vsak mesec se zaračuna 1/24</w:t>
            </w:r>
            <w:r w:rsidR="00FE0823">
              <w:rPr>
                <w:rFonts w:ascii="Arial" w:hAnsi="Arial" w:cs="Arial"/>
                <w:b/>
                <w:sz w:val="20"/>
                <w:szCs w:val="20"/>
              </w:rPr>
              <w:t xml:space="preserve"> skupne ponudbene cene iz te postavke</w:t>
            </w:r>
            <w:r w:rsidRPr="00A24AFE">
              <w:rPr>
                <w:rFonts w:ascii="Arial" w:hAnsi="Arial" w:cs="Arial"/>
                <w:b/>
                <w:sz w:val="20"/>
                <w:szCs w:val="20"/>
              </w:rPr>
              <w:t xml:space="preserve">) </w:t>
            </w:r>
          </w:p>
          <w:p w14:paraId="60C046FE" w14:textId="77777777" w:rsidR="00B53631" w:rsidRPr="00A24AFE" w:rsidRDefault="00B53631" w:rsidP="00B53631">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noWrap/>
          </w:tcPr>
          <w:p w14:paraId="4B705C88" w14:textId="77777777" w:rsidR="00F92589" w:rsidRPr="00A24AFE" w:rsidRDefault="00F92589" w:rsidP="00685A3F">
            <w:pPr>
              <w:spacing w:after="0" w:line="240" w:lineRule="auto"/>
              <w:rPr>
                <w:rFonts w:ascii="Arial" w:eastAsia="Times New Roman" w:hAnsi="Arial" w:cs="Arial"/>
                <w:b/>
                <w:bCs/>
                <w:sz w:val="20"/>
                <w:szCs w:val="20"/>
              </w:rPr>
            </w:pPr>
          </w:p>
        </w:tc>
        <w:tc>
          <w:tcPr>
            <w:tcW w:w="1418" w:type="dxa"/>
            <w:shd w:val="clear" w:color="auto" w:fill="auto"/>
            <w:noWrap/>
          </w:tcPr>
          <w:p w14:paraId="309ABA94" w14:textId="77777777" w:rsidR="00F92589" w:rsidRPr="00A24AFE" w:rsidRDefault="00F92589" w:rsidP="00685A3F">
            <w:pPr>
              <w:spacing w:after="0" w:line="240" w:lineRule="auto"/>
              <w:rPr>
                <w:rFonts w:ascii="Arial" w:eastAsia="Times New Roman" w:hAnsi="Arial" w:cs="Arial"/>
                <w:b/>
                <w:bCs/>
                <w:sz w:val="20"/>
                <w:szCs w:val="20"/>
              </w:rPr>
            </w:pPr>
          </w:p>
        </w:tc>
        <w:tc>
          <w:tcPr>
            <w:tcW w:w="1265" w:type="dxa"/>
            <w:shd w:val="clear" w:color="auto" w:fill="auto"/>
            <w:noWrap/>
          </w:tcPr>
          <w:p w14:paraId="3AF48C31" w14:textId="77777777" w:rsidR="00F92589" w:rsidRPr="00A24AFE" w:rsidRDefault="00F92589" w:rsidP="00685A3F">
            <w:pPr>
              <w:spacing w:after="0" w:line="240" w:lineRule="auto"/>
              <w:rPr>
                <w:rFonts w:ascii="Arial" w:eastAsia="Times New Roman" w:hAnsi="Arial" w:cs="Arial"/>
                <w:b/>
                <w:bCs/>
                <w:sz w:val="20"/>
                <w:szCs w:val="20"/>
              </w:rPr>
            </w:pPr>
          </w:p>
        </w:tc>
      </w:tr>
      <w:tr w:rsidR="00F92589" w:rsidRPr="00A24AFE" w14:paraId="70FD4421" w14:textId="77777777" w:rsidTr="00091FED">
        <w:trPr>
          <w:trHeight w:val="615"/>
        </w:trPr>
        <w:tc>
          <w:tcPr>
            <w:tcW w:w="747" w:type="dxa"/>
            <w:vAlign w:val="center"/>
          </w:tcPr>
          <w:p w14:paraId="3BB18C25" w14:textId="77777777" w:rsidR="00F92589" w:rsidRPr="00A24AFE" w:rsidRDefault="006F78E0" w:rsidP="00685A3F">
            <w:pPr>
              <w:spacing w:after="0" w:line="240" w:lineRule="auto"/>
              <w:rPr>
                <w:rFonts w:ascii="Arial" w:eastAsia="Times New Roman" w:hAnsi="Arial" w:cs="Arial"/>
                <w:b/>
                <w:bCs/>
                <w:color w:val="000000"/>
                <w:kern w:val="3"/>
                <w:sz w:val="20"/>
                <w:szCs w:val="20"/>
                <w:lang w:eastAsia="zh-CN"/>
              </w:rPr>
            </w:pPr>
            <w:r>
              <w:rPr>
                <w:rFonts w:ascii="Arial" w:eastAsia="Times New Roman" w:hAnsi="Arial" w:cs="Arial"/>
                <w:b/>
                <w:bCs/>
                <w:color w:val="000000"/>
                <w:kern w:val="3"/>
                <w:sz w:val="20"/>
                <w:szCs w:val="20"/>
                <w:lang w:eastAsia="zh-CN"/>
              </w:rPr>
              <w:t>10</w:t>
            </w:r>
            <w:r w:rsidR="00F92589" w:rsidRPr="00A24AFE">
              <w:rPr>
                <w:rFonts w:ascii="Arial" w:eastAsia="Times New Roman" w:hAnsi="Arial" w:cs="Arial"/>
                <w:b/>
                <w:bCs/>
                <w:color w:val="000000"/>
                <w:kern w:val="3"/>
                <w:sz w:val="20"/>
                <w:szCs w:val="20"/>
                <w:lang w:eastAsia="zh-CN"/>
              </w:rPr>
              <w:t>.</w:t>
            </w:r>
          </w:p>
        </w:tc>
        <w:tc>
          <w:tcPr>
            <w:tcW w:w="4111" w:type="dxa"/>
            <w:shd w:val="clear" w:color="auto" w:fill="auto"/>
          </w:tcPr>
          <w:p w14:paraId="255A3F56" w14:textId="77777777" w:rsidR="00F92589" w:rsidRPr="00A24AFE" w:rsidRDefault="00F92589" w:rsidP="00685A3F">
            <w:pPr>
              <w:spacing w:after="0" w:line="240" w:lineRule="auto"/>
              <w:rPr>
                <w:rFonts w:ascii="Arial" w:eastAsia="Times New Roman" w:hAnsi="Arial" w:cs="Arial"/>
                <w:b/>
                <w:bCs/>
                <w:color w:val="000000"/>
                <w:kern w:val="3"/>
                <w:sz w:val="20"/>
                <w:szCs w:val="20"/>
                <w:lang w:eastAsia="zh-CN"/>
              </w:rPr>
            </w:pPr>
          </w:p>
          <w:p w14:paraId="123C7C32" w14:textId="77777777" w:rsidR="00F92589" w:rsidRPr="00A24AFE" w:rsidRDefault="00F92589" w:rsidP="00685A3F">
            <w:pPr>
              <w:spacing w:after="0" w:line="240" w:lineRule="auto"/>
              <w:rPr>
                <w:rFonts w:ascii="Arial" w:eastAsia="Times New Roman" w:hAnsi="Arial" w:cs="Arial"/>
                <w:b/>
                <w:bCs/>
                <w:color w:val="000000"/>
                <w:kern w:val="3"/>
                <w:sz w:val="20"/>
                <w:szCs w:val="20"/>
                <w:lang w:eastAsia="zh-CN"/>
              </w:rPr>
            </w:pPr>
            <w:r w:rsidRPr="00A24AFE">
              <w:rPr>
                <w:rFonts w:ascii="Arial" w:eastAsia="Times New Roman" w:hAnsi="Arial" w:cs="Arial"/>
                <w:b/>
                <w:bCs/>
                <w:color w:val="000000"/>
                <w:kern w:val="3"/>
                <w:sz w:val="20"/>
                <w:szCs w:val="20"/>
                <w:lang w:eastAsia="zh-CN"/>
              </w:rPr>
              <w:t>PID dokumentacija</w:t>
            </w:r>
          </w:p>
          <w:p w14:paraId="35753540" w14:textId="77777777" w:rsidR="00F92589" w:rsidRPr="00A24AFE" w:rsidRDefault="00F92589" w:rsidP="00685A3F">
            <w:pPr>
              <w:spacing w:after="0" w:line="240" w:lineRule="auto"/>
              <w:rPr>
                <w:rFonts w:ascii="Arial" w:eastAsia="Times New Roman" w:hAnsi="Arial" w:cs="Arial"/>
                <w:b/>
                <w:bCs/>
                <w:sz w:val="20"/>
                <w:szCs w:val="20"/>
              </w:rPr>
            </w:pPr>
          </w:p>
        </w:tc>
        <w:tc>
          <w:tcPr>
            <w:tcW w:w="1417" w:type="dxa"/>
            <w:shd w:val="clear" w:color="auto" w:fill="auto"/>
            <w:noWrap/>
          </w:tcPr>
          <w:p w14:paraId="6C889CBB" w14:textId="77777777" w:rsidR="00F92589" w:rsidRPr="00A24AFE" w:rsidRDefault="00F92589" w:rsidP="00685A3F">
            <w:pPr>
              <w:spacing w:after="0" w:line="240" w:lineRule="auto"/>
              <w:rPr>
                <w:rFonts w:ascii="Arial" w:eastAsia="Times New Roman" w:hAnsi="Arial" w:cs="Arial"/>
                <w:b/>
                <w:bCs/>
                <w:sz w:val="20"/>
                <w:szCs w:val="20"/>
              </w:rPr>
            </w:pPr>
          </w:p>
        </w:tc>
        <w:tc>
          <w:tcPr>
            <w:tcW w:w="1418" w:type="dxa"/>
            <w:shd w:val="clear" w:color="auto" w:fill="auto"/>
            <w:noWrap/>
          </w:tcPr>
          <w:p w14:paraId="4FF1B2E2" w14:textId="77777777" w:rsidR="00F92589" w:rsidRPr="00A24AFE" w:rsidRDefault="00F92589" w:rsidP="00685A3F">
            <w:pPr>
              <w:spacing w:after="0" w:line="240" w:lineRule="auto"/>
              <w:rPr>
                <w:rFonts w:ascii="Arial" w:eastAsia="Times New Roman" w:hAnsi="Arial" w:cs="Arial"/>
                <w:b/>
                <w:bCs/>
                <w:sz w:val="20"/>
                <w:szCs w:val="20"/>
              </w:rPr>
            </w:pPr>
          </w:p>
        </w:tc>
        <w:tc>
          <w:tcPr>
            <w:tcW w:w="1265" w:type="dxa"/>
            <w:shd w:val="clear" w:color="auto" w:fill="auto"/>
            <w:noWrap/>
          </w:tcPr>
          <w:p w14:paraId="0668792C" w14:textId="77777777" w:rsidR="00F92589" w:rsidRPr="00A24AFE" w:rsidRDefault="00F92589" w:rsidP="00685A3F">
            <w:pPr>
              <w:spacing w:after="0" w:line="240" w:lineRule="auto"/>
              <w:rPr>
                <w:rFonts w:ascii="Arial" w:eastAsia="Times New Roman" w:hAnsi="Arial" w:cs="Arial"/>
                <w:b/>
                <w:bCs/>
                <w:sz w:val="20"/>
                <w:szCs w:val="20"/>
              </w:rPr>
            </w:pPr>
          </w:p>
        </w:tc>
      </w:tr>
      <w:tr w:rsidR="00F92589" w:rsidRPr="00A24AFE" w14:paraId="13D5D2B6" w14:textId="77777777" w:rsidTr="00091FED">
        <w:trPr>
          <w:trHeight w:val="615"/>
        </w:trPr>
        <w:tc>
          <w:tcPr>
            <w:tcW w:w="747" w:type="dxa"/>
          </w:tcPr>
          <w:p w14:paraId="3F2B9A34" w14:textId="77777777" w:rsidR="00F92589" w:rsidRPr="00A24AFE" w:rsidRDefault="00F92589" w:rsidP="00242DAA">
            <w:pPr>
              <w:spacing w:after="0" w:line="240" w:lineRule="auto"/>
              <w:rPr>
                <w:rFonts w:ascii="Arial" w:eastAsia="Times New Roman" w:hAnsi="Arial" w:cs="Arial"/>
                <w:b/>
                <w:bCs/>
                <w:sz w:val="20"/>
                <w:szCs w:val="20"/>
              </w:rPr>
            </w:pPr>
          </w:p>
        </w:tc>
        <w:tc>
          <w:tcPr>
            <w:tcW w:w="4111" w:type="dxa"/>
            <w:shd w:val="clear" w:color="auto" w:fill="auto"/>
            <w:vAlign w:val="center"/>
            <w:hideMark/>
          </w:tcPr>
          <w:p w14:paraId="06C78C3E"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SKUPAJ</w:t>
            </w:r>
          </w:p>
        </w:tc>
        <w:tc>
          <w:tcPr>
            <w:tcW w:w="1417" w:type="dxa"/>
            <w:shd w:val="clear" w:color="auto" w:fill="auto"/>
            <w:noWrap/>
            <w:vAlign w:val="bottom"/>
            <w:hideMark/>
          </w:tcPr>
          <w:p w14:paraId="305BE7B6"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c>
          <w:tcPr>
            <w:tcW w:w="1418" w:type="dxa"/>
            <w:shd w:val="clear" w:color="auto" w:fill="auto"/>
            <w:noWrap/>
            <w:vAlign w:val="bottom"/>
            <w:hideMark/>
          </w:tcPr>
          <w:p w14:paraId="50D50C01"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c>
          <w:tcPr>
            <w:tcW w:w="1265" w:type="dxa"/>
            <w:shd w:val="clear" w:color="auto" w:fill="auto"/>
            <w:noWrap/>
            <w:vAlign w:val="bottom"/>
            <w:hideMark/>
          </w:tcPr>
          <w:p w14:paraId="183A68DE"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r>
      <w:bookmarkEnd w:id="21"/>
    </w:tbl>
    <w:p w14:paraId="0D013D3A" w14:textId="77777777" w:rsidR="00242DAA" w:rsidRPr="00A24AFE" w:rsidRDefault="00242DAA" w:rsidP="00242DAA">
      <w:pPr>
        <w:widowControl w:val="0"/>
        <w:suppressAutoHyphens/>
        <w:spacing w:after="0" w:line="240" w:lineRule="auto"/>
        <w:jc w:val="both"/>
        <w:rPr>
          <w:rFonts w:ascii="Arial" w:eastAsia="Times New Roman" w:hAnsi="Arial" w:cs="Arial"/>
          <w:b/>
          <w:sz w:val="20"/>
          <w:szCs w:val="20"/>
          <w:lang w:eastAsia="ar-SA"/>
        </w:rPr>
      </w:pPr>
    </w:p>
    <w:p w14:paraId="03969AE3" w14:textId="77777777" w:rsidR="00242DAA" w:rsidRPr="00A24AFE" w:rsidRDefault="00242DAA" w:rsidP="00242DAA">
      <w:pPr>
        <w:rPr>
          <w:rFonts w:ascii="Arial" w:hAnsi="Arial" w:cs="Arial"/>
          <w:sz w:val="20"/>
          <w:szCs w:val="20"/>
          <w:lang w:eastAsia="sl-SI"/>
        </w:rPr>
      </w:pPr>
      <w:r w:rsidRPr="00A24AFE">
        <w:rPr>
          <w:rFonts w:ascii="Arial" w:eastAsia="Times New Roman" w:hAnsi="Arial" w:cs="Arial"/>
          <w:sz w:val="20"/>
          <w:szCs w:val="20"/>
          <w:lang w:eastAsia="ar-SA"/>
        </w:rPr>
        <w:t>(z besedo: ………………………………………………………………………….. eurov in ……00/100)</w:t>
      </w:r>
    </w:p>
    <w:p w14:paraId="43C0AE83" w14:textId="647E792A" w:rsidR="00242DAA" w:rsidRDefault="00242DAA" w:rsidP="00FB4E50">
      <w:pPr>
        <w:pStyle w:val="Pripombabesedilo"/>
        <w:ind w:left="0"/>
        <w:rPr>
          <w:rFonts w:ascii="Arial" w:hAnsi="Arial" w:cs="Arial"/>
          <w:kern w:val="3"/>
          <w:lang w:eastAsia="zh-CN"/>
        </w:rPr>
      </w:pPr>
      <w:bookmarkStart w:id="22" w:name="_Hlk167103058"/>
      <w:r w:rsidRPr="00A24AFE">
        <w:rPr>
          <w:rFonts w:ascii="Arial" w:eastAsia="Times New Roman" w:hAnsi="Arial" w:cs="Arial"/>
          <w:b/>
          <w:bCs/>
          <w:kern w:val="3"/>
          <w:lang w:eastAsia="zh-CN"/>
        </w:rPr>
        <w:t xml:space="preserve">Ponudbena cena je </w:t>
      </w:r>
      <w:r w:rsidR="006E5AEB" w:rsidRPr="00A24AFE">
        <w:rPr>
          <w:rFonts w:ascii="Arial" w:eastAsia="Times New Roman" w:hAnsi="Arial" w:cs="Arial"/>
          <w:b/>
          <w:bCs/>
          <w:kern w:val="3"/>
          <w:lang w:eastAsia="zh-CN"/>
        </w:rPr>
        <w:t xml:space="preserve">po posameznih segmentih </w:t>
      </w:r>
      <w:r w:rsidRPr="00A24AFE">
        <w:rPr>
          <w:rFonts w:ascii="Arial" w:eastAsia="Times New Roman" w:hAnsi="Arial" w:cs="Arial"/>
          <w:b/>
          <w:bCs/>
          <w:kern w:val="3"/>
          <w:lang w:eastAsia="zh-CN"/>
        </w:rPr>
        <w:t>nespremenljiva in fiksna do dokončanja vseh del</w:t>
      </w:r>
      <w:r w:rsidRPr="00A24AFE">
        <w:rPr>
          <w:rFonts w:ascii="Arial" w:eastAsia="Times New Roman" w:hAnsi="Arial" w:cs="Arial"/>
          <w:kern w:val="3"/>
          <w:lang w:eastAsia="zh-CN"/>
        </w:rPr>
        <w:t>,</w:t>
      </w:r>
      <w:r w:rsidR="00FE0823">
        <w:rPr>
          <w:rFonts w:ascii="Arial" w:eastAsia="Times New Roman" w:hAnsi="Arial" w:cs="Arial"/>
          <w:kern w:val="3"/>
          <w:lang w:eastAsia="zh-CN"/>
        </w:rPr>
        <w:t xml:space="preserve"> razen za projektantski nadzor, kjer je fiksna cena na mesec.</w:t>
      </w:r>
      <w:r w:rsidRPr="00A24AFE">
        <w:rPr>
          <w:rFonts w:ascii="Arial" w:eastAsia="Times New Roman" w:hAnsi="Arial" w:cs="Arial"/>
          <w:kern w:val="3"/>
          <w:lang w:eastAsia="zh-CN"/>
        </w:rPr>
        <w:t xml:space="preserve"> </w:t>
      </w:r>
      <w:r w:rsidR="00FE0823">
        <w:rPr>
          <w:rFonts w:ascii="Arial" w:eastAsia="Times New Roman" w:hAnsi="Arial" w:cs="Arial"/>
          <w:kern w:val="3"/>
          <w:lang w:eastAsia="zh-CN"/>
        </w:rPr>
        <w:t>V</w:t>
      </w:r>
      <w:r w:rsidRPr="00A24AFE">
        <w:rPr>
          <w:rFonts w:ascii="Arial" w:eastAsia="Times New Roman" w:hAnsi="Arial" w:cs="Arial"/>
          <w:kern w:val="3"/>
          <w:lang w:eastAsia="zh-CN"/>
        </w:rPr>
        <w:t xml:space="preserve"> </w:t>
      </w:r>
      <w:r w:rsidR="00FE0823">
        <w:rPr>
          <w:rFonts w:ascii="Arial" w:eastAsia="Times New Roman" w:hAnsi="Arial" w:cs="Arial"/>
          <w:kern w:val="3"/>
          <w:lang w:eastAsia="zh-CN"/>
        </w:rPr>
        <w:t>ceni</w:t>
      </w:r>
      <w:r w:rsidR="00FE0823" w:rsidRPr="00A24AFE">
        <w:rPr>
          <w:rFonts w:ascii="Arial" w:eastAsia="Times New Roman" w:hAnsi="Arial" w:cs="Arial"/>
          <w:kern w:val="3"/>
          <w:lang w:eastAsia="zh-CN"/>
        </w:rPr>
        <w:t xml:space="preserve"> </w:t>
      </w:r>
      <w:r w:rsidRPr="00A24AFE">
        <w:rPr>
          <w:rFonts w:ascii="Arial" w:eastAsia="Times New Roman" w:hAnsi="Arial" w:cs="Arial"/>
          <w:kern w:val="3"/>
          <w:lang w:eastAsia="zh-CN"/>
        </w:rPr>
        <w:t xml:space="preserve">so zajeti vsi stroški in morebitni popusti, </w:t>
      </w:r>
      <w:r w:rsidR="006E5AEB" w:rsidRPr="00A24AFE">
        <w:rPr>
          <w:rFonts w:ascii="Arial" w:hAnsi="Arial" w:cs="Arial"/>
          <w:kern w:val="3"/>
          <w:lang w:eastAsia="zh-CN"/>
        </w:rPr>
        <w:t>Posamezni segment predstavlja opis obveznosti iz točke 1.3 razpisne dokumentacij</w:t>
      </w:r>
      <w:r w:rsidR="0000358F">
        <w:rPr>
          <w:rFonts w:ascii="Arial" w:hAnsi="Arial" w:cs="Arial"/>
          <w:kern w:val="3"/>
          <w:lang w:eastAsia="zh-CN"/>
        </w:rPr>
        <w:t xml:space="preserve">e </w:t>
      </w:r>
      <w:r w:rsidR="006E5AEB" w:rsidRPr="00A24AFE">
        <w:rPr>
          <w:rFonts w:ascii="Arial" w:hAnsi="Arial" w:cs="Arial"/>
          <w:kern w:val="3"/>
          <w:lang w:eastAsia="zh-CN"/>
        </w:rPr>
        <w:t xml:space="preserve">– navodila ponudnikom. </w:t>
      </w:r>
    </w:p>
    <w:p w14:paraId="31B30DB1" w14:textId="77777777" w:rsidR="00FB4E50" w:rsidRDefault="00FB4E50" w:rsidP="00946B36">
      <w:pPr>
        <w:pStyle w:val="Pripombabesedilo"/>
        <w:rPr>
          <w:rFonts w:ascii="Arial" w:eastAsia="Times New Roman" w:hAnsi="Arial" w:cs="Arial"/>
          <w:kern w:val="3"/>
          <w:lang w:eastAsia="zh-CN"/>
        </w:rPr>
      </w:pPr>
    </w:p>
    <w:p w14:paraId="71036793" w14:textId="77777777" w:rsidR="00FB4E50" w:rsidRDefault="00FB4E50" w:rsidP="00FB4E50">
      <w:pPr>
        <w:pStyle w:val="Tablecaption0"/>
        <w:shd w:val="clear" w:color="auto" w:fill="auto"/>
        <w:spacing w:line="240" w:lineRule="auto"/>
        <w:jc w:val="both"/>
        <w:rPr>
          <w:rFonts w:eastAsia="Times New Roman"/>
          <w:b w:val="0"/>
          <w:sz w:val="20"/>
          <w:szCs w:val="20"/>
          <w:lang w:eastAsia="sl-SI"/>
        </w:rPr>
      </w:pPr>
      <w:r w:rsidRPr="00EB145A">
        <w:rPr>
          <w:rFonts w:eastAsia="Times New Roman"/>
          <w:b w:val="0"/>
          <w:sz w:val="20"/>
          <w:szCs w:val="20"/>
          <w:lang w:eastAsia="sl-SI"/>
        </w:rPr>
        <w:t>Pogodbena cena za projektantski nadzor je podana za predviden čas trajanja gradnje 24 mesecev, in je kot taka okvirna, storitev projektantskega nadzora pa se obračunava v fiksnem mesečnem znesku, ki je enak 1/24 pogodbene cene, za vsak mesec dejanskega izvajanja storitve.</w:t>
      </w:r>
    </w:p>
    <w:p w14:paraId="51F3AC55" w14:textId="77777777" w:rsidR="00242DAA" w:rsidRPr="00A24AFE" w:rsidRDefault="00242DAA" w:rsidP="00242DAA">
      <w:pPr>
        <w:spacing w:after="0" w:line="240" w:lineRule="exact"/>
        <w:ind w:left="720"/>
        <w:contextualSpacing/>
        <w:jc w:val="both"/>
        <w:rPr>
          <w:rFonts w:ascii="Arial" w:eastAsia="Times New Roman" w:hAnsi="Arial" w:cs="Arial"/>
          <w:kern w:val="3"/>
          <w:sz w:val="20"/>
          <w:szCs w:val="20"/>
          <w:lang w:eastAsia="zh-CN"/>
        </w:rPr>
      </w:pPr>
    </w:p>
    <w:p w14:paraId="0C27236E" w14:textId="77777777" w:rsidR="00716484" w:rsidRPr="00A24AFE" w:rsidRDefault="00716484" w:rsidP="00716484">
      <w:pPr>
        <w:pStyle w:val="Tablecaption0"/>
        <w:shd w:val="clear" w:color="auto" w:fill="auto"/>
        <w:spacing w:line="240" w:lineRule="auto"/>
        <w:jc w:val="both"/>
        <w:rPr>
          <w:rFonts w:eastAsia="Garamond"/>
          <w:b w:val="0"/>
          <w:bCs w:val="0"/>
          <w:color w:val="000000"/>
          <w:sz w:val="20"/>
          <w:szCs w:val="20"/>
          <w:lang w:bidi="sl-SI"/>
        </w:rPr>
      </w:pPr>
      <w:bookmarkStart w:id="23" w:name="_Hlk167256952"/>
      <w:r w:rsidRPr="00A24AFE">
        <w:rPr>
          <w:b w:val="0"/>
          <w:color w:val="000000"/>
          <w:sz w:val="20"/>
          <w:szCs w:val="20"/>
          <w:lang w:bidi="sl-SI"/>
        </w:rPr>
        <w:t xml:space="preserve">V ceni morajo biti vključeni vsi stroški izvajalca za izdelavo projektne in druge dokumentacije v obsegu in obliki v skladu z veljavno zakonodajo s področja graditve objektov, veljavnimi predpisi, standardi in pravili stroke ter vse stroške izvajalca za izvedbo vseh ostalih pogodbenih del, vključno z izdelavo BIM modela, </w:t>
      </w:r>
      <w:r w:rsidRPr="00A24AFE">
        <w:rPr>
          <w:rFonts w:eastAsia="Garamond"/>
          <w:b w:val="0"/>
          <w:bCs w:val="0"/>
          <w:color w:val="000000"/>
          <w:sz w:val="20"/>
          <w:szCs w:val="20"/>
          <w:lang w:bidi="sl-SI"/>
        </w:rPr>
        <w:t xml:space="preserve">strošek projektiranja skladno z usmeritvami </w:t>
      </w:r>
      <w:r w:rsidR="006E5AEB" w:rsidRPr="00A24AFE">
        <w:rPr>
          <w:rFonts w:eastAsia="Garamond"/>
          <w:b w:val="0"/>
          <w:bCs w:val="0"/>
          <w:color w:val="000000"/>
          <w:sz w:val="20"/>
          <w:szCs w:val="20"/>
          <w:lang w:bidi="sl-SI"/>
        </w:rPr>
        <w:t>DNSH</w:t>
      </w:r>
      <w:r w:rsidRPr="00A24AFE">
        <w:rPr>
          <w:rFonts w:eastAsia="Garamond"/>
          <w:b w:val="0"/>
          <w:bCs w:val="0"/>
          <w:color w:val="000000"/>
          <w:sz w:val="20"/>
          <w:szCs w:val="20"/>
          <w:lang w:bidi="sl-SI"/>
        </w:rPr>
        <w:t>,</w:t>
      </w:r>
      <w:r w:rsidRPr="00A24AFE">
        <w:rPr>
          <w:b w:val="0"/>
          <w:color w:val="000000"/>
          <w:sz w:val="20"/>
          <w:szCs w:val="20"/>
          <w:lang w:bidi="sl-SI"/>
        </w:rPr>
        <w:t xml:space="preserve"> vodenjem in koordinacijo izdelave projektne dokumentacije, pridobivanjem projektnih in drugih pogojev, pridobivanjem mnenj in gradbenega dovoljenja, pridobivanjem soglasij, pripravo in oddajo vloge za odmero komunalnega prispevka  in sodelovanjem v postopku pridobitve uporabnega dovoljenja.</w:t>
      </w:r>
      <w:r w:rsidRPr="00A24AFE">
        <w:rPr>
          <w:rFonts w:eastAsia="Garamond"/>
          <w:b w:val="0"/>
          <w:bCs w:val="0"/>
          <w:color w:val="000000"/>
          <w:sz w:val="20"/>
          <w:szCs w:val="20"/>
          <w:lang w:bidi="sl-SI"/>
        </w:rPr>
        <w:t xml:space="preserve"> </w:t>
      </w:r>
      <w:bookmarkEnd w:id="23"/>
    </w:p>
    <w:p w14:paraId="5486F1AD" w14:textId="77777777" w:rsidR="000909A4" w:rsidRPr="00A24AFE" w:rsidRDefault="000909A4" w:rsidP="00716484">
      <w:pPr>
        <w:pStyle w:val="Tablecaption0"/>
        <w:shd w:val="clear" w:color="auto" w:fill="auto"/>
        <w:spacing w:line="240" w:lineRule="auto"/>
        <w:jc w:val="both"/>
        <w:rPr>
          <w:rFonts w:eastAsia="Garamond"/>
          <w:b w:val="0"/>
          <w:bCs w:val="0"/>
          <w:color w:val="000000"/>
          <w:sz w:val="20"/>
          <w:szCs w:val="20"/>
          <w:lang w:bidi="sl-SI"/>
        </w:rPr>
      </w:pPr>
    </w:p>
    <w:p w14:paraId="57F254F6" w14:textId="77777777" w:rsidR="00AD085B" w:rsidRPr="00A24AFE" w:rsidRDefault="00AD085B" w:rsidP="00AD085B">
      <w:pPr>
        <w:widowControl w:val="0"/>
        <w:suppressAutoHyphens/>
        <w:autoSpaceDN w:val="0"/>
        <w:spacing w:after="240" w:line="240" w:lineRule="auto"/>
        <w:jc w:val="both"/>
        <w:textAlignment w:val="baseline"/>
        <w:rPr>
          <w:rFonts w:ascii="Arial" w:eastAsia="SimSun" w:hAnsi="Arial" w:cs="Arial"/>
          <w:kern w:val="3"/>
          <w:sz w:val="20"/>
          <w:szCs w:val="20"/>
          <w:lang w:eastAsia="zh-CN" w:bidi="hi-IN"/>
        </w:rPr>
      </w:pPr>
      <w:r w:rsidRPr="00A24AFE">
        <w:rPr>
          <w:rFonts w:ascii="Arial" w:eastAsia="SimSun" w:hAnsi="Arial" w:cs="Arial"/>
          <w:kern w:val="3"/>
          <w:sz w:val="20"/>
          <w:szCs w:val="20"/>
          <w:lang w:eastAsia="zh-CN" w:bidi="hi-IN"/>
        </w:rPr>
        <w:t xml:space="preserve">V storitvi in ceni morajo biti vključene vse korekture projektne dokumentacije, ki bodo nastale na podlagi zahtev revizijskega poročila. Izvajalec bo v času izdelave projektne dokumentacije upošteval upravičene pripombe naročnika in jih tudi odpravil, če projektne rešitve ne bodo usklajene s projektno nalogo, razpisno dokumentacijo, pa tudi če projektne rešitve ne bodo predvidevale funkcionalnih in kvalitetnih rešitev, ki veljajo za tovrstne objekte, kar ne sme vplivati na posamezne roke in na končni pogodbeni rok. </w:t>
      </w:r>
    </w:p>
    <w:p w14:paraId="06B2366A" w14:textId="77777777" w:rsidR="00716484" w:rsidRPr="00A24AFE" w:rsidRDefault="00AD085B" w:rsidP="00716484">
      <w:pPr>
        <w:jc w:val="both"/>
        <w:rPr>
          <w:rFonts w:ascii="Arial" w:hAnsi="Arial" w:cs="Arial"/>
          <w:sz w:val="20"/>
          <w:szCs w:val="20"/>
        </w:rPr>
      </w:pPr>
      <w:r w:rsidRPr="00A24AFE">
        <w:rPr>
          <w:rFonts w:ascii="Arial" w:hAnsi="Arial" w:cs="Arial"/>
          <w:color w:val="000000"/>
          <w:sz w:val="20"/>
          <w:szCs w:val="20"/>
          <w:lang w:bidi="sl-SI"/>
        </w:rPr>
        <w:t>Prav tako so v</w:t>
      </w:r>
      <w:r w:rsidR="00716484" w:rsidRPr="00A24AFE">
        <w:rPr>
          <w:rFonts w:ascii="Arial" w:hAnsi="Arial" w:cs="Arial"/>
          <w:color w:val="000000"/>
          <w:sz w:val="20"/>
          <w:szCs w:val="20"/>
          <w:lang w:bidi="sl-SI"/>
        </w:rPr>
        <w:t xml:space="preserve"> ceni so zajeti tudi vsi materialni stroški izvajalca in izdelava in predaja kompletne projektne dokumentacije </w:t>
      </w:r>
      <w:r w:rsidR="00716484" w:rsidRPr="00A24AFE">
        <w:rPr>
          <w:rFonts w:ascii="Arial" w:hAnsi="Arial" w:cs="Arial"/>
          <w:sz w:val="20"/>
          <w:szCs w:val="20"/>
        </w:rPr>
        <w:t xml:space="preserve">4 </w:t>
      </w:r>
      <w:r w:rsidR="00FE088E">
        <w:rPr>
          <w:rFonts w:ascii="Arial" w:hAnsi="Arial" w:cs="Arial"/>
          <w:sz w:val="20"/>
          <w:szCs w:val="20"/>
        </w:rPr>
        <w:t xml:space="preserve">(štirih) </w:t>
      </w:r>
      <w:r w:rsidR="00716484" w:rsidRPr="00A24AFE">
        <w:rPr>
          <w:rFonts w:ascii="Arial" w:hAnsi="Arial" w:cs="Arial"/>
          <w:sz w:val="20"/>
          <w:szCs w:val="20"/>
        </w:rPr>
        <w:t>izvodih v mapah ter v 2 (dveh)  izvodih v elektronski obliki (CD, DVD ali USB medij) v obliki zapisa doc., tabele in predračun/popisi s količinami v obliki zapisa *.</w:t>
      </w:r>
      <w:proofErr w:type="spellStart"/>
      <w:r w:rsidR="00716484" w:rsidRPr="00A24AFE">
        <w:rPr>
          <w:rFonts w:ascii="Arial" w:hAnsi="Arial" w:cs="Arial"/>
          <w:sz w:val="20"/>
          <w:szCs w:val="20"/>
        </w:rPr>
        <w:t>xls</w:t>
      </w:r>
      <w:proofErr w:type="spellEnd"/>
      <w:r w:rsidR="00716484" w:rsidRPr="00A24AFE">
        <w:rPr>
          <w:rFonts w:ascii="Arial" w:hAnsi="Arial" w:cs="Arial"/>
          <w:sz w:val="20"/>
          <w:szCs w:val="20"/>
        </w:rPr>
        <w:t xml:space="preserve"> in načrti v obliki zapisa, ki bo povezljiv s programom </w:t>
      </w:r>
      <w:proofErr w:type="spellStart"/>
      <w:r w:rsidR="00716484" w:rsidRPr="00A24AFE">
        <w:rPr>
          <w:rFonts w:ascii="Arial" w:hAnsi="Arial" w:cs="Arial"/>
          <w:sz w:val="20"/>
          <w:szCs w:val="20"/>
        </w:rPr>
        <w:t>Archicad</w:t>
      </w:r>
      <w:proofErr w:type="spellEnd"/>
      <w:r w:rsidR="00716484" w:rsidRPr="00A24AFE">
        <w:rPr>
          <w:rFonts w:ascii="Arial" w:hAnsi="Arial" w:cs="Arial"/>
          <w:sz w:val="20"/>
          <w:szCs w:val="20"/>
        </w:rPr>
        <w:t xml:space="preserve"> in </w:t>
      </w:r>
      <w:proofErr w:type="spellStart"/>
      <w:r w:rsidR="00716484" w:rsidRPr="00A24AFE">
        <w:rPr>
          <w:rFonts w:ascii="Arial" w:hAnsi="Arial" w:cs="Arial"/>
          <w:sz w:val="20"/>
          <w:szCs w:val="20"/>
        </w:rPr>
        <w:t>AutoCAD</w:t>
      </w:r>
      <w:proofErr w:type="spellEnd"/>
      <w:r w:rsidR="00716484" w:rsidRPr="00A24AFE">
        <w:rPr>
          <w:rFonts w:ascii="Arial" w:hAnsi="Arial" w:cs="Arial"/>
          <w:sz w:val="20"/>
          <w:szCs w:val="20"/>
        </w:rPr>
        <w:t xml:space="preserve"> (*.</w:t>
      </w:r>
      <w:proofErr w:type="spellStart"/>
      <w:r w:rsidR="00716484" w:rsidRPr="00A24AFE">
        <w:rPr>
          <w:rFonts w:ascii="Arial" w:hAnsi="Arial" w:cs="Arial"/>
          <w:sz w:val="20"/>
          <w:szCs w:val="20"/>
        </w:rPr>
        <w:t>dwg</w:t>
      </w:r>
      <w:proofErr w:type="spellEnd"/>
      <w:r w:rsidR="00716484" w:rsidRPr="00A24AFE">
        <w:rPr>
          <w:rFonts w:ascii="Arial" w:hAnsi="Arial" w:cs="Arial"/>
          <w:sz w:val="20"/>
          <w:szCs w:val="20"/>
        </w:rPr>
        <w:t xml:space="preserve"> ali *.</w:t>
      </w:r>
      <w:proofErr w:type="spellStart"/>
      <w:r w:rsidR="00716484" w:rsidRPr="00A24AFE">
        <w:rPr>
          <w:rFonts w:ascii="Arial" w:hAnsi="Arial" w:cs="Arial"/>
          <w:sz w:val="20"/>
          <w:szCs w:val="20"/>
        </w:rPr>
        <w:t>dxf</w:t>
      </w:r>
      <w:proofErr w:type="spellEnd"/>
      <w:r w:rsidR="00716484" w:rsidRPr="00A24AFE">
        <w:rPr>
          <w:rFonts w:ascii="Arial" w:hAnsi="Arial" w:cs="Arial"/>
          <w:sz w:val="20"/>
          <w:szCs w:val="20"/>
        </w:rPr>
        <w:t>) in vse našteto tudi v *.</w:t>
      </w:r>
      <w:proofErr w:type="spellStart"/>
      <w:r w:rsidR="00716484" w:rsidRPr="00A24AFE">
        <w:rPr>
          <w:rFonts w:ascii="Arial" w:hAnsi="Arial" w:cs="Arial"/>
          <w:sz w:val="20"/>
          <w:szCs w:val="20"/>
        </w:rPr>
        <w:t>pdf</w:t>
      </w:r>
      <w:proofErr w:type="spellEnd"/>
      <w:r w:rsidR="00716484" w:rsidRPr="00A24AFE">
        <w:rPr>
          <w:rFonts w:ascii="Arial" w:hAnsi="Arial" w:cs="Arial"/>
          <w:sz w:val="20"/>
          <w:szCs w:val="20"/>
        </w:rPr>
        <w:t xml:space="preserve"> obliki. </w:t>
      </w:r>
    </w:p>
    <w:bookmarkEnd w:id="22"/>
    <w:p w14:paraId="7DDE3A33" w14:textId="77777777" w:rsidR="00242DAA" w:rsidRPr="00A24AFE" w:rsidRDefault="00242DAA" w:rsidP="00242DAA">
      <w:pPr>
        <w:tabs>
          <w:tab w:val="left" w:pos="720"/>
        </w:tabs>
        <w:suppressAutoHyphens/>
        <w:autoSpaceDN w:val="0"/>
        <w:spacing w:after="0" w:line="240" w:lineRule="auto"/>
        <w:jc w:val="both"/>
        <w:textAlignment w:val="baseline"/>
        <w:rPr>
          <w:rFonts w:ascii="Arial" w:eastAsia="Times New Roman" w:hAnsi="Arial" w:cs="Arial"/>
          <w:kern w:val="3"/>
          <w:sz w:val="20"/>
          <w:szCs w:val="20"/>
          <w:u w:val="single"/>
          <w:lang w:eastAsia="zh-CN"/>
        </w:rPr>
      </w:pPr>
      <w:r w:rsidRPr="00A24AFE">
        <w:rPr>
          <w:rFonts w:ascii="Arial" w:eastAsia="Times New Roman" w:hAnsi="Arial" w:cs="Arial"/>
          <w:kern w:val="3"/>
          <w:sz w:val="20"/>
          <w:szCs w:val="20"/>
          <w:u w:val="single"/>
          <w:lang w:eastAsia="zh-CN"/>
        </w:rPr>
        <w:t xml:space="preserve">Roki: </w:t>
      </w:r>
    </w:p>
    <w:p w14:paraId="516BB17C" w14:textId="77777777" w:rsidR="00E97831" w:rsidRPr="00A24AFE" w:rsidRDefault="00E97831" w:rsidP="00946B36">
      <w:pPr>
        <w:spacing w:after="0" w:line="240" w:lineRule="exact"/>
        <w:ind w:left="720"/>
        <w:contextualSpacing/>
        <w:jc w:val="both"/>
        <w:rPr>
          <w:rFonts w:ascii="Arial" w:hAnsi="Arial" w:cs="Arial"/>
          <w:sz w:val="20"/>
          <w:szCs w:val="20"/>
        </w:rPr>
      </w:pPr>
      <w:bookmarkStart w:id="24" w:name="_Hlk167195282"/>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69"/>
      </w:tblGrid>
      <w:tr w:rsidR="00E97831" w:rsidRPr="00A24AFE" w14:paraId="7B9360F2"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B84BEBC"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
                <w:sz w:val="20"/>
                <w:szCs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E96003A"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
                <w:sz w:val="20"/>
                <w:szCs w:val="20"/>
              </w:rPr>
              <w:t xml:space="preserve">Roki izdelave </w:t>
            </w:r>
          </w:p>
        </w:tc>
      </w:tr>
      <w:tr w:rsidR="00E97831" w:rsidRPr="00A24AFE" w14:paraId="67022B1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FFB26BD"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Cs/>
                <w:sz w:val="20"/>
                <w:szCs w:val="20"/>
              </w:rPr>
              <w:t xml:space="preserve">Projektna dokumentacija - idejna zasnova </w:t>
            </w:r>
            <w:r w:rsidRPr="00A24AFE">
              <w:rPr>
                <w:rFonts w:ascii="Arial" w:hAnsi="Arial" w:cs="Arial"/>
                <w:b/>
                <w:bCs/>
                <w:sz w:val="20"/>
                <w:szCs w:val="20"/>
              </w:rPr>
              <w:t>(IZP)</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10A003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 xml:space="preserve">10 delovnih dni </w:t>
            </w:r>
            <w:r w:rsidRPr="00A24AFE">
              <w:rPr>
                <w:rFonts w:ascii="Arial" w:hAnsi="Arial" w:cs="Arial"/>
                <w:bCs/>
                <w:sz w:val="20"/>
                <w:szCs w:val="20"/>
              </w:rPr>
              <w:t>po uvedbi v delo s strani naročnika in potrditvi projektne naloge</w:t>
            </w:r>
          </w:p>
          <w:p w14:paraId="37B64858" w14:textId="77777777" w:rsidR="00E97831" w:rsidRPr="00A24AFE" w:rsidRDefault="00E97831" w:rsidP="00E97831">
            <w:pPr>
              <w:spacing w:after="0" w:line="240" w:lineRule="auto"/>
              <w:rPr>
                <w:rFonts w:ascii="Arial" w:hAnsi="Arial"/>
                <w:sz w:val="20"/>
                <w:szCs w:val="20"/>
              </w:rPr>
            </w:pPr>
          </w:p>
        </w:tc>
      </w:tr>
      <w:tr w:rsidR="00E97831" w:rsidRPr="00A24AFE" w14:paraId="28EABA65"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93AEF8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pridobitev projektnih in drugih pogojev (</w:t>
            </w:r>
            <w:r w:rsidRPr="00A24AFE">
              <w:rPr>
                <w:rFonts w:ascii="Arial" w:hAnsi="Arial" w:cs="Arial"/>
                <w:b/>
                <w:sz w:val="20"/>
                <w:szCs w:val="20"/>
              </w:rPr>
              <w:t>DPP</w:t>
            </w:r>
            <w:r w:rsidRPr="00A24AFE">
              <w:rPr>
                <w:rFonts w:ascii="Arial" w:hAnsi="Arial" w:cs="Arial"/>
                <w:bCs/>
                <w:sz w:val="20"/>
                <w:szCs w:val="20"/>
              </w:rPr>
              <w:t>), usklajena s projektnimi in drugimi pogoji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503413E"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20 delovnih dni po pisni potrditvi idejne zasnove (IZP) s strani naročnika oz. 10 delovnih dni po prejemu vseh projektnih in drugih pogojev</w:t>
            </w:r>
          </w:p>
        </w:tc>
      </w:tr>
      <w:tr w:rsidR="00E97831" w:rsidRPr="00A24AFE" w14:paraId="12C1879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FFD8A7C"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pridobitev mnenj in gradbenega dovoljenja za rekonstrukcijo in rušitve (</w:t>
            </w:r>
            <w:r w:rsidRPr="00A24AFE">
              <w:rPr>
                <w:rFonts w:ascii="Arial" w:hAnsi="Arial" w:cs="Arial"/>
                <w:b/>
                <w:sz w:val="20"/>
                <w:szCs w:val="20"/>
              </w:rPr>
              <w:t>DGD</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CB69010"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 xml:space="preserve">20 delovnih dni od pisne potrditve predane DPP s strani naročnika ter pridobitvi vseh potrebnih dokumentov in dokazil s strani naročnika </w:t>
            </w:r>
          </w:p>
        </w:tc>
      </w:tr>
      <w:tr w:rsidR="00E97831" w:rsidRPr="00A24AFE" w14:paraId="75ABEB2F"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57A594F"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Oddaja popolne zahteve za pridobitev gradbenega dovoljenja (</w:t>
            </w:r>
            <w:r w:rsidRPr="00A24AFE">
              <w:rPr>
                <w:rFonts w:ascii="Arial" w:hAnsi="Arial" w:cs="Arial"/>
                <w:b/>
                <w:sz w:val="20"/>
                <w:szCs w:val="20"/>
              </w:rPr>
              <w:t>DGD</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61C0F5CD"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10 delovnih dni po pridobitvi vseh mnenj in soglasij</w:t>
            </w:r>
          </w:p>
          <w:p w14:paraId="42A2ABF7" w14:textId="77777777" w:rsidR="00E97831" w:rsidRPr="00A24AFE" w:rsidRDefault="00E97831" w:rsidP="00E97831">
            <w:pPr>
              <w:spacing w:after="0" w:line="240" w:lineRule="exact"/>
              <w:jc w:val="both"/>
              <w:rPr>
                <w:rFonts w:ascii="Arial" w:hAnsi="Arial" w:cs="Arial"/>
                <w:bCs/>
                <w:sz w:val="20"/>
                <w:szCs w:val="20"/>
              </w:rPr>
            </w:pPr>
          </w:p>
        </w:tc>
      </w:tr>
      <w:tr w:rsidR="00E97831" w:rsidRPr="00A24AFE" w14:paraId="070E4B28"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F6A5CB7"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Projektna naloga in projektna dokumentacija </w:t>
            </w:r>
            <w:r w:rsidRPr="00A24AFE">
              <w:rPr>
                <w:rFonts w:ascii="Arial" w:hAnsi="Arial" w:cs="Arial"/>
                <w:b/>
                <w:bCs/>
                <w:sz w:val="20"/>
                <w:szCs w:val="20"/>
              </w:rPr>
              <w:t xml:space="preserve">IDP </w:t>
            </w:r>
            <w:r w:rsidRPr="00A24AFE">
              <w:rPr>
                <w:rFonts w:ascii="Arial" w:hAnsi="Arial" w:cs="Arial"/>
                <w:bCs/>
                <w:sz w:val="20"/>
                <w:szCs w:val="20"/>
              </w:rPr>
              <w:t>za notranjo opremo</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E73AF07"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sz w:val="20"/>
                <w:szCs w:val="20"/>
              </w:rPr>
              <w:t xml:space="preserve">20 delovnih dni po oddaji zahteve za pridobitev GD </w:t>
            </w:r>
          </w:p>
        </w:tc>
      </w:tr>
      <w:tr w:rsidR="00E97831" w:rsidRPr="00A24AFE" w14:paraId="7922DD67"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A65E611"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lastRenderedPageBreak/>
              <w:t xml:space="preserve">Sodelovanje pri izdelavi projektne naloge za fazo </w:t>
            </w:r>
            <w:r w:rsidRPr="00A24AFE">
              <w:rPr>
                <w:rFonts w:ascii="Arial" w:hAnsi="Arial" w:cs="Arial"/>
                <w:b/>
                <w:bCs/>
                <w:sz w:val="20"/>
                <w:szCs w:val="20"/>
              </w:rPr>
              <w:t>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237FE48"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Cs/>
                <w:sz w:val="20"/>
                <w:szCs w:val="20"/>
              </w:rPr>
              <w:t xml:space="preserve">10 delovnih dni od pridobitve vseh mnenj in zahtev naročnika za izdelavo projektne naloge za fazo PZI in po potrditvi DGD s strani naročnika </w:t>
            </w:r>
          </w:p>
        </w:tc>
      </w:tr>
      <w:tr w:rsidR="00E97831" w:rsidRPr="00A24AFE" w14:paraId="58F7848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994C309"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izvedbo gradnje in rušitev (</w:t>
            </w:r>
            <w:r w:rsidRPr="00A24AFE">
              <w:rPr>
                <w:rFonts w:ascii="Arial" w:hAnsi="Arial" w:cs="Arial"/>
                <w:b/>
                <w:sz w:val="20"/>
                <w:szCs w:val="20"/>
              </w:rPr>
              <w:t>PZI</w:t>
            </w:r>
            <w:r w:rsidRPr="00A24AFE">
              <w:rPr>
                <w:rFonts w:ascii="Arial" w:hAnsi="Arial" w:cs="Arial"/>
                <w:bCs/>
                <w:sz w:val="20"/>
                <w:szCs w:val="20"/>
              </w:rPr>
              <w:t>) za stavbo in ureditev odprtih površin ter Projektna dokumentacija za izvedbo (</w:t>
            </w:r>
            <w:r w:rsidRPr="00A24AFE">
              <w:rPr>
                <w:rFonts w:ascii="Arial" w:hAnsi="Arial" w:cs="Arial"/>
                <w:b/>
                <w:sz w:val="20"/>
                <w:szCs w:val="20"/>
              </w:rPr>
              <w:t>PZI</w:t>
            </w:r>
            <w:r w:rsidRPr="00A24AFE">
              <w:rPr>
                <w:rFonts w:ascii="Arial" w:hAnsi="Arial" w:cs="Arial"/>
                <w:bCs/>
                <w:sz w:val="20"/>
                <w:szCs w:val="20"/>
              </w:rPr>
              <w:t xml:space="preserve">) za notranjo opremo, izdelano na podlagi IDZ. </w:t>
            </w:r>
          </w:p>
          <w:p w14:paraId="6B0B0B9B"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Vse vključno s vsemi potrebnimi načrti, elaborati, izkazi, poročili, izračuni, popisi del, oceno GOI del, specifikacijami in drugimi potrebnimi elementi za celovito in popolno izvedbo segmenta </w:t>
            </w:r>
            <w:r w:rsidRPr="00A24AFE">
              <w:rPr>
                <w:rFonts w:ascii="Arial" w:hAnsi="Arial" w:cs="Arial"/>
                <w:b/>
                <w:sz w:val="20"/>
                <w:szCs w:val="20"/>
              </w:rPr>
              <w:t>PZI</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1C92342"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b/>
                <w:sz w:val="20"/>
                <w:szCs w:val="20"/>
              </w:rPr>
              <w:t>PZI</w:t>
            </w:r>
            <w:r w:rsidRPr="00A24AFE">
              <w:rPr>
                <w:rFonts w:ascii="Arial" w:hAnsi="Arial" w:cs="Arial"/>
                <w:bCs/>
                <w:sz w:val="20"/>
                <w:szCs w:val="20"/>
              </w:rPr>
              <w:t xml:space="preserve"> za stavbo in ureditev odprtih površin 4</w:t>
            </w:r>
            <w:r w:rsidRPr="00A24AFE">
              <w:rPr>
                <w:rFonts w:ascii="Arial" w:hAnsi="Arial" w:cs="Arial"/>
                <w:sz w:val="20"/>
                <w:szCs w:val="20"/>
              </w:rPr>
              <w:t>0 delovnih dni od pisne potrditve projektne naloge PZI s strani naročnika (oz. 50 delovnih dni od pridobitve GD)</w:t>
            </w:r>
          </w:p>
          <w:p w14:paraId="3C5A6ED2" w14:textId="77777777" w:rsidR="00E97831" w:rsidRPr="00A24AFE" w:rsidRDefault="00E97831" w:rsidP="00E97831">
            <w:pPr>
              <w:spacing w:after="0" w:line="240" w:lineRule="exact"/>
              <w:jc w:val="both"/>
              <w:rPr>
                <w:rFonts w:ascii="Arial" w:hAnsi="Arial" w:cs="Arial"/>
                <w:b/>
                <w:sz w:val="20"/>
                <w:szCs w:val="20"/>
              </w:rPr>
            </w:pPr>
          </w:p>
          <w:p w14:paraId="745A51F1" w14:textId="77777777" w:rsidR="00E97831" w:rsidRPr="00A24AFE" w:rsidRDefault="00E97831" w:rsidP="00E97831">
            <w:pPr>
              <w:spacing w:after="0" w:line="240" w:lineRule="exact"/>
              <w:jc w:val="both"/>
              <w:rPr>
                <w:rFonts w:ascii="Arial" w:hAnsi="Arial" w:cs="Arial"/>
                <w:b/>
                <w:sz w:val="20"/>
                <w:szCs w:val="20"/>
              </w:rPr>
            </w:pPr>
          </w:p>
          <w:p w14:paraId="48067AB8" w14:textId="77777777" w:rsidR="00E97831" w:rsidRPr="00A24AFE" w:rsidRDefault="00E97831" w:rsidP="00E97831">
            <w:pPr>
              <w:spacing w:after="0" w:line="240" w:lineRule="exact"/>
              <w:jc w:val="both"/>
              <w:rPr>
                <w:rFonts w:ascii="Arial" w:hAnsi="Arial" w:cs="Arial"/>
                <w:b/>
                <w:sz w:val="20"/>
                <w:szCs w:val="20"/>
              </w:rPr>
            </w:pPr>
          </w:p>
          <w:p w14:paraId="3B9EBB89"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b/>
                <w:sz w:val="20"/>
                <w:szCs w:val="20"/>
              </w:rPr>
              <w:t>PZI</w:t>
            </w:r>
            <w:r w:rsidRPr="00A24AFE">
              <w:rPr>
                <w:rFonts w:ascii="Arial" w:hAnsi="Arial" w:cs="Arial"/>
                <w:bCs/>
                <w:sz w:val="20"/>
                <w:szCs w:val="20"/>
              </w:rPr>
              <w:t xml:space="preserve"> za notranjo opremo</w:t>
            </w:r>
            <w:r w:rsidRPr="00A24AFE">
              <w:rPr>
                <w:rFonts w:ascii="Arial" w:hAnsi="Arial" w:cs="Arial"/>
                <w:sz w:val="20"/>
                <w:szCs w:val="20"/>
              </w:rPr>
              <w:t xml:space="preserve"> 30 delovnih dni po pisni potrditvi PZI in projektne naloge za notranjo opremo s strani naročnika </w:t>
            </w:r>
          </w:p>
          <w:p w14:paraId="538D56AD" w14:textId="77777777" w:rsidR="00E97831" w:rsidRPr="00A24AFE" w:rsidRDefault="00E97831" w:rsidP="00E97831">
            <w:pPr>
              <w:spacing w:after="0" w:line="240" w:lineRule="exact"/>
              <w:jc w:val="both"/>
              <w:rPr>
                <w:rFonts w:ascii="Arial" w:hAnsi="Arial" w:cs="Arial"/>
                <w:bCs/>
                <w:sz w:val="20"/>
                <w:szCs w:val="20"/>
              </w:rPr>
            </w:pPr>
          </w:p>
          <w:p w14:paraId="704317DE" w14:textId="77777777" w:rsidR="00E97831" w:rsidRPr="00A24AFE" w:rsidRDefault="00E97831" w:rsidP="00E97831">
            <w:pPr>
              <w:spacing w:after="0" w:line="240" w:lineRule="exact"/>
              <w:jc w:val="both"/>
              <w:rPr>
                <w:rFonts w:ascii="Arial" w:hAnsi="Arial" w:cs="Arial"/>
                <w:bCs/>
                <w:sz w:val="20"/>
                <w:szCs w:val="20"/>
              </w:rPr>
            </w:pPr>
          </w:p>
        </w:tc>
      </w:tr>
      <w:tr w:rsidR="00E97831" w:rsidRPr="00A24AFE" w14:paraId="4F541465"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AA30F39"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Dokumentacija za razpis (</w:t>
            </w:r>
            <w:r w:rsidRPr="00A24AFE">
              <w:rPr>
                <w:rFonts w:ascii="Arial" w:hAnsi="Arial" w:cs="Arial"/>
                <w:b/>
                <w:sz w:val="20"/>
                <w:szCs w:val="20"/>
              </w:rPr>
              <w:t>DZR</w:t>
            </w:r>
            <w:r w:rsidRPr="00A24AFE">
              <w:rPr>
                <w:rFonts w:ascii="Arial" w:hAnsi="Arial" w:cs="Arial"/>
                <w:bCs/>
                <w:sz w:val="20"/>
                <w:szCs w:val="20"/>
              </w:rPr>
              <w:t>)</w:t>
            </w:r>
          </w:p>
          <w:p w14:paraId="4C8BC6B0"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sodelovanje pri razpisu za oddajo del in pripravi tehničnega dela dokumentacije za razpis (izdelane na osnovi 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95224A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V odvisnosti od dinamike razpisa za oddajo del</w:t>
            </w:r>
          </w:p>
        </w:tc>
      </w:tr>
      <w:tr w:rsidR="00E97831" w:rsidRPr="00A24AFE" w14:paraId="09E17AF7"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679F53B6"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Spremljanje gradnje (</w:t>
            </w:r>
            <w:r w:rsidRPr="00A24AFE">
              <w:rPr>
                <w:rFonts w:ascii="Arial" w:hAnsi="Arial" w:cs="Arial"/>
                <w:b/>
                <w:sz w:val="20"/>
                <w:szCs w:val="20"/>
              </w:rPr>
              <w:t>projektantski nadzor</w:t>
            </w:r>
            <w:r w:rsidRPr="00A24AFE">
              <w:rPr>
                <w:rFonts w:ascii="Arial" w:hAnsi="Arial" w:cs="Arial"/>
                <w:bCs/>
                <w:sz w:val="20"/>
                <w:szCs w:val="20"/>
              </w:rPr>
              <w:t>) (čas za izgradnjo in dokončanje vseh GOI del in opreme je predvidoma 24 mesecev)</w:t>
            </w:r>
          </w:p>
          <w:p w14:paraId="665B51F8" w14:textId="77777777" w:rsidR="00E97831" w:rsidRPr="00A24AFE" w:rsidRDefault="00E97831" w:rsidP="00E97831">
            <w:pPr>
              <w:spacing w:after="0" w:line="240" w:lineRule="exact"/>
              <w:jc w:val="both"/>
              <w:rPr>
                <w:rFonts w:ascii="Arial" w:hAnsi="Arial" w:cs="Arial"/>
                <w:bCs/>
                <w:sz w:val="20"/>
                <w:szCs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86483AA"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Se v dogovorjenem obsegu izvaja ves čas GOI del in opreme, skladno s potekom gradbenih del, do pridobitve uporabnega dovoljenja oz. primopredaje naročniku</w:t>
            </w:r>
          </w:p>
          <w:p w14:paraId="231BF22B"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Spremljanje gradnje pomeni:</w:t>
            </w:r>
          </w:p>
          <w:p w14:paraId="02261432" w14:textId="77777777" w:rsidR="00E97831" w:rsidRPr="00A24AFE" w:rsidRDefault="00E97831" w:rsidP="00F9040C">
            <w:pPr>
              <w:numPr>
                <w:ilvl w:val="0"/>
                <w:numId w:val="37"/>
              </w:numPr>
              <w:spacing w:after="0" w:line="240" w:lineRule="exact"/>
              <w:ind w:left="0"/>
              <w:jc w:val="both"/>
              <w:rPr>
                <w:rFonts w:ascii="Arial" w:hAnsi="Arial" w:cs="Arial"/>
                <w:bCs/>
                <w:sz w:val="20"/>
                <w:szCs w:val="20"/>
              </w:rPr>
            </w:pPr>
            <w:r w:rsidRPr="00A24AFE">
              <w:rPr>
                <w:rFonts w:ascii="Arial" w:hAnsi="Arial" w:cs="Arial"/>
                <w:bCs/>
                <w:sz w:val="20"/>
                <w:szCs w:val="20"/>
              </w:rPr>
              <w:t>najmanj 1x tedensko prisotnost vodje projektiranja oz. njegovih pooblaščencev na gradbišču in/ali na gradbiščnih koordinacijskih sestankih, na poziv izvajalca, vodje gradbišča ali naročnika</w:t>
            </w:r>
            <w:r w:rsidRPr="00A24AFE" w:rsidDel="004B09AF">
              <w:rPr>
                <w:rFonts w:ascii="Arial" w:hAnsi="Arial" w:cs="Arial"/>
                <w:bCs/>
                <w:sz w:val="20"/>
                <w:szCs w:val="20"/>
              </w:rPr>
              <w:t xml:space="preserve"> </w:t>
            </w:r>
            <w:r w:rsidRPr="00A24AFE">
              <w:rPr>
                <w:rFonts w:ascii="Arial" w:hAnsi="Arial" w:cs="Arial"/>
                <w:bCs/>
                <w:sz w:val="20"/>
                <w:szCs w:val="20"/>
              </w:rPr>
              <w:t>prisotnost tudi pooblaščenih arhitektov in inženirjev na gradbišču in /ali na gradbiščnih koordinacijskih sestankih, v obdobju gradnje, vse do pridobitve uporabnega dovoljenja in kvalitativnega pregleda oz. primopredaje objekta naročniku.</w:t>
            </w:r>
          </w:p>
        </w:tc>
      </w:tr>
      <w:tr w:rsidR="00E97831" w:rsidRPr="00A24AFE" w14:paraId="3F450286"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A36FD12" w14:textId="77777777" w:rsidR="00E97831" w:rsidRPr="00A24AFE" w:rsidRDefault="00E036A7" w:rsidP="00E97831">
            <w:pPr>
              <w:spacing w:after="0" w:line="240" w:lineRule="exact"/>
              <w:jc w:val="both"/>
              <w:rPr>
                <w:rFonts w:ascii="Arial" w:hAnsi="Arial" w:cs="Arial"/>
                <w:bCs/>
                <w:sz w:val="20"/>
                <w:szCs w:val="20"/>
              </w:rPr>
            </w:pPr>
            <w:r>
              <w:rPr>
                <w:rFonts w:ascii="Arial" w:hAnsi="Arial" w:cs="Arial"/>
                <w:bCs/>
                <w:sz w:val="20"/>
                <w:szCs w:val="20"/>
              </w:rPr>
              <w:t>P</w:t>
            </w:r>
            <w:r w:rsidR="00E97831" w:rsidRPr="00A24AFE">
              <w:rPr>
                <w:rFonts w:ascii="Arial" w:hAnsi="Arial" w:cs="Arial"/>
                <w:bCs/>
                <w:sz w:val="20"/>
                <w:szCs w:val="20"/>
              </w:rPr>
              <w:t>rojekt izvedenih del (</w:t>
            </w:r>
            <w:r w:rsidR="00E97831" w:rsidRPr="00A24AFE">
              <w:rPr>
                <w:rFonts w:ascii="Arial" w:hAnsi="Arial" w:cs="Arial"/>
                <w:b/>
                <w:sz w:val="20"/>
                <w:szCs w:val="20"/>
              </w:rPr>
              <w:t>PID</w:t>
            </w:r>
            <w:r w:rsidR="00E97831" w:rsidRPr="00A24AFE">
              <w:rPr>
                <w:rFonts w:ascii="Arial" w:hAnsi="Arial" w:cs="Arial"/>
                <w:bCs/>
                <w:sz w:val="20"/>
                <w:szCs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A9773DF"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10 delovnih dni pred načrtovanim dnem vložitve zahteve za izdajo uporabnega dovoljenja </w:t>
            </w:r>
            <w:r w:rsidRPr="00A24AFE">
              <w:rPr>
                <w:rFonts w:ascii="Arial" w:hAnsi="Arial" w:cs="Arial"/>
                <w:sz w:val="20"/>
                <w:szCs w:val="20"/>
              </w:rPr>
              <w:t>in predaji načrtov z vsemi potrjenimi dopolnitvami in spremembami iz gradbenega dnevnika v *.</w:t>
            </w:r>
            <w:proofErr w:type="spellStart"/>
            <w:r w:rsidRPr="00A24AFE">
              <w:rPr>
                <w:rFonts w:ascii="Arial" w:hAnsi="Arial" w:cs="Arial"/>
                <w:sz w:val="20"/>
                <w:szCs w:val="20"/>
              </w:rPr>
              <w:t>dwg</w:t>
            </w:r>
            <w:proofErr w:type="spellEnd"/>
            <w:r w:rsidRPr="00A24AFE">
              <w:rPr>
                <w:rFonts w:ascii="Arial" w:hAnsi="Arial" w:cs="Arial"/>
                <w:sz w:val="20"/>
                <w:szCs w:val="20"/>
              </w:rPr>
              <w:t xml:space="preserve"> formatu</w:t>
            </w:r>
          </w:p>
        </w:tc>
      </w:tr>
    </w:tbl>
    <w:p w14:paraId="557E9BF8" w14:textId="77777777" w:rsidR="00E97831" w:rsidRPr="00A24AFE" w:rsidRDefault="00E97831" w:rsidP="00946B36">
      <w:pPr>
        <w:spacing w:after="0" w:line="240" w:lineRule="exact"/>
        <w:contextualSpacing/>
        <w:jc w:val="both"/>
        <w:rPr>
          <w:rFonts w:ascii="Arial" w:hAnsi="Arial" w:cs="Arial"/>
          <w:bCs/>
          <w:sz w:val="20"/>
          <w:szCs w:val="20"/>
        </w:rPr>
      </w:pPr>
    </w:p>
    <w:p w14:paraId="75324D9C" w14:textId="77777777" w:rsidR="00242DAA" w:rsidRPr="00EB145A" w:rsidRDefault="00242DAA" w:rsidP="00354A84">
      <w:pPr>
        <w:numPr>
          <w:ilvl w:val="0"/>
          <w:numId w:val="11"/>
        </w:numPr>
        <w:tabs>
          <w:tab w:val="center" w:pos="4536"/>
          <w:tab w:val="right" w:pos="9072"/>
        </w:tabs>
        <w:suppressAutoHyphens/>
        <w:autoSpaceDN w:val="0"/>
        <w:spacing w:after="0" w:line="240" w:lineRule="auto"/>
        <w:jc w:val="both"/>
        <w:textAlignment w:val="baseline"/>
        <w:rPr>
          <w:rFonts w:ascii="Arial" w:eastAsia="Calibri" w:hAnsi="Arial" w:cs="Arial"/>
          <w:sz w:val="20"/>
          <w:szCs w:val="20"/>
          <w:lang w:val="en-US"/>
        </w:rPr>
      </w:pPr>
      <w:proofErr w:type="spellStart"/>
      <w:r w:rsidRPr="00EB145A">
        <w:rPr>
          <w:rFonts w:ascii="Arial" w:eastAsia="Calibri" w:hAnsi="Arial" w:cs="Arial"/>
          <w:sz w:val="20"/>
          <w:szCs w:val="20"/>
          <w:lang w:val="en-US"/>
        </w:rPr>
        <w:t>izdelava</w:t>
      </w:r>
      <w:proofErr w:type="spellEnd"/>
      <w:r w:rsidRPr="00EB145A">
        <w:rPr>
          <w:rFonts w:ascii="Arial" w:eastAsia="Calibri" w:hAnsi="Arial" w:cs="Arial"/>
          <w:sz w:val="20"/>
          <w:szCs w:val="20"/>
          <w:lang w:val="en-US"/>
        </w:rPr>
        <w:t xml:space="preserve"> BIM </w:t>
      </w:r>
      <w:proofErr w:type="spellStart"/>
      <w:r w:rsidRPr="00EB145A">
        <w:rPr>
          <w:rFonts w:ascii="Arial" w:eastAsia="Calibri" w:hAnsi="Arial" w:cs="Arial"/>
          <w:sz w:val="20"/>
          <w:szCs w:val="20"/>
          <w:lang w:val="en-US"/>
        </w:rPr>
        <w:t>modela</w:t>
      </w:r>
      <w:proofErr w:type="spellEnd"/>
      <w:r w:rsidRPr="00EB145A">
        <w:rPr>
          <w:rFonts w:ascii="Arial" w:eastAsia="Calibri" w:hAnsi="Arial" w:cs="Arial"/>
          <w:sz w:val="20"/>
          <w:szCs w:val="20"/>
          <w:lang w:val="en-US"/>
        </w:rPr>
        <w:t xml:space="preserve"> za faze DGD, PZI in PID </w:t>
      </w:r>
      <w:proofErr w:type="spellStart"/>
      <w:r w:rsidRPr="00EB145A">
        <w:rPr>
          <w:rFonts w:ascii="Arial" w:eastAsia="Calibri" w:hAnsi="Arial" w:cs="Arial"/>
          <w:sz w:val="20"/>
          <w:szCs w:val="20"/>
          <w:lang w:val="en-US"/>
        </w:rPr>
        <w:t>vključno</w:t>
      </w:r>
      <w:proofErr w:type="spellEnd"/>
      <w:r w:rsidRPr="00EB145A">
        <w:rPr>
          <w:rFonts w:ascii="Arial" w:eastAsia="Calibri" w:hAnsi="Arial" w:cs="Arial"/>
          <w:sz w:val="20"/>
          <w:szCs w:val="20"/>
          <w:lang w:val="en-US"/>
        </w:rPr>
        <w:t xml:space="preserve"> z </w:t>
      </w:r>
      <w:proofErr w:type="spellStart"/>
      <w:r w:rsidRPr="00EB145A">
        <w:rPr>
          <w:rFonts w:ascii="Arial" w:eastAsia="Calibri" w:hAnsi="Arial" w:cs="Arial"/>
          <w:sz w:val="20"/>
          <w:szCs w:val="20"/>
          <w:lang w:val="en-US"/>
        </w:rPr>
        <w:t>izdelavo</w:t>
      </w:r>
      <w:proofErr w:type="spellEnd"/>
      <w:r w:rsidRPr="00EB145A">
        <w:rPr>
          <w:rFonts w:ascii="Arial" w:eastAsia="Calibri" w:hAnsi="Arial" w:cs="Arial"/>
          <w:sz w:val="20"/>
          <w:szCs w:val="20"/>
          <w:lang w:val="en-US"/>
        </w:rPr>
        <w:t xml:space="preserve"> </w:t>
      </w:r>
      <w:proofErr w:type="spellStart"/>
      <w:r w:rsidRPr="00EB145A">
        <w:rPr>
          <w:rFonts w:ascii="Arial" w:eastAsia="Calibri" w:hAnsi="Arial" w:cs="Arial"/>
          <w:sz w:val="20"/>
          <w:szCs w:val="20"/>
          <w:lang w:val="en-US"/>
        </w:rPr>
        <w:t>načrta</w:t>
      </w:r>
      <w:proofErr w:type="spellEnd"/>
      <w:r w:rsidRPr="00EB145A">
        <w:rPr>
          <w:rFonts w:ascii="Arial" w:eastAsia="Calibri" w:hAnsi="Arial" w:cs="Arial"/>
          <w:sz w:val="20"/>
          <w:szCs w:val="20"/>
          <w:lang w:val="en-US"/>
        </w:rPr>
        <w:t xml:space="preserve"> za </w:t>
      </w:r>
      <w:proofErr w:type="spellStart"/>
      <w:r w:rsidRPr="00EB145A">
        <w:rPr>
          <w:rFonts w:ascii="Arial" w:eastAsia="Calibri" w:hAnsi="Arial" w:cs="Arial"/>
          <w:sz w:val="20"/>
          <w:szCs w:val="20"/>
          <w:lang w:val="en-US"/>
        </w:rPr>
        <w:t>izvajanje</w:t>
      </w:r>
      <w:proofErr w:type="spellEnd"/>
      <w:r w:rsidRPr="00EB145A">
        <w:rPr>
          <w:rFonts w:ascii="Arial" w:eastAsia="Calibri" w:hAnsi="Arial" w:cs="Arial"/>
          <w:sz w:val="20"/>
          <w:szCs w:val="20"/>
          <w:lang w:val="en-US"/>
        </w:rPr>
        <w:t xml:space="preserve"> BIM (BEP): se </w:t>
      </w:r>
      <w:proofErr w:type="spellStart"/>
      <w:r w:rsidRPr="00EB145A">
        <w:rPr>
          <w:rFonts w:ascii="Arial" w:eastAsia="Calibri" w:hAnsi="Arial" w:cs="Arial"/>
          <w:sz w:val="20"/>
          <w:szCs w:val="20"/>
          <w:lang w:val="en-US"/>
        </w:rPr>
        <w:t>izvaja</w:t>
      </w:r>
      <w:proofErr w:type="spellEnd"/>
      <w:r w:rsidRPr="00EB145A">
        <w:rPr>
          <w:rFonts w:ascii="Arial" w:eastAsia="Calibri" w:hAnsi="Arial" w:cs="Arial"/>
          <w:sz w:val="20"/>
          <w:szCs w:val="20"/>
          <w:lang w:val="en-US"/>
        </w:rPr>
        <w:t xml:space="preserve"> </w:t>
      </w:r>
      <w:proofErr w:type="spellStart"/>
      <w:r w:rsidRPr="00EB145A">
        <w:rPr>
          <w:rFonts w:ascii="Arial" w:eastAsia="Calibri" w:hAnsi="Arial" w:cs="Arial"/>
          <w:sz w:val="20"/>
          <w:szCs w:val="20"/>
          <w:lang w:val="en-US"/>
        </w:rPr>
        <w:t>vzporedno</w:t>
      </w:r>
      <w:proofErr w:type="spellEnd"/>
      <w:r w:rsidRPr="00EB145A">
        <w:rPr>
          <w:rFonts w:ascii="Arial" w:eastAsia="Calibri" w:hAnsi="Arial" w:cs="Arial"/>
          <w:sz w:val="20"/>
          <w:szCs w:val="20"/>
          <w:lang w:val="en-US"/>
        </w:rPr>
        <w:t xml:space="preserve"> s </w:t>
      </w:r>
      <w:proofErr w:type="spellStart"/>
      <w:r w:rsidRPr="00EB145A">
        <w:rPr>
          <w:rFonts w:ascii="Arial" w:eastAsia="Calibri" w:hAnsi="Arial" w:cs="Arial"/>
          <w:sz w:val="20"/>
          <w:szCs w:val="20"/>
          <w:lang w:val="en-US"/>
        </w:rPr>
        <w:t>posamezno</w:t>
      </w:r>
      <w:proofErr w:type="spellEnd"/>
      <w:r w:rsidRPr="00EB145A">
        <w:rPr>
          <w:rFonts w:ascii="Arial" w:eastAsia="Calibri" w:hAnsi="Arial" w:cs="Arial"/>
          <w:sz w:val="20"/>
          <w:szCs w:val="20"/>
          <w:lang w:val="en-US"/>
        </w:rPr>
        <w:t xml:space="preserve"> </w:t>
      </w:r>
      <w:proofErr w:type="spellStart"/>
      <w:proofErr w:type="gramStart"/>
      <w:r w:rsidRPr="00EB145A">
        <w:rPr>
          <w:rFonts w:ascii="Arial" w:eastAsia="Calibri" w:hAnsi="Arial" w:cs="Arial"/>
          <w:sz w:val="20"/>
          <w:szCs w:val="20"/>
          <w:lang w:val="en-US"/>
        </w:rPr>
        <w:t>fazo</w:t>
      </w:r>
      <w:proofErr w:type="spellEnd"/>
      <w:r w:rsidRPr="00EB145A">
        <w:rPr>
          <w:rFonts w:ascii="Arial" w:eastAsia="Calibri" w:hAnsi="Arial" w:cs="Arial"/>
          <w:sz w:val="20"/>
          <w:szCs w:val="20"/>
          <w:lang w:val="en-US"/>
        </w:rPr>
        <w:t>;</w:t>
      </w:r>
      <w:proofErr w:type="gramEnd"/>
    </w:p>
    <w:p w14:paraId="775BBF5C" w14:textId="1C9F6C96" w:rsidR="00242DAA" w:rsidRPr="00EB145A" w:rsidRDefault="0028254D" w:rsidP="00EB145A">
      <w:pPr>
        <w:pStyle w:val="Odstavekseznama"/>
        <w:numPr>
          <w:ilvl w:val="0"/>
          <w:numId w:val="11"/>
        </w:numPr>
        <w:suppressAutoHyphens/>
        <w:autoSpaceDN w:val="0"/>
        <w:spacing w:after="0" w:line="240" w:lineRule="auto"/>
        <w:jc w:val="both"/>
        <w:textAlignment w:val="baseline"/>
        <w:rPr>
          <w:rFonts w:ascii="Arial" w:eastAsia="Times New Roman" w:hAnsi="Arial" w:cs="Arial"/>
          <w:kern w:val="3"/>
          <w:sz w:val="20"/>
          <w:szCs w:val="20"/>
          <w:lang w:eastAsia="zh-CN"/>
        </w:rPr>
      </w:pPr>
      <w:r w:rsidRPr="00EB145A">
        <w:rPr>
          <w:rFonts w:ascii="Arial" w:eastAsia="Calibri" w:hAnsi="Arial" w:cs="Arial"/>
          <w:sz w:val="20"/>
          <w:szCs w:val="20"/>
        </w:rPr>
        <w:t>projektantski</w:t>
      </w:r>
      <w:r w:rsidR="00242DAA" w:rsidRPr="00EB145A">
        <w:rPr>
          <w:rFonts w:ascii="Arial" w:eastAsia="Calibri" w:hAnsi="Arial" w:cs="Arial"/>
          <w:sz w:val="20"/>
          <w:szCs w:val="20"/>
        </w:rPr>
        <w:t xml:space="preserve"> nadzor se v dogovorjenem obsegu izvaja ves čas gradnje, skladno s potekom gradbenih del, do pridobitve uporabnega dovoljenja oz. primopredaje naročniku. Predviden rok gradnje </w:t>
      </w:r>
      <w:r w:rsidR="00242DAA" w:rsidRPr="00EB145A">
        <w:rPr>
          <w:rFonts w:ascii="Arial" w:eastAsia="Times New Roman" w:hAnsi="Arial" w:cs="Arial"/>
          <w:kern w:val="3"/>
          <w:sz w:val="20"/>
          <w:szCs w:val="20"/>
          <w:lang w:eastAsia="zh-CN"/>
        </w:rPr>
        <w:t xml:space="preserve">in dokončanja vseh GOI del in opreme </w:t>
      </w:r>
      <w:r w:rsidR="00E97831" w:rsidRPr="00EB145A">
        <w:rPr>
          <w:rFonts w:ascii="Arial" w:eastAsia="Times New Roman" w:hAnsi="Arial" w:cs="Arial"/>
          <w:kern w:val="3"/>
          <w:sz w:val="20"/>
          <w:szCs w:val="20"/>
          <w:lang w:eastAsia="zh-CN"/>
        </w:rPr>
        <w:t>je 24</w:t>
      </w:r>
      <w:r w:rsidR="00242DAA" w:rsidRPr="00EB145A">
        <w:rPr>
          <w:rFonts w:ascii="Arial" w:eastAsia="Times New Roman" w:hAnsi="Arial" w:cs="Arial"/>
          <w:kern w:val="3"/>
          <w:sz w:val="20"/>
          <w:szCs w:val="20"/>
          <w:lang w:eastAsia="zh-CN"/>
        </w:rPr>
        <w:t xml:space="preserve"> mesecev.</w:t>
      </w:r>
      <w:bookmarkEnd w:id="24"/>
    </w:p>
    <w:p w14:paraId="72D28733" w14:textId="77777777" w:rsidR="00EB145A" w:rsidRPr="00EB145A" w:rsidRDefault="00EB145A" w:rsidP="00EB145A">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5C933BF" w14:textId="77777777" w:rsidR="00242DAA" w:rsidRPr="00A24AFE" w:rsidRDefault="00242DAA" w:rsidP="00242DAA">
      <w:pPr>
        <w:suppressAutoHyphens/>
        <w:autoSpaceDE w:val="0"/>
        <w:autoSpaceDN w:val="0"/>
        <w:spacing w:after="0" w:line="240" w:lineRule="auto"/>
        <w:textAlignment w:val="baseline"/>
        <w:rPr>
          <w:rFonts w:ascii="Arial" w:eastAsia="Times New Roman" w:hAnsi="Arial" w:cs="Arial"/>
          <w:b/>
          <w:color w:val="000000"/>
          <w:kern w:val="3"/>
          <w:sz w:val="20"/>
          <w:szCs w:val="20"/>
          <w:u w:val="single"/>
          <w:lang w:eastAsia="zh-CN"/>
        </w:rPr>
      </w:pPr>
      <w:r w:rsidRPr="00A24AFE">
        <w:rPr>
          <w:rFonts w:ascii="Arial" w:eastAsia="Times New Roman" w:hAnsi="Arial" w:cs="Arial"/>
          <w:b/>
          <w:color w:val="000000"/>
          <w:kern w:val="3"/>
          <w:sz w:val="20"/>
          <w:szCs w:val="20"/>
          <w:u w:val="single"/>
          <w:lang w:eastAsia="zh-CN"/>
        </w:rPr>
        <w:t>Plačilni pogoji:</w:t>
      </w:r>
    </w:p>
    <w:p w14:paraId="62D2DBA9" w14:textId="77777777" w:rsidR="00242DAA" w:rsidRPr="00A24AFE" w:rsidRDefault="00242DAA"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bookmarkStart w:id="25" w:name="_Hlk95473489"/>
      <w:r w:rsidRPr="00A24AFE">
        <w:rPr>
          <w:rFonts w:ascii="Arial" w:eastAsia="Times New Roman" w:hAnsi="Arial" w:cs="Arial"/>
          <w:color w:val="000000"/>
          <w:kern w:val="3"/>
          <w:sz w:val="20"/>
          <w:szCs w:val="20"/>
          <w:lang w:eastAsia="zh-CN"/>
        </w:rPr>
        <w:t xml:space="preserve">Naročnik bo poravnal pogodbeni znesek na osnovi opravljenih storitev na naslednji način: </w:t>
      </w:r>
    </w:p>
    <w:p w14:paraId="4E41C1DA" w14:textId="77777777" w:rsidR="002C530E" w:rsidRPr="00A24AFE" w:rsidRDefault="002C530E"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p>
    <w:p w14:paraId="3ACEA9C9" w14:textId="77777777" w:rsidR="002C530E" w:rsidRPr="00A24AFE" w:rsidRDefault="002C530E" w:rsidP="00F9040C">
      <w:pPr>
        <w:numPr>
          <w:ilvl w:val="0"/>
          <w:numId w:val="38"/>
        </w:numPr>
        <w:tabs>
          <w:tab w:val="left" w:pos="142"/>
        </w:tabs>
        <w:spacing w:after="0" w:line="240" w:lineRule="auto"/>
        <w:ind w:left="360"/>
        <w:jc w:val="both"/>
        <w:rPr>
          <w:rFonts w:ascii="Arial" w:hAnsi="Arial" w:cs="Arial"/>
          <w:b/>
          <w:sz w:val="20"/>
          <w:szCs w:val="20"/>
          <w:lang w:eastAsia="zh-CN"/>
        </w:rPr>
      </w:pPr>
      <w:r w:rsidRPr="00A24AFE">
        <w:rPr>
          <w:rFonts w:ascii="Arial" w:hAnsi="Arial" w:cs="Arial"/>
          <w:b/>
          <w:sz w:val="20"/>
          <w:szCs w:val="20"/>
          <w:lang w:eastAsia="zh-CN"/>
        </w:rPr>
        <w:t xml:space="preserve">Idejna zasnova projekta (IZP) </w:t>
      </w:r>
    </w:p>
    <w:p w14:paraId="255447FB" w14:textId="40788E4C" w:rsidR="002C530E" w:rsidRPr="00A24AFE" w:rsidRDefault="002C530E" w:rsidP="00F9040C">
      <w:pPr>
        <w:numPr>
          <w:ilvl w:val="0"/>
          <w:numId w:val="39"/>
        </w:numPr>
        <w:tabs>
          <w:tab w:val="left" w:pos="426"/>
        </w:tabs>
        <w:spacing w:after="0" w:line="240" w:lineRule="exact"/>
        <w:ind w:left="426" w:hanging="426"/>
        <w:contextualSpacing/>
        <w:jc w:val="both"/>
        <w:rPr>
          <w:rFonts w:ascii="Arial" w:hAnsi="Arial" w:cs="Arial"/>
          <w:sz w:val="20"/>
          <w:szCs w:val="20"/>
          <w:lang w:eastAsia="zh-CN"/>
        </w:rPr>
      </w:pPr>
      <w:r w:rsidRPr="00A24AFE">
        <w:rPr>
          <w:rFonts w:ascii="Arial" w:hAnsi="Arial" w:cs="Arial"/>
          <w:sz w:val="20"/>
          <w:szCs w:val="20"/>
          <w:lang w:eastAsia="zh-CN"/>
        </w:rPr>
        <w:t>30 dni od uradnega prejema računa, ki bo izdan po pregledu in pisni potrditvi IZP s strani naročnika.</w:t>
      </w:r>
    </w:p>
    <w:p w14:paraId="2D5A385C" w14:textId="77777777" w:rsidR="002C530E" w:rsidRPr="00A24AFE" w:rsidRDefault="002C530E" w:rsidP="002C530E">
      <w:pPr>
        <w:spacing w:after="0" w:line="240" w:lineRule="auto"/>
        <w:rPr>
          <w:rFonts w:ascii="Arial" w:hAnsi="Arial" w:cs="Arial"/>
          <w:sz w:val="20"/>
          <w:szCs w:val="20"/>
          <w:lang w:eastAsia="zh-CN"/>
        </w:rPr>
      </w:pPr>
    </w:p>
    <w:p w14:paraId="7930E288" w14:textId="77777777" w:rsidR="002C530E" w:rsidRPr="00A24AFE" w:rsidRDefault="002C530E" w:rsidP="002C530E">
      <w:pPr>
        <w:spacing w:after="0" w:line="240" w:lineRule="auto"/>
        <w:rPr>
          <w:rFonts w:ascii="Arial" w:hAnsi="Arial" w:cs="Arial"/>
          <w:bCs/>
          <w:sz w:val="20"/>
          <w:szCs w:val="20"/>
        </w:rPr>
      </w:pPr>
      <w:r w:rsidRPr="00A24AFE">
        <w:rPr>
          <w:rFonts w:ascii="Arial" w:hAnsi="Arial" w:cs="Arial"/>
          <w:b/>
          <w:sz w:val="20"/>
          <w:szCs w:val="20"/>
        </w:rPr>
        <w:t>- Projektna dokumentacija za pridobitev projektnih in drugih pogojev</w:t>
      </w:r>
      <w:r w:rsidRPr="00A24AFE">
        <w:rPr>
          <w:rFonts w:ascii="Arial" w:hAnsi="Arial" w:cs="Arial"/>
          <w:bCs/>
          <w:sz w:val="20"/>
          <w:szCs w:val="20"/>
        </w:rPr>
        <w:t xml:space="preserve"> (</w:t>
      </w:r>
      <w:r w:rsidRPr="00A24AFE">
        <w:rPr>
          <w:rFonts w:ascii="Arial" w:hAnsi="Arial" w:cs="Arial"/>
          <w:b/>
          <w:sz w:val="20"/>
          <w:szCs w:val="20"/>
        </w:rPr>
        <w:t>DPP</w:t>
      </w:r>
      <w:r w:rsidRPr="00A24AFE">
        <w:rPr>
          <w:rFonts w:ascii="Arial" w:hAnsi="Arial" w:cs="Arial"/>
          <w:bCs/>
          <w:sz w:val="20"/>
          <w:szCs w:val="20"/>
        </w:rPr>
        <w:t xml:space="preserve">), usklajena s projektnimi in drugimi pogoji:  </w:t>
      </w:r>
    </w:p>
    <w:p w14:paraId="636F75B0" w14:textId="1F941C23" w:rsidR="002C530E" w:rsidRPr="00A24AFE" w:rsidRDefault="002C530E" w:rsidP="002C530E">
      <w:pPr>
        <w:numPr>
          <w:ilvl w:val="0"/>
          <w:numId w:val="12"/>
        </w:numPr>
        <w:spacing w:after="0" w:line="240" w:lineRule="auto"/>
        <w:ind w:left="397"/>
        <w:jc w:val="both"/>
        <w:rPr>
          <w:rFonts w:ascii="Arial" w:hAnsi="Arial" w:cs="Arial"/>
          <w:bCs/>
          <w:sz w:val="20"/>
          <w:szCs w:val="20"/>
        </w:rPr>
      </w:pPr>
      <w:r w:rsidRPr="00A24AFE">
        <w:rPr>
          <w:rFonts w:ascii="Arial" w:hAnsi="Arial" w:cs="Arial"/>
          <w:bCs/>
          <w:sz w:val="20"/>
          <w:szCs w:val="20"/>
        </w:rPr>
        <w:t>30 dni od uradnega prejema računa, ki bo izdan po pregledu in pisni potrditvi DPP s strani naročnika.</w:t>
      </w:r>
    </w:p>
    <w:p w14:paraId="4602CB8F" w14:textId="77777777" w:rsidR="002C530E" w:rsidRPr="00A24AFE" w:rsidRDefault="002C530E" w:rsidP="002C530E">
      <w:pPr>
        <w:spacing w:after="0" w:line="240" w:lineRule="auto"/>
        <w:ind w:left="397"/>
        <w:rPr>
          <w:rFonts w:ascii="Arial" w:hAnsi="Arial" w:cs="Arial"/>
          <w:bCs/>
          <w:sz w:val="20"/>
          <w:szCs w:val="20"/>
        </w:rPr>
      </w:pPr>
    </w:p>
    <w:p w14:paraId="744818FE" w14:textId="77777777" w:rsidR="002C530E" w:rsidRPr="00A24AFE" w:rsidRDefault="002C530E" w:rsidP="002C530E">
      <w:pPr>
        <w:spacing w:after="0" w:line="240" w:lineRule="exact"/>
        <w:jc w:val="both"/>
        <w:rPr>
          <w:rFonts w:ascii="Arial" w:hAnsi="Arial" w:cs="Arial"/>
          <w:bCs/>
          <w:sz w:val="20"/>
          <w:szCs w:val="20"/>
        </w:rPr>
      </w:pPr>
      <w:r w:rsidRPr="00A24AFE">
        <w:rPr>
          <w:rFonts w:ascii="Arial" w:hAnsi="Arial" w:cs="Arial"/>
          <w:b/>
          <w:sz w:val="20"/>
          <w:szCs w:val="20"/>
        </w:rPr>
        <w:t>- Projektna dokumentacija za pridobitev mnenj in gradbenega dovoljenja za rekonstrukcijo (DGD)</w:t>
      </w:r>
      <w:r w:rsidRPr="00A24AFE">
        <w:rPr>
          <w:rFonts w:ascii="Arial" w:hAnsi="Arial" w:cs="Arial"/>
          <w:bCs/>
          <w:sz w:val="20"/>
          <w:szCs w:val="20"/>
        </w:rPr>
        <w:t xml:space="preserve">: </w:t>
      </w:r>
    </w:p>
    <w:p w14:paraId="0CF3C5A2" w14:textId="270FDAB6" w:rsidR="002C530E" w:rsidRPr="00A24AFE" w:rsidRDefault="002C530E" w:rsidP="002C530E">
      <w:pPr>
        <w:numPr>
          <w:ilvl w:val="0"/>
          <w:numId w:val="13"/>
        </w:numPr>
        <w:spacing w:after="0" w:line="240" w:lineRule="exact"/>
        <w:ind w:left="397"/>
        <w:contextualSpacing/>
        <w:jc w:val="both"/>
        <w:rPr>
          <w:rFonts w:ascii="Arial" w:hAnsi="Arial" w:cs="Arial"/>
          <w:sz w:val="20"/>
          <w:szCs w:val="20"/>
        </w:rPr>
      </w:pPr>
      <w:r w:rsidRPr="00A24AFE">
        <w:rPr>
          <w:rFonts w:ascii="Arial" w:hAnsi="Arial" w:cs="Arial"/>
          <w:sz w:val="20"/>
          <w:szCs w:val="20"/>
        </w:rPr>
        <w:t>60% pogodbene vrednosti za to dokumentacijo v roku 30 dni od uradnega prejema računa, ki bo izstavljen po predaji DGD za pridobitev mnenj,</w:t>
      </w:r>
    </w:p>
    <w:p w14:paraId="7EF186FA" w14:textId="6DEEED49" w:rsidR="002C530E" w:rsidRPr="00A24AFE" w:rsidRDefault="002C530E" w:rsidP="002C530E">
      <w:pPr>
        <w:numPr>
          <w:ilvl w:val="0"/>
          <w:numId w:val="13"/>
        </w:numPr>
        <w:spacing w:after="0" w:line="240" w:lineRule="auto"/>
        <w:ind w:left="397"/>
        <w:jc w:val="both"/>
        <w:rPr>
          <w:rFonts w:ascii="Arial" w:hAnsi="Arial" w:cs="Arial"/>
          <w:bCs/>
          <w:sz w:val="20"/>
          <w:szCs w:val="20"/>
        </w:rPr>
      </w:pPr>
      <w:r w:rsidRPr="00A24AFE">
        <w:rPr>
          <w:rFonts w:ascii="Arial" w:hAnsi="Arial" w:cs="Arial"/>
          <w:sz w:val="20"/>
          <w:szCs w:val="20"/>
        </w:rPr>
        <w:t>20% pogodbene vrednosti za to dokumentacijo v roku 30 dni od uradnega prejema računa, ki bo izstavljen po vložitvi vloge za izdajo GD na upravni organ.</w:t>
      </w:r>
    </w:p>
    <w:p w14:paraId="12D42EB1" w14:textId="04548646" w:rsidR="002C530E" w:rsidRPr="00A24AFE" w:rsidRDefault="002C530E" w:rsidP="002C530E">
      <w:pPr>
        <w:numPr>
          <w:ilvl w:val="0"/>
          <w:numId w:val="13"/>
        </w:numPr>
        <w:spacing w:after="0" w:line="240" w:lineRule="auto"/>
        <w:ind w:left="397"/>
        <w:jc w:val="both"/>
        <w:rPr>
          <w:rFonts w:ascii="Arial" w:hAnsi="Arial" w:cs="Arial"/>
          <w:bCs/>
          <w:sz w:val="20"/>
          <w:szCs w:val="20"/>
        </w:rPr>
      </w:pPr>
      <w:r w:rsidRPr="00A24AFE">
        <w:rPr>
          <w:rFonts w:ascii="Arial" w:hAnsi="Arial" w:cs="Arial"/>
          <w:sz w:val="20"/>
          <w:szCs w:val="20"/>
        </w:rPr>
        <w:lastRenderedPageBreak/>
        <w:t>20% pogodbene vrednosti za to dokumentacijo v roku 30 dni od uradnega prejema računa, ki bo izstavljen po izdaji GD.</w:t>
      </w:r>
    </w:p>
    <w:p w14:paraId="0CB0687C" w14:textId="77777777" w:rsidR="002C530E" w:rsidRPr="00A24AFE" w:rsidRDefault="002C530E" w:rsidP="002C530E">
      <w:pPr>
        <w:spacing w:after="0" w:line="240" w:lineRule="auto"/>
        <w:rPr>
          <w:rFonts w:ascii="Arial" w:hAnsi="Arial" w:cs="Arial"/>
          <w:bCs/>
          <w:sz w:val="20"/>
          <w:szCs w:val="20"/>
        </w:rPr>
      </w:pPr>
    </w:p>
    <w:p w14:paraId="66A50F06" w14:textId="77777777" w:rsidR="002C530E" w:rsidRPr="00F562A4" w:rsidRDefault="002C530E" w:rsidP="00F562A4">
      <w:pPr>
        <w:spacing w:after="0" w:line="240" w:lineRule="auto"/>
        <w:jc w:val="both"/>
        <w:rPr>
          <w:rFonts w:ascii="Arial" w:hAnsi="Arial" w:cs="Arial"/>
          <w:b/>
          <w:sz w:val="20"/>
          <w:szCs w:val="20"/>
        </w:rPr>
      </w:pPr>
      <w:r w:rsidRPr="00F562A4">
        <w:rPr>
          <w:rFonts w:ascii="Arial" w:hAnsi="Arial" w:cs="Arial"/>
          <w:b/>
          <w:sz w:val="20"/>
          <w:szCs w:val="20"/>
        </w:rPr>
        <w:t xml:space="preserve">- Projektna dokumentacija za izvedbo gradnje (PZI) </w:t>
      </w:r>
      <w:r w:rsidR="00F562A4" w:rsidRPr="00F562A4">
        <w:rPr>
          <w:rFonts w:ascii="Arial" w:hAnsi="Arial" w:cs="Arial"/>
          <w:b/>
          <w:sz w:val="20"/>
          <w:szCs w:val="20"/>
        </w:rPr>
        <w:t>za rekonstrukcijo in rušitve, zunanjo prometno in komunalno ureditev</w:t>
      </w:r>
      <w:r w:rsidRPr="00F562A4">
        <w:rPr>
          <w:rFonts w:ascii="Arial" w:hAnsi="Arial" w:cs="Arial"/>
          <w:b/>
          <w:sz w:val="20"/>
          <w:szCs w:val="20"/>
        </w:rPr>
        <w:t>:</w:t>
      </w:r>
    </w:p>
    <w:p w14:paraId="653E38F0" w14:textId="2CADDFF0" w:rsidR="002C530E" w:rsidRPr="00A24AFE" w:rsidRDefault="002C530E" w:rsidP="002C530E">
      <w:pPr>
        <w:numPr>
          <w:ilvl w:val="0"/>
          <w:numId w:val="14"/>
        </w:numPr>
        <w:spacing w:after="0" w:line="240" w:lineRule="exact"/>
        <w:ind w:left="417"/>
        <w:contextualSpacing/>
        <w:jc w:val="both"/>
        <w:rPr>
          <w:rFonts w:ascii="Arial" w:hAnsi="Arial" w:cs="Arial"/>
          <w:sz w:val="20"/>
          <w:szCs w:val="20"/>
        </w:rPr>
      </w:pPr>
      <w:r w:rsidRPr="00A24AFE">
        <w:rPr>
          <w:rFonts w:ascii="Arial" w:hAnsi="Arial" w:cs="Arial"/>
          <w:sz w:val="20"/>
          <w:szCs w:val="20"/>
        </w:rPr>
        <w:t>40% pogodbene vrednosti za to dokumentacijo v roku 30 dni od uradnega prejema računa, ki bo izstavljen po predaji osnutka PZI, usklajenega s projektno nalogo za PZI,</w:t>
      </w:r>
    </w:p>
    <w:p w14:paraId="1F1B2E46" w14:textId="0B72FF30" w:rsidR="002C530E" w:rsidRPr="00A24AFE" w:rsidRDefault="002C530E" w:rsidP="002C530E">
      <w:pPr>
        <w:numPr>
          <w:ilvl w:val="0"/>
          <w:numId w:val="14"/>
        </w:numPr>
        <w:spacing w:after="0" w:line="240" w:lineRule="auto"/>
        <w:ind w:left="417"/>
        <w:jc w:val="both"/>
        <w:rPr>
          <w:rFonts w:ascii="Arial" w:hAnsi="Arial" w:cs="Arial"/>
          <w:bCs/>
          <w:sz w:val="20"/>
          <w:szCs w:val="20"/>
        </w:rPr>
      </w:pPr>
      <w:r w:rsidRPr="00A24AFE">
        <w:rPr>
          <w:rFonts w:ascii="Arial" w:hAnsi="Arial" w:cs="Arial"/>
          <w:sz w:val="20"/>
          <w:szCs w:val="20"/>
        </w:rPr>
        <w:t>60% pogodbene vrednosti za to dokumentacijo v roku 30 dni od uradnega prejema računa, ki bo izstavljen po predaji</w:t>
      </w:r>
      <w:r w:rsidR="00557861">
        <w:rPr>
          <w:rFonts w:ascii="Arial" w:hAnsi="Arial" w:cs="Arial"/>
          <w:sz w:val="20"/>
          <w:szCs w:val="20"/>
        </w:rPr>
        <w:t xml:space="preserve"> in potrditvi</w:t>
      </w:r>
      <w:r w:rsidRPr="00A24AFE">
        <w:rPr>
          <w:rFonts w:ascii="Arial" w:hAnsi="Arial" w:cs="Arial"/>
          <w:sz w:val="20"/>
          <w:szCs w:val="20"/>
        </w:rPr>
        <w:t xml:space="preserve"> končne verzije PZI. </w:t>
      </w:r>
    </w:p>
    <w:p w14:paraId="70CAFA29" w14:textId="77777777" w:rsidR="002C530E" w:rsidRPr="00A24AFE" w:rsidRDefault="002C530E" w:rsidP="002C530E">
      <w:pPr>
        <w:spacing w:after="0" w:line="240" w:lineRule="auto"/>
        <w:jc w:val="both"/>
        <w:rPr>
          <w:rFonts w:ascii="Arial" w:hAnsi="Arial" w:cs="Arial"/>
          <w:sz w:val="20"/>
          <w:szCs w:val="20"/>
        </w:rPr>
      </w:pPr>
    </w:p>
    <w:p w14:paraId="35EBE2B8" w14:textId="77777777" w:rsidR="002C530E" w:rsidRPr="00A24AFE" w:rsidRDefault="002C530E" w:rsidP="002C530E">
      <w:pPr>
        <w:spacing w:after="0" w:line="240" w:lineRule="auto"/>
        <w:jc w:val="both"/>
        <w:rPr>
          <w:rFonts w:ascii="Arial" w:hAnsi="Arial" w:cs="Arial"/>
          <w:b/>
          <w:sz w:val="20"/>
          <w:szCs w:val="20"/>
        </w:rPr>
      </w:pPr>
      <w:r w:rsidRPr="00A24AFE">
        <w:rPr>
          <w:rFonts w:ascii="Arial" w:hAnsi="Arial" w:cs="Arial"/>
          <w:b/>
          <w:sz w:val="20"/>
          <w:szCs w:val="20"/>
        </w:rPr>
        <w:t>- Projektna naloga PN in projektna dokumentacija IDP za notranjo opremo:</w:t>
      </w:r>
    </w:p>
    <w:p w14:paraId="35656F02" w14:textId="0A19AA52" w:rsidR="002C530E" w:rsidRPr="00A24AFE" w:rsidRDefault="002C530E" w:rsidP="002C530E">
      <w:pPr>
        <w:numPr>
          <w:ilvl w:val="0"/>
          <w:numId w:val="15"/>
        </w:numPr>
        <w:spacing w:after="0" w:line="240" w:lineRule="auto"/>
        <w:ind w:left="417"/>
        <w:jc w:val="both"/>
        <w:rPr>
          <w:rFonts w:ascii="Arial" w:hAnsi="Arial" w:cs="Arial"/>
          <w:sz w:val="20"/>
          <w:szCs w:val="20"/>
        </w:rPr>
      </w:pPr>
      <w:r w:rsidRPr="00A24AFE">
        <w:rPr>
          <w:rFonts w:ascii="Arial" w:hAnsi="Arial" w:cs="Arial"/>
          <w:sz w:val="20"/>
          <w:szCs w:val="20"/>
        </w:rPr>
        <w:t>30 dni od uradnega prejema računa, ki bo izdan po pregledu in pisni potrditvi PN in IDP za notranjo opremo s strani naročnika.</w:t>
      </w:r>
    </w:p>
    <w:p w14:paraId="0F60621E" w14:textId="77777777" w:rsidR="002C530E" w:rsidRPr="00A24AFE" w:rsidRDefault="002C530E" w:rsidP="002C530E">
      <w:pPr>
        <w:spacing w:after="0" w:line="240" w:lineRule="auto"/>
        <w:jc w:val="both"/>
        <w:rPr>
          <w:rFonts w:ascii="Arial" w:hAnsi="Arial" w:cs="Arial"/>
          <w:bCs/>
          <w:sz w:val="20"/>
          <w:szCs w:val="20"/>
        </w:rPr>
      </w:pPr>
    </w:p>
    <w:p w14:paraId="7FA0C9D3" w14:textId="77777777" w:rsidR="002C530E" w:rsidRPr="00A24AFE" w:rsidRDefault="002C530E" w:rsidP="002C530E">
      <w:pPr>
        <w:spacing w:after="0" w:line="240" w:lineRule="exact"/>
        <w:jc w:val="both"/>
        <w:rPr>
          <w:rFonts w:ascii="Arial" w:hAnsi="Arial" w:cs="Arial"/>
          <w:b/>
          <w:sz w:val="20"/>
          <w:szCs w:val="20"/>
        </w:rPr>
      </w:pPr>
      <w:r w:rsidRPr="00A24AFE">
        <w:rPr>
          <w:rFonts w:ascii="Arial" w:hAnsi="Arial" w:cs="Arial"/>
          <w:b/>
          <w:sz w:val="20"/>
          <w:szCs w:val="20"/>
        </w:rPr>
        <w:t xml:space="preserve">- Projektna dokumentacija za izvedbo (PZI) za notranjo opremo, izdelano na podlagi IDP za notranjo opremo: </w:t>
      </w:r>
    </w:p>
    <w:p w14:paraId="566B94F1" w14:textId="6080D871" w:rsidR="002C530E" w:rsidRPr="00A24AFE" w:rsidRDefault="002C530E" w:rsidP="002C530E">
      <w:pPr>
        <w:numPr>
          <w:ilvl w:val="0"/>
          <w:numId w:val="16"/>
        </w:numPr>
        <w:spacing w:after="0" w:line="240" w:lineRule="exact"/>
        <w:ind w:left="473"/>
        <w:contextualSpacing/>
        <w:jc w:val="both"/>
        <w:rPr>
          <w:rFonts w:ascii="Arial" w:hAnsi="Arial" w:cs="Arial"/>
          <w:sz w:val="20"/>
          <w:szCs w:val="20"/>
        </w:rPr>
      </w:pPr>
      <w:r w:rsidRPr="00A24AFE">
        <w:rPr>
          <w:rFonts w:ascii="Arial" w:hAnsi="Arial" w:cs="Arial"/>
          <w:sz w:val="20"/>
          <w:szCs w:val="20"/>
        </w:rPr>
        <w:t xml:space="preserve">40% pogodbene vrednosti za to dokumentacijo v roku 30 dni od uradnega prejema računa, ki bo izstavljen po predaji naročniku v pregled, </w:t>
      </w:r>
    </w:p>
    <w:p w14:paraId="783DD3F7" w14:textId="6EBC6C34" w:rsidR="002C530E" w:rsidRPr="00A24AFE" w:rsidRDefault="002C530E" w:rsidP="002C530E">
      <w:pPr>
        <w:numPr>
          <w:ilvl w:val="0"/>
          <w:numId w:val="16"/>
        </w:numPr>
        <w:spacing w:after="0" w:line="240" w:lineRule="auto"/>
        <w:ind w:left="473"/>
        <w:jc w:val="both"/>
        <w:rPr>
          <w:rFonts w:ascii="Arial" w:hAnsi="Arial" w:cs="Arial"/>
          <w:bCs/>
          <w:sz w:val="20"/>
          <w:szCs w:val="20"/>
        </w:rPr>
      </w:pPr>
      <w:r w:rsidRPr="00A24AFE">
        <w:rPr>
          <w:rFonts w:ascii="Arial" w:hAnsi="Arial" w:cs="Arial"/>
          <w:sz w:val="20"/>
          <w:szCs w:val="20"/>
        </w:rPr>
        <w:t>60% pogodbene vrednosti za to dokumentacijo v roku 30 dni od uradnega prejema računa, ki bo izstavljen po predaji</w:t>
      </w:r>
      <w:r w:rsidR="00557861">
        <w:rPr>
          <w:rFonts w:ascii="Arial" w:hAnsi="Arial" w:cs="Arial"/>
          <w:sz w:val="20"/>
          <w:szCs w:val="20"/>
        </w:rPr>
        <w:t xml:space="preserve"> in potrditvi</w:t>
      </w:r>
      <w:r w:rsidRPr="00A24AFE">
        <w:rPr>
          <w:rFonts w:ascii="Arial" w:hAnsi="Arial" w:cs="Arial"/>
          <w:sz w:val="20"/>
          <w:szCs w:val="20"/>
        </w:rPr>
        <w:t xml:space="preserve"> končne verzije PZI</w:t>
      </w:r>
      <w:r w:rsidR="00376081">
        <w:rPr>
          <w:rFonts w:ascii="Arial" w:hAnsi="Arial" w:cs="Arial"/>
          <w:sz w:val="20"/>
          <w:szCs w:val="20"/>
        </w:rPr>
        <w:t>.</w:t>
      </w:r>
    </w:p>
    <w:p w14:paraId="76F99294" w14:textId="77777777" w:rsidR="002C530E" w:rsidRPr="00A24AFE" w:rsidRDefault="002C530E" w:rsidP="002C530E">
      <w:pPr>
        <w:spacing w:after="0" w:line="240" w:lineRule="auto"/>
        <w:jc w:val="both"/>
        <w:rPr>
          <w:rFonts w:ascii="Arial" w:hAnsi="Arial" w:cs="Arial"/>
          <w:bCs/>
          <w:sz w:val="20"/>
          <w:szCs w:val="20"/>
        </w:rPr>
      </w:pPr>
    </w:p>
    <w:p w14:paraId="5F792EAD" w14:textId="77777777" w:rsidR="002C530E" w:rsidRPr="00A24AFE" w:rsidRDefault="002C530E" w:rsidP="002C530E">
      <w:pPr>
        <w:spacing w:after="0" w:line="240" w:lineRule="exact"/>
        <w:jc w:val="both"/>
        <w:rPr>
          <w:rFonts w:ascii="Arial" w:hAnsi="Arial" w:cs="Arial"/>
          <w:b/>
          <w:sz w:val="20"/>
          <w:szCs w:val="20"/>
        </w:rPr>
      </w:pPr>
      <w:r w:rsidRPr="00A24AFE">
        <w:rPr>
          <w:rFonts w:ascii="Arial" w:hAnsi="Arial" w:cs="Arial"/>
          <w:b/>
          <w:sz w:val="20"/>
          <w:szCs w:val="20"/>
        </w:rPr>
        <w:t xml:space="preserve">- Dokumentacija za razpis (DZR), sodelovanje pri razpisu za oddajo del in pripravi tehničnega dela dokumentacije za razpis (izdelane na osnovi PZI) za rekonstrukcijo in rušitve, zunanjo, prometno in komunalno ureditev in notranjo opremo:  </w:t>
      </w:r>
    </w:p>
    <w:p w14:paraId="470086E0" w14:textId="264819AE" w:rsidR="002C530E" w:rsidRPr="00A24AFE" w:rsidRDefault="002C530E" w:rsidP="002C530E">
      <w:pPr>
        <w:numPr>
          <w:ilvl w:val="0"/>
          <w:numId w:val="17"/>
        </w:numPr>
        <w:spacing w:after="0" w:line="240" w:lineRule="exact"/>
        <w:ind w:left="417"/>
        <w:contextualSpacing/>
        <w:jc w:val="both"/>
        <w:rPr>
          <w:rFonts w:ascii="Arial" w:hAnsi="Arial" w:cs="Arial"/>
          <w:sz w:val="20"/>
          <w:szCs w:val="20"/>
        </w:rPr>
      </w:pPr>
      <w:r w:rsidRPr="00A24AFE">
        <w:rPr>
          <w:rFonts w:ascii="Arial" w:hAnsi="Arial" w:cs="Arial"/>
          <w:sz w:val="20"/>
          <w:szCs w:val="20"/>
        </w:rPr>
        <w:t>90% pogodbene vrednosti za to dokumentacijo v roku 30 dni od uradnega prejema računa, ki bo izstavljen po predaji osnutka DZR v pregled,</w:t>
      </w:r>
    </w:p>
    <w:p w14:paraId="7A432C05" w14:textId="2B1ED030" w:rsidR="002C530E" w:rsidRDefault="002C530E" w:rsidP="00946B36">
      <w:pPr>
        <w:numPr>
          <w:ilvl w:val="0"/>
          <w:numId w:val="17"/>
        </w:numPr>
        <w:spacing w:after="0" w:line="240" w:lineRule="auto"/>
        <w:ind w:left="417"/>
        <w:jc w:val="both"/>
        <w:rPr>
          <w:rFonts w:ascii="Arial" w:hAnsi="Arial" w:cs="Arial"/>
          <w:sz w:val="20"/>
          <w:szCs w:val="20"/>
        </w:rPr>
      </w:pPr>
      <w:r w:rsidRPr="00A24AFE">
        <w:rPr>
          <w:rFonts w:ascii="Arial" w:hAnsi="Arial" w:cs="Arial"/>
          <w:sz w:val="20"/>
          <w:szCs w:val="20"/>
        </w:rPr>
        <w:t xml:space="preserve">10% pogodbene vrednosti za to dokumentacijo v roku 30 dni od uradnega prejema računa, ki bo izstavljen po </w:t>
      </w:r>
      <w:r w:rsidR="00557861">
        <w:rPr>
          <w:rFonts w:ascii="Arial" w:hAnsi="Arial" w:cs="Arial"/>
          <w:sz w:val="20"/>
          <w:szCs w:val="20"/>
        </w:rPr>
        <w:t>sprejemu odločitve o oddaji naročila v postopku JN za GOI dela in opremo</w:t>
      </w:r>
      <w:r w:rsidR="001B7D99">
        <w:rPr>
          <w:rFonts w:ascii="Arial" w:hAnsi="Arial" w:cs="Arial"/>
          <w:sz w:val="20"/>
          <w:szCs w:val="20"/>
        </w:rPr>
        <w:t>.</w:t>
      </w:r>
    </w:p>
    <w:p w14:paraId="7DFCA430" w14:textId="77777777" w:rsidR="00E036A7" w:rsidRPr="00A24AFE" w:rsidRDefault="00E036A7" w:rsidP="00E036A7">
      <w:pPr>
        <w:spacing w:after="0" w:line="240" w:lineRule="auto"/>
        <w:jc w:val="both"/>
        <w:rPr>
          <w:rFonts w:ascii="Arial" w:hAnsi="Arial" w:cs="Arial"/>
          <w:sz w:val="20"/>
          <w:szCs w:val="20"/>
        </w:rPr>
      </w:pPr>
    </w:p>
    <w:p w14:paraId="6033C6B0" w14:textId="32EF961C" w:rsidR="002C530E" w:rsidRPr="00A24AFE" w:rsidRDefault="002C530E" w:rsidP="002C530E">
      <w:pPr>
        <w:spacing w:after="0" w:line="240" w:lineRule="exact"/>
        <w:jc w:val="both"/>
        <w:rPr>
          <w:rFonts w:ascii="Arial" w:hAnsi="Arial" w:cs="Arial"/>
          <w:bCs/>
          <w:sz w:val="20"/>
          <w:szCs w:val="20"/>
        </w:rPr>
      </w:pPr>
      <w:r w:rsidRPr="00A24AFE">
        <w:rPr>
          <w:rFonts w:ascii="Arial" w:eastAsia="Times New Roman" w:hAnsi="Arial" w:cs="Arial"/>
          <w:color w:val="000000"/>
          <w:kern w:val="3"/>
          <w:sz w:val="20"/>
          <w:szCs w:val="20"/>
          <w:lang w:eastAsia="zh-CN"/>
        </w:rPr>
        <w:t xml:space="preserve">- </w:t>
      </w:r>
      <w:r w:rsidRPr="00A24AFE">
        <w:rPr>
          <w:rFonts w:ascii="Arial" w:eastAsia="Times New Roman" w:hAnsi="Arial" w:cs="Arial"/>
          <w:b/>
          <w:bCs/>
          <w:color w:val="000000"/>
          <w:kern w:val="3"/>
          <w:sz w:val="20"/>
          <w:szCs w:val="20"/>
          <w:lang w:eastAsia="zh-CN"/>
        </w:rPr>
        <w:t>za projektantski nadzor v času gradnje</w:t>
      </w:r>
      <w:r w:rsidRPr="00A24AFE">
        <w:rPr>
          <w:rFonts w:ascii="Arial" w:eastAsia="Times New Roman" w:hAnsi="Arial" w:cs="Arial"/>
          <w:color w:val="000000"/>
          <w:kern w:val="3"/>
          <w:sz w:val="20"/>
          <w:szCs w:val="20"/>
          <w:lang w:eastAsia="zh-CN"/>
        </w:rPr>
        <w:t xml:space="preserve"> bo naročnik plačeval po mesečnih </w:t>
      </w:r>
      <w:r w:rsidR="00557861">
        <w:rPr>
          <w:rFonts w:ascii="Arial" w:eastAsia="Times New Roman" w:hAnsi="Arial" w:cs="Arial"/>
          <w:color w:val="000000"/>
          <w:kern w:val="3"/>
          <w:sz w:val="20"/>
          <w:szCs w:val="20"/>
          <w:lang w:eastAsia="zh-CN"/>
        </w:rPr>
        <w:t>računih</w:t>
      </w:r>
      <w:r w:rsidRPr="00A24AFE">
        <w:rPr>
          <w:rFonts w:ascii="Arial" w:eastAsia="Times New Roman" w:hAnsi="Arial" w:cs="Arial"/>
          <w:color w:val="000000"/>
          <w:kern w:val="3"/>
          <w:sz w:val="20"/>
          <w:szCs w:val="20"/>
          <w:lang w:eastAsia="zh-CN"/>
        </w:rPr>
        <w:t>.</w:t>
      </w:r>
      <w:r w:rsidRPr="00A24AFE">
        <w:rPr>
          <w:rFonts w:ascii="Arial" w:eastAsia="Times New Roman" w:hAnsi="Arial" w:cs="Arial"/>
          <w:color w:val="000000"/>
          <w:sz w:val="20"/>
          <w:szCs w:val="20"/>
        </w:rPr>
        <w:t xml:space="preserve"> </w:t>
      </w:r>
      <w:r w:rsidRPr="00A24AFE">
        <w:rPr>
          <w:rFonts w:ascii="Arial" w:hAnsi="Arial" w:cs="Arial"/>
          <w:bCs/>
          <w:sz w:val="20"/>
          <w:szCs w:val="20"/>
        </w:rPr>
        <w:t xml:space="preserve">Izvajalec bo </w:t>
      </w:r>
      <w:r w:rsidR="00557861">
        <w:rPr>
          <w:rFonts w:ascii="Arial" w:hAnsi="Arial" w:cs="Arial"/>
          <w:bCs/>
          <w:sz w:val="20"/>
          <w:szCs w:val="20"/>
        </w:rPr>
        <w:t>račun za posamezen mesec</w:t>
      </w:r>
      <w:r w:rsidRPr="00A24AFE">
        <w:rPr>
          <w:rFonts w:ascii="Arial" w:hAnsi="Arial" w:cs="Arial"/>
          <w:bCs/>
          <w:sz w:val="20"/>
          <w:szCs w:val="20"/>
        </w:rPr>
        <w:t xml:space="preserve"> v višini 1/24 </w:t>
      </w:r>
      <w:r w:rsidR="00557861">
        <w:rPr>
          <w:rFonts w:ascii="Arial" w:hAnsi="Arial" w:cs="Arial"/>
          <w:bCs/>
          <w:sz w:val="20"/>
          <w:szCs w:val="20"/>
        </w:rPr>
        <w:t>okvirnega</w:t>
      </w:r>
      <w:r w:rsidR="00557861" w:rsidRPr="00A24AFE">
        <w:rPr>
          <w:rFonts w:ascii="Arial" w:hAnsi="Arial" w:cs="Arial"/>
          <w:bCs/>
          <w:sz w:val="20"/>
          <w:szCs w:val="20"/>
        </w:rPr>
        <w:t xml:space="preserve"> </w:t>
      </w:r>
      <w:r w:rsidRPr="00A24AFE">
        <w:rPr>
          <w:rFonts w:ascii="Arial" w:hAnsi="Arial" w:cs="Arial"/>
          <w:bCs/>
          <w:sz w:val="20"/>
          <w:szCs w:val="20"/>
        </w:rPr>
        <w:t>pogodbenega zneska</w:t>
      </w:r>
      <w:r w:rsidR="00A052C8" w:rsidRPr="00A052C8">
        <w:rPr>
          <w:rFonts w:ascii="Arial" w:hAnsi="Arial" w:cs="Arial"/>
          <w:bCs/>
          <w:sz w:val="20"/>
          <w:szCs w:val="20"/>
          <w:vertAlign w:val="superscript"/>
        </w:rPr>
        <w:footnoteReference w:id="4"/>
      </w:r>
      <w:r w:rsidRPr="00A24AFE">
        <w:rPr>
          <w:rFonts w:ascii="Arial" w:hAnsi="Arial" w:cs="Arial"/>
          <w:bCs/>
          <w:sz w:val="20"/>
          <w:szCs w:val="20"/>
        </w:rPr>
        <w:t xml:space="preserve"> za projektantski nadzor v času gradnje </w:t>
      </w:r>
      <w:r w:rsidRPr="00A24AFE">
        <w:rPr>
          <w:rFonts w:ascii="Arial" w:hAnsi="Arial" w:cs="Arial"/>
          <w:sz w:val="20"/>
          <w:szCs w:val="20"/>
        </w:rPr>
        <w:t>dostavil naročniku najpozneje do 15. dne v mesecu za pretekli mesec</w:t>
      </w:r>
      <w:r w:rsidR="00557861">
        <w:rPr>
          <w:rFonts w:ascii="Arial" w:hAnsi="Arial" w:cs="Arial"/>
          <w:sz w:val="20"/>
          <w:szCs w:val="20"/>
        </w:rPr>
        <w:t>.</w:t>
      </w:r>
      <w:r w:rsidRPr="00A24AFE">
        <w:rPr>
          <w:rFonts w:ascii="Arial" w:hAnsi="Arial" w:cs="Arial"/>
          <w:sz w:val="20"/>
          <w:szCs w:val="20"/>
        </w:rPr>
        <w:t xml:space="preserve"> </w:t>
      </w:r>
      <w:r w:rsidRPr="00A24AFE">
        <w:rPr>
          <w:rFonts w:ascii="Arial" w:hAnsi="Arial" w:cs="Arial"/>
          <w:bCs/>
          <w:sz w:val="20"/>
          <w:szCs w:val="20"/>
        </w:rPr>
        <w:t xml:space="preserve">Naročnik bo po pregledu in potrditvi s strani pooblaščenega predstavnika naročnika mesečne </w:t>
      </w:r>
      <w:r w:rsidR="00557861">
        <w:rPr>
          <w:rFonts w:ascii="Arial" w:hAnsi="Arial" w:cs="Arial"/>
          <w:bCs/>
          <w:sz w:val="20"/>
          <w:szCs w:val="20"/>
        </w:rPr>
        <w:t>račune</w:t>
      </w:r>
      <w:r w:rsidR="00557861" w:rsidRPr="00A24AFE">
        <w:rPr>
          <w:rFonts w:ascii="Arial" w:hAnsi="Arial" w:cs="Arial"/>
          <w:bCs/>
          <w:sz w:val="20"/>
          <w:szCs w:val="20"/>
        </w:rPr>
        <w:t xml:space="preserve"> </w:t>
      </w:r>
      <w:r w:rsidRPr="00A24AFE">
        <w:rPr>
          <w:rFonts w:ascii="Arial" w:hAnsi="Arial" w:cs="Arial"/>
          <w:bCs/>
          <w:sz w:val="20"/>
          <w:szCs w:val="20"/>
        </w:rPr>
        <w:t>plačeval v roku 30 dni od uradnega prejetja računa.</w:t>
      </w:r>
    </w:p>
    <w:p w14:paraId="3D5A3484" w14:textId="77777777" w:rsidR="002C530E" w:rsidRPr="00A24AFE" w:rsidRDefault="002C530E" w:rsidP="002C530E">
      <w:pPr>
        <w:spacing w:after="0" w:line="240" w:lineRule="auto"/>
        <w:rPr>
          <w:rFonts w:ascii="Arial" w:hAnsi="Arial" w:cs="Arial"/>
          <w:sz w:val="20"/>
          <w:szCs w:val="20"/>
        </w:rPr>
      </w:pPr>
    </w:p>
    <w:p w14:paraId="489D78FB" w14:textId="7A4EC0B5" w:rsidR="002C530E" w:rsidRPr="00A24AFE" w:rsidRDefault="002C530E" w:rsidP="002C530E">
      <w:pPr>
        <w:spacing w:after="0" w:line="240" w:lineRule="auto"/>
        <w:jc w:val="both"/>
        <w:rPr>
          <w:rFonts w:ascii="Arial" w:eastAsia="Times New Roman" w:hAnsi="Arial" w:cs="Arial"/>
          <w:bCs/>
          <w:color w:val="000000"/>
          <w:kern w:val="3"/>
          <w:sz w:val="20"/>
          <w:szCs w:val="20"/>
          <w:lang w:eastAsia="zh-CN"/>
        </w:rPr>
      </w:pPr>
      <w:r w:rsidRPr="00A24AFE">
        <w:rPr>
          <w:rFonts w:ascii="Arial" w:eastAsia="Times New Roman" w:hAnsi="Arial" w:cs="Arial"/>
          <w:color w:val="000000"/>
          <w:kern w:val="3"/>
          <w:sz w:val="20"/>
          <w:szCs w:val="20"/>
          <w:lang w:eastAsia="zh-CN"/>
        </w:rPr>
        <w:t xml:space="preserve">- </w:t>
      </w:r>
      <w:r w:rsidRPr="00A24AFE">
        <w:rPr>
          <w:rFonts w:ascii="Arial" w:eastAsia="Times New Roman" w:hAnsi="Arial" w:cs="Arial"/>
          <w:b/>
          <w:bCs/>
          <w:color w:val="000000"/>
          <w:kern w:val="3"/>
          <w:sz w:val="20"/>
          <w:szCs w:val="20"/>
          <w:lang w:eastAsia="zh-CN"/>
        </w:rPr>
        <w:t>za izdelano PID dokumentacijo</w:t>
      </w:r>
      <w:r w:rsidRPr="00A24AFE">
        <w:rPr>
          <w:rFonts w:ascii="Arial" w:eastAsia="Times New Roman" w:hAnsi="Arial" w:cs="Arial"/>
          <w:bCs/>
          <w:color w:val="000000"/>
          <w:kern w:val="3"/>
          <w:sz w:val="20"/>
          <w:szCs w:val="20"/>
          <w:lang w:eastAsia="zh-CN"/>
        </w:rPr>
        <w:t xml:space="preserve"> bo naročnik plačal po uspešno opravljenem tehničnem pregledu v roku 30 dni od uradnega prejema računa.</w:t>
      </w:r>
    </w:p>
    <w:p w14:paraId="5C370488" w14:textId="77777777" w:rsidR="002C530E" w:rsidRPr="00A24AFE" w:rsidRDefault="002C530E"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p>
    <w:bookmarkEnd w:id="25"/>
    <w:p w14:paraId="45B5BCF5" w14:textId="77777777" w:rsidR="00242DAA" w:rsidRPr="00A24AFE" w:rsidRDefault="00242DAA" w:rsidP="005A59D7">
      <w:pPr>
        <w:suppressAutoHyphens/>
        <w:autoSpaceDE w:val="0"/>
        <w:autoSpaceDN w:val="0"/>
        <w:spacing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 xml:space="preserve">Veljavnost ponudbe mora biti najmanj </w:t>
      </w:r>
      <w:r w:rsidRPr="00A24AFE">
        <w:rPr>
          <w:rFonts w:ascii="Arial" w:eastAsia="Times New Roman" w:hAnsi="Arial" w:cs="Arial"/>
          <w:b/>
          <w:bCs/>
          <w:kern w:val="3"/>
          <w:sz w:val="20"/>
          <w:szCs w:val="20"/>
          <w:lang w:eastAsia="zh-CN"/>
        </w:rPr>
        <w:t xml:space="preserve">do vključno </w:t>
      </w:r>
      <w:r w:rsidR="002C530E" w:rsidRPr="00A24AFE">
        <w:rPr>
          <w:rFonts w:ascii="Arial" w:eastAsia="Times New Roman" w:hAnsi="Arial" w:cs="Arial"/>
          <w:b/>
          <w:bCs/>
          <w:kern w:val="3"/>
          <w:sz w:val="20"/>
          <w:szCs w:val="20"/>
          <w:lang w:eastAsia="zh-CN"/>
        </w:rPr>
        <w:t>28</w:t>
      </w:r>
      <w:r w:rsidRPr="00A24AFE">
        <w:rPr>
          <w:rFonts w:ascii="Arial" w:eastAsia="Times New Roman" w:hAnsi="Arial" w:cs="Arial"/>
          <w:b/>
          <w:bCs/>
          <w:kern w:val="3"/>
          <w:sz w:val="20"/>
          <w:szCs w:val="20"/>
          <w:lang w:eastAsia="zh-CN"/>
        </w:rPr>
        <w:t>.</w:t>
      </w:r>
      <w:r w:rsidR="002C530E" w:rsidRPr="00A24AFE">
        <w:rPr>
          <w:rFonts w:ascii="Arial" w:eastAsia="Times New Roman" w:hAnsi="Arial" w:cs="Arial"/>
          <w:b/>
          <w:bCs/>
          <w:kern w:val="3"/>
          <w:sz w:val="20"/>
          <w:szCs w:val="20"/>
          <w:lang w:eastAsia="zh-CN"/>
        </w:rPr>
        <w:t xml:space="preserve"> </w:t>
      </w:r>
      <w:r w:rsidRPr="00A24AFE">
        <w:rPr>
          <w:rFonts w:ascii="Arial" w:eastAsia="Times New Roman" w:hAnsi="Arial" w:cs="Arial"/>
          <w:b/>
          <w:bCs/>
          <w:kern w:val="3"/>
          <w:sz w:val="20"/>
          <w:szCs w:val="20"/>
          <w:lang w:eastAsia="zh-CN"/>
        </w:rPr>
        <w:t>2.</w:t>
      </w:r>
      <w:r w:rsidR="002C530E" w:rsidRPr="00A24AFE">
        <w:rPr>
          <w:rFonts w:ascii="Arial" w:eastAsia="Times New Roman" w:hAnsi="Arial" w:cs="Arial"/>
          <w:b/>
          <w:bCs/>
          <w:kern w:val="3"/>
          <w:sz w:val="20"/>
          <w:szCs w:val="20"/>
          <w:lang w:eastAsia="zh-CN"/>
        </w:rPr>
        <w:t xml:space="preserve"> 2025</w:t>
      </w:r>
      <w:r w:rsidRPr="00A24AFE">
        <w:rPr>
          <w:rFonts w:ascii="Arial" w:eastAsia="Times New Roman" w:hAnsi="Arial" w:cs="Arial"/>
          <w:kern w:val="3"/>
          <w:sz w:val="20"/>
          <w:szCs w:val="20"/>
          <w:lang w:eastAsia="zh-CN"/>
        </w:rPr>
        <w:t>, z možnostjo podaljšanja.</w:t>
      </w:r>
    </w:p>
    <w:p w14:paraId="681EDDE4" w14:textId="77777777" w:rsidR="00E97831" w:rsidRPr="00A24AFE" w:rsidRDefault="00E97831" w:rsidP="005A59D7">
      <w:pPr>
        <w:suppressAutoHyphens/>
        <w:autoSpaceDE w:val="0"/>
        <w:autoSpaceDN w:val="0"/>
        <w:spacing w:line="240" w:lineRule="auto"/>
        <w:jc w:val="both"/>
        <w:textAlignment w:val="baseline"/>
        <w:rPr>
          <w:rFonts w:ascii="Arial" w:eastAsia="Times New Roman" w:hAnsi="Arial" w:cs="Arial"/>
          <w:kern w:val="3"/>
          <w:sz w:val="20"/>
          <w:szCs w:val="20"/>
          <w:lang w:eastAsia="zh-CN"/>
        </w:rPr>
      </w:pPr>
    </w:p>
    <w:p w14:paraId="03335A56" w14:textId="77777777" w:rsidR="00E97831" w:rsidRDefault="00E97831" w:rsidP="005A59D7">
      <w:pPr>
        <w:suppressAutoHyphens/>
        <w:autoSpaceDE w:val="0"/>
        <w:autoSpaceDN w:val="0"/>
        <w:spacing w:line="240" w:lineRule="auto"/>
        <w:jc w:val="both"/>
        <w:textAlignment w:val="baseline"/>
        <w:rPr>
          <w:rFonts w:ascii="Arial" w:eastAsia="Times New Roman" w:hAnsi="Arial" w:cs="Arial"/>
          <w:kern w:val="3"/>
          <w:sz w:val="22"/>
          <w:szCs w:val="22"/>
          <w:lang w:eastAsia="zh-CN"/>
        </w:rPr>
      </w:pPr>
    </w:p>
    <w:p w14:paraId="641D34EF" w14:textId="77777777" w:rsidR="00242DAA" w:rsidRPr="006A587B"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4F84AEA9" w14:textId="77777777" w:rsidR="00242DAA" w:rsidRPr="006A587B"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302D6136" w14:textId="77777777" w:rsidR="00242DAA" w:rsidRPr="006A587B" w:rsidRDefault="00242DAA" w:rsidP="00242DAA">
      <w:pPr>
        <w:suppressAutoHyphens/>
        <w:autoSpaceDN w:val="0"/>
        <w:spacing w:after="0" w:line="240" w:lineRule="auto"/>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ab/>
        <w:t>_________________</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___________________</w:t>
      </w:r>
    </w:p>
    <w:p w14:paraId="57F729F6" w14:textId="77777777" w:rsidR="00242DAA" w:rsidRPr="006A587B" w:rsidRDefault="00242DAA" w:rsidP="00242DAA">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401197F0" w14:textId="77777777" w:rsidR="00242DAA" w:rsidRDefault="00242DAA" w:rsidP="001C7D80">
      <w:pPr>
        <w:rPr>
          <w:sz w:val="22"/>
          <w:szCs w:val="22"/>
          <w:lang w:eastAsia="sl-SI"/>
        </w:rPr>
      </w:pPr>
    </w:p>
    <w:p w14:paraId="7DFE964B" w14:textId="77777777" w:rsidR="002C530E" w:rsidRDefault="002C530E" w:rsidP="001C7D80">
      <w:pPr>
        <w:rPr>
          <w:sz w:val="22"/>
          <w:szCs w:val="22"/>
          <w:lang w:eastAsia="sl-SI"/>
        </w:rPr>
      </w:pPr>
    </w:p>
    <w:p w14:paraId="60040E96" w14:textId="77777777" w:rsidR="00EB145A" w:rsidRDefault="00EB145A" w:rsidP="001C7D80">
      <w:pPr>
        <w:rPr>
          <w:sz w:val="22"/>
          <w:szCs w:val="22"/>
          <w:lang w:eastAsia="sl-SI"/>
        </w:rPr>
      </w:pPr>
    </w:p>
    <w:p w14:paraId="08C0F27F" w14:textId="77777777" w:rsidR="00EB145A" w:rsidRDefault="00EB145A" w:rsidP="001C7D80">
      <w:pPr>
        <w:rPr>
          <w:sz w:val="22"/>
          <w:szCs w:val="22"/>
          <w:lang w:eastAsia="sl-SI"/>
        </w:rPr>
      </w:pPr>
    </w:p>
    <w:p w14:paraId="5A57340A" w14:textId="77777777" w:rsidR="00EB145A" w:rsidRDefault="00EB145A" w:rsidP="001C7D80">
      <w:pPr>
        <w:rPr>
          <w:sz w:val="22"/>
          <w:szCs w:val="22"/>
          <w:lang w:eastAsia="sl-SI"/>
        </w:rPr>
      </w:pPr>
    </w:p>
    <w:p w14:paraId="08F89071" w14:textId="77777777" w:rsidR="00653FDF" w:rsidRDefault="00653FDF" w:rsidP="001C7D80">
      <w:pPr>
        <w:rPr>
          <w:sz w:val="22"/>
          <w:szCs w:val="22"/>
          <w:lang w:eastAsia="sl-SI"/>
        </w:rPr>
      </w:pPr>
    </w:p>
    <w:p w14:paraId="2AD8BFB9" w14:textId="77777777" w:rsidR="002C530E" w:rsidRDefault="002C530E" w:rsidP="001C7D80">
      <w:pPr>
        <w:rPr>
          <w:sz w:val="22"/>
          <w:szCs w:val="22"/>
          <w:lang w:eastAsia="sl-SI"/>
        </w:rPr>
      </w:pPr>
    </w:p>
    <w:p w14:paraId="3860909E" w14:textId="77777777" w:rsidR="00242DAA" w:rsidRPr="00EC5B05" w:rsidRDefault="00E47DFC" w:rsidP="001C7D80">
      <w:pPr>
        <w:rPr>
          <w:rFonts w:ascii="Arial" w:hAnsi="Arial" w:cs="Arial"/>
          <w:b/>
          <w:bCs/>
          <w:sz w:val="22"/>
          <w:szCs w:val="22"/>
          <w:lang w:eastAsia="sl-SI"/>
        </w:rPr>
      </w:pPr>
      <w:r w:rsidRPr="00EC5B05">
        <w:rPr>
          <w:rFonts w:ascii="Arial" w:hAnsi="Arial" w:cs="Arial"/>
          <w:b/>
          <w:bCs/>
          <w:sz w:val="22"/>
          <w:szCs w:val="22"/>
          <w:lang w:eastAsia="sl-SI"/>
        </w:rPr>
        <w:lastRenderedPageBreak/>
        <w:t>OBR 5</w:t>
      </w:r>
    </w:p>
    <w:p w14:paraId="6B98D822" w14:textId="77777777" w:rsid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61A88F47" w14:textId="77777777" w:rsidR="00E47DFC" w:rsidRPr="00E47DFC" w:rsidRDefault="00E47DFC" w:rsidP="00BB17B9">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E47DFC">
        <w:rPr>
          <w:rFonts w:ascii="Arial" w:eastAsia="Times New Roman" w:hAnsi="Arial" w:cs="Arial"/>
          <w:b/>
          <w:bCs/>
          <w:kern w:val="3"/>
          <w:sz w:val="22"/>
          <w:szCs w:val="22"/>
          <w:lang w:eastAsia="zh-CN"/>
        </w:rPr>
        <w:t>POVZETEK PREDRAČUNA (REKAPITULACIJA)</w:t>
      </w:r>
    </w:p>
    <w:p w14:paraId="1A8D8B9C" w14:textId="77777777" w:rsidR="00F92589" w:rsidRDefault="00E47DFC" w:rsidP="00BB17B9">
      <w:pPr>
        <w:widowControl w:val="0"/>
        <w:suppressAutoHyphens/>
        <w:autoSpaceDN w:val="0"/>
        <w:spacing w:after="0" w:line="240" w:lineRule="auto"/>
        <w:jc w:val="center"/>
        <w:textAlignment w:val="baseline"/>
        <w:rPr>
          <w:rFonts w:ascii="Arial" w:hAnsi="Arial" w:cs="Arial"/>
          <w:b/>
          <w:bCs/>
        </w:rPr>
      </w:pPr>
      <w:r w:rsidRPr="00E47DFC">
        <w:rPr>
          <w:rFonts w:ascii="Arial" w:eastAsia="SimSun" w:hAnsi="Arial" w:cs="Arial"/>
          <w:b/>
          <w:bCs/>
          <w:kern w:val="3"/>
          <w:sz w:val="22"/>
          <w:szCs w:val="22"/>
          <w:lang w:eastAsia="zh-CN" w:bidi="hi-IN"/>
        </w:rPr>
        <w:t xml:space="preserve">za javno naročilo </w:t>
      </w:r>
      <w:r w:rsidRPr="00E47DFC">
        <w:rPr>
          <w:rFonts w:ascii="Arial" w:eastAsia="Calibri" w:hAnsi="Arial" w:cs="Arial"/>
          <w:b/>
          <w:bCs/>
          <w:iCs/>
          <w:sz w:val="22"/>
        </w:rPr>
        <w:t>»</w:t>
      </w:r>
      <w:r w:rsidR="00F03A37" w:rsidRPr="00685A3F">
        <w:rPr>
          <w:rFonts w:ascii="Arial" w:hAnsi="Arial" w:cs="Arial"/>
          <w:b/>
          <w:bCs/>
        </w:rPr>
        <w:t xml:space="preserve">Izdelava projektne dokumentacije za Kampus Vrazov trg </w:t>
      </w:r>
    </w:p>
    <w:p w14:paraId="433199F7" w14:textId="77777777" w:rsidR="00E47DFC" w:rsidRPr="00E47DFC" w:rsidRDefault="00F03A37" w:rsidP="00BB17B9">
      <w:pPr>
        <w:widowControl w:val="0"/>
        <w:suppressAutoHyphens/>
        <w:autoSpaceDN w:val="0"/>
        <w:spacing w:after="0" w:line="240" w:lineRule="auto"/>
        <w:jc w:val="center"/>
        <w:textAlignment w:val="baseline"/>
        <w:rPr>
          <w:rFonts w:ascii="Arial" w:eastAsia="SimSun" w:hAnsi="Arial" w:cs="Arial"/>
          <w:b/>
          <w:bCs/>
          <w:iCs/>
          <w:sz w:val="22"/>
          <w:lang w:bidi="hi-IN"/>
        </w:rPr>
      </w:pPr>
      <w:r w:rsidRPr="00685A3F">
        <w:rPr>
          <w:rFonts w:ascii="Arial" w:hAnsi="Arial" w:cs="Arial"/>
          <w:b/>
          <w:bCs/>
        </w:rPr>
        <w:t>KVT II</w:t>
      </w:r>
      <w:r w:rsidR="00E47DFC" w:rsidRPr="00E47DFC">
        <w:rPr>
          <w:rFonts w:ascii="Arial" w:eastAsia="Calibri" w:hAnsi="Arial" w:cs="Arial"/>
          <w:b/>
          <w:bCs/>
          <w:iCs/>
          <w:sz w:val="22"/>
        </w:rPr>
        <w:t>«</w:t>
      </w:r>
    </w:p>
    <w:p w14:paraId="60EC7EB5"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6BC5C7C2"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1D8D4DCC" w14:textId="77777777" w:rsidR="00E47DFC" w:rsidRPr="00BB17B9" w:rsidRDefault="00E47DFC" w:rsidP="00354A84">
      <w:pPr>
        <w:widowControl w:val="0"/>
        <w:numPr>
          <w:ilvl w:val="0"/>
          <w:numId w:val="19"/>
        </w:num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Naziv PONUDNIKA:</w:t>
      </w:r>
    </w:p>
    <w:p w14:paraId="50EE4960"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6081BF8A"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__________________________________________________________________________</w:t>
      </w:r>
    </w:p>
    <w:p w14:paraId="6C9DFEE6"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0448C1BB"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763CE64B" w14:textId="77777777" w:rsidR="00E47DFC" w:rsidRPr="00BB17B9" w:rsidRDefault="00E47DFC" w:rsidP="00354A84">
      <w:pPr>
        <w:widowControl w:val="0"/>
        <w:numPr>
          <w:ilvl w:val="0"/>
          <w:numId w:val="18"/>
        </w:num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PONUDBENA VREDNOST (SKUPNA PONUDBENA VREDNOST, KOT JE NAVEDENA V PONUDBENEM PREDRAČUNU)</w:t>
      </w:r>
    </w:p>
    <w:p w14:paraId="195BB067"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tbl>
      <w:tblPr>
        <w:tblW w:w="9210" w:type="dxa"/>
        <w:tblLayout w:type="fixed"/>
        <w:tblCellMar>
          <w:left w:w="10" w:type="dxa"/>
          <w:right w:w="10" w:type="dxa"/>
        </w:tblCellMar>
        <w:tblLook w:val="0000" w:firstRow="0" w:lastRow="0" w:firstColumn="0" w:lastColumn="0" w:noHBand="0" w:noVBand="0"/>
      </w:tblPr>
      <w:tblGrid>
        <w:gridCol w:w="4361"/>
        <w:gridCol w:w="4849"/>
      </w:tblGrid>
      <w:tr w:rsidR="00E47DFC" w:rsidRPr="00BB17B9" w14:paraId="55A2C794" w14:textId="77777777" w:rsidTr="00BC1417">
        <w:tc>
          <w:tcPr>
            <w:tcW w:w="4361" w:type="dxa"/>
            <w:tcBorders>
              <w:top w:val="single" w:sz="8" w:space="0" w:color="000000"/>
              <w:left w:val="single" w:sz="8" w:space="0" w:color="000000"/>
              <w:bottom w:val="double" w:sz="2" w:space="0" w:color="000000"/>
            </w:tcBorders>
            <w:shd w:val="clear" w:color="auto" w:fill="auto"/>
            <w:tcMar>
              <w:top w:w="0" w:type="dxa"/>
              <w:left w:w="108" w:type="dxa"/>
              <w:bottom w:w="0" w:type="dxa"/>
              <w:right w:w="108" w:type="dxa"/>
            </w:tcMar>
          </w:tcPr>
          <w:p w14:paraId="6D8B1B49"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*Ponudbena vrednost  v EUR brez DDV</w:t>
            </w:r>
          </w:p>
        </w:tc>
        <w:tc>
          <w:tcPr>
            <w:tcW w:w="4849" w:type="dxa"/>
            <w:tcBorders>
              <w:top w:val="single" w:sz="8" w:space="0" w:color="000000"/>
              <w:left w:val="single" w:sz="4" w:space="0" w:color="000000"/>
              <w:bottom w:val="double" w:sz="2" w:space="0" w:color="000000"/>
              <w:right w:val="single" w:sz="8" w:space="0" w:color="000000"/>
            </w:tcBorders>
            <w:shd w:val="clear" w:color="auto" w:fill="auto"/>
            <w:tcMar>
              <w:top w:w="0" w:type="dxa"/>
              <w:left w:w="108" w:type="dxa"/>
              <w:bottom w:w="0" w:type="dxa"/>
              <w:right w:w="108" w:type="dxa"/>
            </w:tcMar>
          </w:tcPr>
          <w:p w14:paraId="0CA29E62"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r w:rsidRPr="00BB17B9">
              <w:rPr>
                <w:rFonts w:ascii="Arial" w:eastAsia="Times New Roman" w:hAnsi="Arial" w:cs="Arial"/>
                <w:b/>
                <w:bCs/>
                <w:kern w:val="3"/>
                <w:sz w:val="20"/>
                <w:szCs w:val="20"/>
                <w:lang w:eastAsia="zh-CN"/>
              </w:rPr>
              <w:t>*Ponudbena vrednost v EUR z DDV</w:t>
            </w:r>
          </w:p>
        </w:tc>
      </w:tr>
      <w:tr w:rsidR="00E47DFC" w:rsidRPr="00BB17B9" w14:paraId="1110B0A6" w14:textId="77777777" w:rsidTr="00BC1417">
        <w:trPr>
          <w:trHeight w:val="72"/>
        </w:trPr>
        <w:tc>
          <w:tcPr>
            <w:tcW w:w="4361" w:type="dxa"/>
            <w:tcBorders>
              <w:top w:val="double" w:sz="2" w:space="0" w:color="000000"/>
              <w:left w:val="single" w:sz="8" w:space="0" w:color="000000"/>
              <w:bottom w:val="single" w:sz="8" w:space="0" w:color="000000"/>
            </w:tcBorders>
            <w:shd w:val="clear" w:color="auto" w:fill="auto"/>
            <w:tcMar>
              <w:top w:w="0" w:type="dxa"/>
              <w:left w:w="108" w:type="dxa"/>
              <w:bottom w:w="0" w:type="dxa"/>
              <w:right w:w="108" w:type="dxa"/>
            </w:tcMar>
          </w:tcPr>
          <w:p w14:paraId="60CF5886" w14:textId="77777777" w:rsidR="00E47DFC" w:rsidRPr="00BB17B9" w:rsidRDefault="00E47DFC" w:rsidP="00E47DFC">
            <w:pPr>
              <w:suppressAutoHyphens/>
              <w:autoSpaceDE w:val="0"/>
              <w:autoSpaceDN w:val="0"/>
              <w:snapToGrid w:val="0"/>
              <w:spacing w:after="0" w:line="240" w:lineRule="auto"/>
              <w:textAlignment w:val="baseline"/>
              <w:rPr>
                <w:rFonts w:ascii="Arial" w:eastAsia="Times New Roman" w:hAnsi="Arial" w:cs="Arial"/>
                <w:b/>
                <w:bCs/>
                <w:kern w:val="3"/>
                <w:sz w:val="20"/>
                <w:szCs w:val="20"/>
                <w:lang w:eastAsia="zh-CN"/>
              </w:rPr>
            </w:pPr>
          </w:p>
          <w:p w14:paraId="0D83EBC4"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tc>
        <w:tc>
          <w:tcPr>
            <w:tcW w:w="4849" w:type="dxa"/>
            <w:tcBorders>
              <w:top w:val="double" w:sz="2"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18F884F0" w14:textId="77777777" w:rsidR="00E47DFC" w:rsidRPr="00BB17B9" w:rsidRDefault="00E47DFC" w:rsidP="00E47DFC">
            <w:pPr>
              <w:suppressAutoHyphens/>
              <w:autoSpaceDE w:val="0"/>
              <w:autoSpaceDN w:val="0"/>
              <w:snapToGrid w:val="0"/>
              <w:spacing w:after="0" w:line="240" w:lineRule="auto"/>
              <w:textAlignment w:val="baseline"/>
              <w:rPr>
                <w:rFonts w:ascii="Arial" w:eastAsia="Times New Roman" w:hAnsi="Arial" w:cs="Arial"/>
                <w:b/>
                <w:bCs/>
                <w:kern w:val="3"/>
                <w:sz w:val="20"/>
                <w:szCs w:val="20"/>
                <w:lang w:eastAsia="zh-CN"/>
              </w:rPr>
            </w:pPr>
          </w:p>
        </w:tc>
      </w:tr>
    </w:tbl>
    <w:p w14:paraId="48559264"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15DDE81D"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 xml:space="preserve">*Ponudbena vrednost je enaka kot v obrazcu </w:t>
      </w:r>
      <w:r w:rsidR="00F03A37" w:rsidRPr="00BB17B9">
        <w:rPr>
          <w:rFonts w:ascii="Arial" w:eastAsia="Times New Roman" w:hAnsi="Arial" w:cs="Arial"/>
          <w:b/>
          <w:bCs/>
          <w:kern w:val="3"/>
          <w:sz w:val="20"/>
          <w:szCs w:val="20"/>
          <w:lang w:eastAsia="zh-CN"/>
        </w:rPr>
        <w:t xml:space="preserve">OBR </w:t>
      </w:r>
      <w:r w:rsidR="00EC5B05" w:rsidRPr="00BB17B9">
        <w:rPr>
          <w:rFonts w:ascii="Arial" w:eastAsia="Times New Roman" w:hAnsi="Arial" w:cs="Arial"/>
          <w:b/>
          <w:bCs/>
          <w:kern w:val="3"/>
          <w:sz w:val="20"/>
          <w:szCs w:val="20"/>
          <w:lang w:eastAsia="zh-CN"/>
        </w:rPr>
        <w:t>4</w:t>
      </w:r>
    </w:p>
    <w:p w14:paraId="7D1E5595"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0FC6260D"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3FAE6A02"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2125ABCA"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3D3C2EC9"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48DBBD05" w14:textId="77777777" w:rsidR="00E47DFC" w:rsidRPr="006A587B"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6A587B">
        <w:rPr>
          <w:rFonts w:ascii="Arial" w:eastAsia="Times New Roman" w:hAnsi="Arial" w:cs="Arial"/>
          <w:kern w:val="3"/>
          <w:sz w:val="20"/>
          <w:szCs w:val="20"/>
          <w:lang w:eastAsia="zh-CN"/>
        </w:rPr>
        <w:t>Datum:</w:t>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00BB17B9" w:rsidRPr="006A587B">
        <w:rPr>
          <w:rFonts w:ascii="Arial" w:eastAsia="Times New Roman" w:hAnsi="Arial" w:cs="Arial"/>
          <w:kern w:val="3"/>
          <w:sz w:val="20"/>
          <w:szCs w:val="20"/>
          <w:lang w:eastAsia="zh-CN"/>
        </w:rPr>
        <w:t xml:space="preserve">  </w:t>
      </w:r>
      <w:r w:rsidR="006A587B">
        <w:rPr>
          <w:rFonts w:ascii="Arial" w:eastAsia="Times New Roman" w:hAnsi="Arial" w:cs="Arial"/>
          <w:kern w:val="3"/>
          <w:sz w:val="20"/>
          <w:szCs w:val="20"/>
          <w:lang w:eastAsia="zh-CN"/>
        </w:rPr>
        <w:t xml:space="preserve"> </w:t>
      </w:r>
      <w:r w:rsidR="00BB17B9" w:rsidRPr="006A587B">
        <w:rPr>
          <w:rFonts w:ascii="Arial" w:eastAsia="Times New Roman" w:hAnsi="Arial" w:cs="Arial"/>
          <w:kern w:val="3"/>
          <w:sz w:val="20"/>
          <w:szCs w:val="20"/>
          <w:lang w:eastAsia="zh-CN"/>
        </w:rPr>
        <w:t xml:space="preserve">         </w:t>
      </w:r>
      <w:r w:rsidRPr="006A587B">
        <w:rPr>
          <w:rFonts w:ascii="Arial" w:eastAsia="Times New Roman" w:hAnsi="Arial" w:cs="Arial"/>
          <w:kern w:val="3"/>
          <w:sz w:val="20"/>
          <w:szCs w:val="20"/>
          <w:lang w:eastAsia="zh-CN"/>
        </w:rPr>
        <w:t>Podpis:</w:t>
      </w:r>
    </w:p>
    <w:p w14:paraId="30EF4727" w14:textId="77777777" w:rsidR="00E47DFC" w:rsidRPr="006A587B" w:rsidRDefault="00E47DFC" w:rsidP="00E47DFC">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668970F1"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r w:rsidRPr="006A587B">
        <w:rPr>
          <w:rFonts w:ascii="Arial" w:eastAsia="Times New Roman" w:hAnsi="Arial" w:cs="Arial"/>
          <w:kern w:val="3"/>
          <w:sz w:val="22"/>
          <w:szCs w:val="22"/>
          <w:lang w:eastAsia="zh-CN"/>
        </w:rPr>
        <w:t>_________________</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___________________</w:t>
      </w:r>
      <w:r w:rsidRPr="006A587B">
        <w:rPr>
          <w:rFonts w:ascii="Arial" w:eastAsia="Times New Roman" w:hAnsi="Arial" w:cs="Arial"/>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p>
    <w:p w14:paraId="41BEBC38"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4D47950C"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4E2DCBFE" w14:textId="77777777" w:rsidR="00242DAA" w:rsidRDefault="00242DAA" w:rsidP="001C7D80">
      <w:pPr>
        <w:rPr>
          <w:lang w:eastAsia="sl-SI"/>
        </w:rPr>
      </w:pPr>
    </w:p>
    <w:p w14:paraId="4DF7B8EC" w14:textId="77777777" w:rsidR="001C7D80" w:rsidRDefault="001C7D80" w:rsidP="001C7D80">
      <w:pPr>
        <w:rPr>
          <w:lang w:eastAsia="sl-SI"/>
        </w:rPr>
      </w:pPr>
    </w:p>
    <w:p w14:paraId="337E13EC" w14:textId="77777777" w:rsidR="00242DAA" w:rsidRDefault="00242DAA" w:rsidP="001C7D80">
      <w:pPr>
        <w:rPr>
          <w:lang w:eastAsia="sl-SI"/>
        </w:rPr>
      </w:pPr>
    </w:p>
    <w:p w14:paraId="06CF0494" w14:textId="77777777" w:rsidR="00242DAA" w:rsidRDefault="00242DAA" w:rsidP="001C7D80">
      <w:pPr>
        <w:rPr>
          <w:lang w:eastAsia="sl-SI"/>
        </w:rPr>
      </w:pPr>
    </w:p>
    <w:p w14:paraId="4EEF4BF3" w14:textId="77777777" w:rsidR="00242DAA" w:rsidRDefault="00242DAA" w:rsidP="001C7D80">
      <w:pPr>
        <w:rPr>
          <w:lang w:eastAsia="sl-SI"/>
        </w:rPr>
      </w:pPr>
    </w:p>
    <w:p w14:paraId="4D418D3B" w14:textId="77777777" w:rsidR="00242DAA" w:rsidRDefault="00242DAA" w:rsidP="001C7D80">
      <w:pPr>
        <w:rPr>
          <w:lang w:eastAsia="sl-SI"/>
        </w:rPr>
      </w:pPr>
    </w:p>
    <w:p w14:paraId="66D3F61C" w14:textId="77777777" w:rsidR="00242DAA" w:rsidRDefault="00242DAA" w:rsidP="001C7D80">
      <w:pPr>
        <w:rPr>
          <w:lang w:eastAsia="sl-SI"/>
        </w:rPr>
      </w:pPr>
    </w:p>
    <w:p w14:paraId="6C957CAA" w14:textId="77777777" w:rsidR="00EC5B05" w:rsidRDefault="00EC5B05" w:rsidP="001C7D80">
      <w:pPr>
        <w:rPr>
          <w:lang w:eastAsia="sl-SI"/>
        </w:rPr>
      </w:pPr>
    </w:p>
    <w:p w14:paraId="3DDC868F" w14:textId="77777777" w:rsidR="00EC5B05" w:rsidRDefault="00EC5B05" w:rsidP="001C7D80">
      <w:pPr>
        <w:rPr>
          <w:lang w:eastAsia="sl-SI"/>
        </w:rPr>
      </w:pPr>
    </w:p>
    <w:p w14:paraId="5022FF14" w14:textId="77777777" w:rsidR="00260C07" w:rsidRDefault="00260C07" w:rsidP="00803B9A">
      <w:pPr>
        <w:pStyle w:val="Naslov"/>
        <w:rPr>
          <w:rFonts w:ascii="Arial" w:hAnsi="Arial" w:cs="Arial"/>
          <w:sz w:val="24"/>
          <w:szCs w:val="24"/>
        </w:rPr>
      </w:pPr>
    </w:p>
    <w:p w14:paraId="69A08804" w14:textId="77777777" w:rsidR="00260C07" w:rsidRDefault="00260C07" w:rsidP="00803B9A">
      <w:pPr>
        <w:pStyle w:val="Naslov"/>
        <w:rPr>
          <w:rFonts w:ascii="Arial" w:hAnsi="Arial" w:cs="Arial"/>
          <w:sz w:val="24"/>
          <w:szCs w:val="24"/>
        </w:rPr>
      </w:pPr>
    </w:p>
    <w:p w14:paraId="4E8EF4EB" w14:textId="77777777" w:rsidR="00260C07" w:rsidRDefault="00260C07" w:rsidP="00803B9A">
      <w:pPr>
        <w:pStyle w:val="Naslov"/>
        <w:rPr>
          <w:rFonts w:ascii="Arial" w:hAnsi="Arial" w:cs="Arial"/>
          <w:sz w:val="24"/>
          <w:szCs w:val="24"/>
        </w:rPr>
      </w:pPr>
    </w:p>
    <w:p w14:paraId="5D56B1B0" w14:textId="77777777" w:rsidR="00260C07" w:rsidRDefault="00260C07" w:rsidP="00803B9A">
      <w:pPr>
        <w:pStyle w:val="Naslov"/>
        <w:rPr>
          <w:rFonts w:ascii="Arial" w:hAnsi="Arial" w:cs="Arial"/>
          <w:sz w:val="24"/>
          <w:szCs w:val="24"/>
        </w:rPr>
      </w:pPr>
    </w:p>
    <w:p w14:paraId="61EB905E" w14:textId="77777777" w:rsidR="00260C07" w:rsidRDefault="00260C07" w:rsidP="00803B9A">
      <w:pPr>
        <w:pStyle w:val="Naslov"/>
        <w:rPr>
          <w:rFonts w:ascii="Arial" w:hAnsi="Arial" w:cs="Arial"/>
          <w:sz w:val="24"/>
          <w:szCs w:val="24"/>
        </w:rPr>
      </w:pPr>
    </w:p>
    <w:p w14:paraId="250E416A" w14:textId="77777777" w:rsidR="00260C07" w:rsidRDefault="00260C07" w:rsidP="00803B9A">
      <w:pPr>
        <w:pStyle w:val="Naslov"/>
        <w:rPr>
          <w:rFonts w:ascii="Arial" w:hAnsi="Arial" w:cs="Arial"/>
          <w:sz w:val="24"/>
          <w:szCs w:val="24"/>
        </w:rPr>
      </w:pPr>
    </w:p>
    <w:p w14:paraId="2EF03C20" w14:textId="77777777" w:rsidR="00260C07" w:rsidRDefault="00260C07" w:rsidP="00803B9A">
      <w:pPr>
        <w:pStyle w:val="Naslov"/>
        <w:rPr>
          <w:rFonts w:ascii="Arial" w:hAnsi="Arial" w:cs="Arial"/>
          <w:sz w:val="24"/>
          <w:szCs w:val="24"/>
        </w:rPr>
      </w:pPr>
    </w:p>
    <w:p w14:paraId="513F6F71" w14:textId="77777777" w:rsidR="009D6C76" w:rsidRDefault="009D6C76" w:rsidP="00803B9A">
      <w:pPr>
        <w:pStyle w:val="Naslov"/>
        <w:rPr>
          <w:rFonts w:ascii="Arial" w:hAnsi="Arial" w:cs="Arial"/>
          <w:sz w:val="24"/>
          <w:szCs w:val="24"/>
        </w:rPr>
      </w:pPr>
      <w:r>
        <w:rPr>
          <w:rFonts w:ascii="Arial" w:hAnsi="Arial" w:cs="Arial"/>
          <w:sz w:val="24"/>
          <w:szCs w:val="24"/>
        </w:rPr>
        <w:lastRenderedPageBreak/>
        <w:t>OBR 6</w:t>
      </w:r>
    </w:p>
    <w:p w14:paraId="09A31766" w14:textId="77777777" w:rsidR="009D6C76" w:rsidRPr="009D6C76" w:rsidRDefault="009D6C76" w:rsidP="009D6C76">
      <w:pPr>
        <w:rPr>
          <w:lang w:eastAsia="sl-SI"/>
        </w:rPr>
      </w:pPr>
    </w:p>
    <w:p w14:paraId="50C55342" w14:textId="77777777" w:rsidR="009D6C76" w:rsidRPr="009D6C76" w:rsidRDefault="009D6C76" w:rsidP="009D6C76">
      <w:pPr>
        <w:suppressAutoHyphens/>
        <w:autoSpaceDN w:val="0"/>
        <w:spacing w:after="0" w:line="240" w:lineRule="auto"/>
        <w:jc w:val="both"/>
        <w:textAlignment w:val="baseline"/>
        <w:rPr>
          <w:rFonts w:ascii="Arial" w:eastAsia="Times New Roman" w:hAnsi="Arial" w:cs="Arial"/>
          <w:b/>
          <w:i/>
          <w:kern w:val="3"/>
          <w:sz w:val="22"/>
          <w:szCs w:val="22"/>
          <w:lang w:eastAsia="zh-CN"/>
        </w:rPr>
      </w:pPr>
      <w:r w:rsidRPr="009D6C76">
        <w:rPr>
          <w:rFonts w:ascii="Arial" w:eastAsia="Times New Roman" w:hAnsi="Arial" w:cs="Arial"/>
          <w:b/>
          <w:i/>
          <w:kern w:val="3"/>
          <w:sz w:val="22"/>
          <w:szCs w:val="22"/>
          <w:lang w:eastAsia="zh-CN"/>
        </w:rPr>
        <w:t xml:space="preserve">    </w:t>
      </w:r>
    </w:p>
    <w:p w14:paraId="3D17F573" w14:textId="77777777" w:rsidR="009D6C76" w:rsidRPr="009D6C76" w:rsidRDefault="009D6C76" w:rsidP="009D6C76">
      <w:pPr>
        <w:autoSpaceDE w:val="0"/>
        <w:autoSpaceDN w:val="0"/>
        <w:adjustRightInd w:val="0"/>
        <w:spacing w:after="0" w:line="240" w:lineRule="auto"/>
        <w:rPr>
          <w:rFonts w:ascii="Arial" w:eastAsia="Times New Roman" w:hAnsi="Arial" w:cs="Arial"/>
          <w:b/>
          <w:bCs/>
          <w:sz w:val="22"/>
          <w:szCs w:val="22"/>
          <w:lang w:eastAsia="sl-SI"/>
        </w:rPr>
      </w:pPr>
    </w:p>
    <w:p w14:paraId="5B301AE3" w14:textId="77777777" w:rsidR="009D6C76" w:rsidRPr="009D6C76" w:rsidRDefault="009D6C76" w:rsidP="009D6C76">
      <w:pPr>
        <w:autoSpaceDE w:val="0"/>
        <w:autoSpaceDN w:val="0"/>
        <w:adjustRightInd w:val="0"/>
        <w:spacing w:after="0" w:line="240" w:lineRule="auto"/>
        <w:rPr>
          <w:rFonts w:ascii="Arial" w:eastAsia="Times New Roman" w:hAnsi="Arial" w:cs="Arial"/>
          <w:b/>
          <w:bCs/>
          <w:sz w:val="22"/>
          <w:szCs w:val="22"/>
          <w:lang w:eastAsia="sl-SI"/>
        </w:rPr>
      </w:pPr>
    </w:p>
    <w:p w14:paraId="5F8455B2" w14:textId="77777777" w:rsidR="009D6C76" w:rsidRPr="009D6C76" w:rsidRDefault="009D6C76" w:rsidP="009D6C76">
      <w:pPr>
        <w:autoSpaceDE w:val="0"/>
        <w:autoSpaceDN w:val="0"/>
        <w:adjustRightInd w:val="0"/>
        <w:spacing w:after="0" w:line="240" w:lineRule="auto"/>
        <w:jc w:val="right"/>
        <w:rPr>
          <w:rFonts w:ascii="Arial" w:eastAsia="Times New Roman" w:hAnsi="Arial" w:cs="Arial"/>
          <w:b/>
          <w:bCs/>
          <w:sz w:val="22"/>
          <w:szCs w:val="22"/>
          <w:lang w:eastAsia="sl-SI"/>
        </w:rPr>
      </w:pPr>
    </w:p>
    <w:p w14:paraId="72D888B2" w14:textId="77777777" w:rsidR="009D6C76" w:rsidRPr="009D6C76" w:rsidRDefault="009D6C76" w:rsidP="009D6C76">
      <w:pPr>
        <w:spacing w:after="0" w:line="240" w:lineRule="auto"/>
        <w:jc w:val="center"/>
        <w:rPr>
          <w:rFonts w:ascii="Arial" w:eastAsia="Times New Roman" w:hAnsi="Arial" w:cs="Arial"/>
          <w:b/>
          <w:sz w:val="22"/>
          <w:szCs w:val="22"/>
          <w:lang w:eastAsia="sl-SI"/>
        </w:rPr>
      </w:pPr>
      <w:r w:rsidRPr="009D6C76">
        <w:rPr>
          <w:rFonts w:ascii="Arial" w:eastAsia="Times New Roman" w:hAnsi="Arial" w:cs="Arial"/>
          <w:b/>
          <w:sz w:val="22"/>
          <w:szCs w:val="22"/>
          <w:lang w:eastAsia="sl-SI"/>
        </w:rPr>
        <w:t>IZJAVA GOSPODARSKEGA SUBJEKTA</w:t>
      </w:r>
      <w:r>
        <w:rPr>
          <w:rStyle w:val="Sprotnaopomba-sklic"/>
          <w:rFonts w:ascii="Arial" w:eastAsia="Times New Roman" w:hAnsi="Arial" w:cs="Arial"/>
          <w:b/>
          <w:sz w:val="22"/>
          <w:szCs w:val="22"/>
          <w:lang w:eastAsia="sl-SI"/>
        </w:rPr>
        <w:footnoteReference w:id="5"/>
      </w:r>
    </w:p>
    <w:p w14:paraId="7800F83E"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58404BCC"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35A8B2E4"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23E3B03E" w14:textId="77777777" w:rsidR="009D6C76" w:rsidRPr="00BB17B9" w:rsidRDefault="009D6C76" w:rsidP="009D6C76">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GOSPODARSKI SUBJEKT</w:t>
      </w:r>
    </w:p>
    <w:p w14:paraId="70ED0513" w14:textId="77777777" w:rsidR="009D6C76" w:rsidRPr="00BB17B9" w:rsidRDefault="009D6C76" w:rsidP="009D6C76">
      <w:pPr>
        <w:spacing w:after="0" w:line="240" w:lineRule="auto"/>
        <w:jc w:val="both"/>
        <w:rPr>
          <w:rFonts w:ascii="Arial" w:eastAsia="Times New Roman" w:hAnsi="Arial" w:cs="Arial"/>
          <w:b/>
          <w:sz w:val="20"/>
          <w:szCs w:val="20"/>
          <w:lang w:eastAsia="sl-SI"/>
        </w:rPr>
      </w:pPr>
    </w:p>
    <w:p w14:paraId="4FE89FD7" w14:textId="77777777" w:rsidR="009D6C76" w:rsidRPr="00BB17B9" w:rsidRDefault="009D6C76" w:rsidP="009D6C76">
      <w:pPr>
        <w:spacing w:after="0" w:line="240" w:lineRule="auto"/>
        <w:jc w:val="both"/>
        <w:rPr>
          <w:rFonts w:ascii="Arial" w:eastAsia="Times New Roman" w:hAnsi="Arial" w:cs="Arial"/>
          <w:b/>
          <w:sz w:val="20"/>
          <w:szCs w:val="20"/>
          <w:lang w:eastAsia="sl-SI"/>
        </w:rPr>
      </w:pPr>
    </w:p>
    <w:p w14:paraId="2A48D159" w14:textId="77777777" w:rsidR="009D6C76" w:rsidRPr="00BB17B9" w:rsidRDefault="009D6C76" w:rsidP="009D6C76">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46941FCB" w14:textId="77777777" w:rsidR="009D6C76" w:rsidRPr="00BB17B9" w:rsidRDefault="009D6C76" w:rsidP="009D6C76">
      <w:pPr>
        <w:spacing w:after="0" w:line="240" w:lineRule="auto"/>
        <w:jc w:val="right"/>
        <w:rPr>
          <w:rFonts w:ascii="Arial" w:eastAsia="Times New Roman" w:hAnsi="Arial" w:cs="Arial"/>
          <w:b/>
          <w:sz w:val="20"/>
          <w:szCs w:val="20"/>
          <w:lang w:eastAsia="sl-SI"/>
        </w:rPr>
      </w:pPr>
    </w:p>
    <w:p w14:paraId="3B948E21" w14:textId="77777777" w:rsidR="009D6C76" w:rsidRPr="00BB17B9" w:rsidRDefault="009D6C76" w:rsidP="009D6C76">
      <w:pPr>
        <w:spacing w:after="0" w:line="240" w:lineRule="auto"/>
        <w:jc w:val="right"/>
        <w:rPr>
          <w:rFonts w:ascii="Arial" w:eastAsia="Times New Roman" w:hAnsi="Arial" w:cs="Arial"/>
          <w:b/>
          <w:sz w:val="20"/>
          <w:szCs w:val="20"/>
          <w:lang w:eastAsia="sl-SI"/>
        </w:rPr>
      </w:pPr>
    </w:p>
    <w:p w14:paraId="4D1D6A98" w14:textId="77777777" w:rsidR="009D6C76" w:rsidRPr="006A587B" w:rsidRDefault="009D6C76" w:rsidP="009D6C76">
      <w:pPr>
        <w:autoSpaceDE w:val="0"/>
        <w:autoSpaceDN w:val="0"/>
        <w:adjustRightInd w:val="0"/>
        <w:spacing w:after="0" w:line="36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 xml:space="preserve">Spodaj podpisani gospodarski subjekt za javno naročilo </w:t>
      </w:r>
      <w:r w:rsidRPr="006A587B">
        <w:rPr>
          <w:rFonts w:ascii="Arial" w:eastAsia="Times New Roman" w:hAnsi="Arial" w:cs="Times New Roman"/>
          <w:b/>
          <w:kern w:val="3"/>
          <w:sz w:val="22"/>
          <w:szCs w:val="22"/>
          <w:lang w:eastAsia="zh-CN"/>
        </w:rPr>
        <w:t>»</w:t>
      </w:r>
      <w:r w:rsidRPr="006A587B">
        <w:rPr>
          <w:rFonts w:ascii="Arial" w:hAnsi="Arial" w:cs="Arial"/>
          <w:b/>
          <w:bCs/>
          <w:sz w:val="22"/>
          <w:szCs w:val="22"/>
        </w:rPr>
        <w:t xml:space="preserve">Izdelava projektne dokumentacije za Kampus Vrazov trg KVT </w:t>
      </w:r>
      <w:r w:rsidR="00932D25">
        <w:rPr>
          <w:rFonts w:ascii="Arial" w:hAnsi="Arial" w:cs="Arial"/>
          <w:b/>
          <w:bCs/>
          <w:sz w:val="22"/>
          <w:szCs w:val="22"/>
        </w:rPr>
        <w:t>I</w:t>
      </w:r>
      <w:r w:rsidRPr="006A587B">
        <w:rPr>
          <w:rFonts w:ascii="Arial" w:hAnsi="Arial" w:cs="Arial"/>
          <w:b/>
          <w:bCs/>
          <w:sz w:val="22"/>
          <w:szCs w:val="22"/>
        </w:rPr>
        <w:t>I</w:t>
      </w:r>
      <w:r w:rsidRPr="006A587B">
        <w:rPr>
          <w:rFonts w:ascii="Arial" w:eastAsia="SimSun" w:hAnsi="Arial" w:cs="Arial"/>
          <w:b/>
          <w:bCs/>
          <w:iCs/>
          <w:kern w:val="3"/>
          <w:sz w:val="22"/>
          <w:szCs w:val="22"/>
          <w:lang w:val="en-US" w:eastAsia="zh-CN" w:bidi="hi-IN"/>
        </w:rPr>
        <w:t xml:space="preserve"> «</w:t>
      </w:r>
      <w:r w:rsidRPr="006A587B">
        <w:rPr>
          <w:rFonts w:ascii="Arial" w:eastAsia="Times New Roman" w:hAnsi="Arial" w:cs="Arial"/>
          <w:b/>
          <w:bCs/>
          <w:sz w:val="22"/>
          <w:szCs w:val="22"/>
          <w:lang w:eastAsia="sl-SI"/>
        </w:rPr>
        <w:t>,</w:t>
      </w:r>
      <w:r w:rsidRPr="006A587B">
        <w:rPr>
          <w:rFonts w:ascii="Arial" w:eastAsia="Times New Roman" w:hAnsi="Arial" w:cs="Arial"/>
          <w:bCs/>
          <w:sz w:val="22"/>
          <w:szCs w:val="22"/>
          <w:lang w:eastAsia="sl-SI"/>
        </w:rPr>
        <w:t xml:space="preserve"> objavljeno na Portalu javnih naročil dne ………..… 2024 pod številko objave JN ……................</w:t>
      </w:r>
      <w:r w:rsidRPr="006A587B">
        <w:rPr>
          <w:rFonts w:ascii="Arial" w:eastAsia="Times New Roman" w:hAnsi="Arial" w:cs="Arial"/>
          <w:sz w:val="22"/>
          <w:szCs w:val="22"/>
          <w:lang w:eastAsia="sl-SI"/>
        </w:rPr>
        <w:t xml:space="preserve"> </w:t>
      </w:r>
    </w:p>
    <w:p w14:paraId="7C8F248E"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1A7A458A"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5FCA6C9D"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73B5A6B0" w14:textId="77777777" w:rsidR="009D6C76" w:rsidRPr="006A587B" w:rsidRDefault="009D6C76" w:rsidP="009D6C76">
      <w:pPr>
        <w:spacing w:after="0" w:line="240" w:lineRule="auto"/>
        <w:jc w:val="center"/>
        <w:rPr>
          <w:rFonts w:ascii="Arial" w:eastAsia="Times New Roman" w:hAnsi="Arial" w:cs="Arial"/>
          <w:b/>
          <w:i/>
          <w:sz w:val="22"/>
          <w:szCs w:val="22"/>
          <w:lang w:eastAsia="sl-SI"/>
        </w:rPr>
      </w:pPr>
      <w:r w:rsidRPr="006A587B">
        <w:rPr>
          <w:rFonts w:ascii="Arial" w:eastAsia="Times New Roman" w:hAnsi="Arial" w:cs="Arial"/>
          <w:b/>
          <w:i/>
          <w:sz w:val="22"/>
          <w:szCs w:val="22"/>
          <w:lang w:eastAsia="sl-SI"/>
        </w:rPr>
        <w:t xml:space="preserve">i z j a v l j a m o , </w:t>
      </w:r>
    </w:p>
    <w:p w14:paraId="1AC89E1C"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1D664881" w14:textId="77777777" w:rsidR="009D6C76" w:rsidRPr="006A587B" w:rsidRDefault="009D6C76" w:rsidP="009D6C76">
      <w:pPr>
        <w:spacing w:after="0" w:line="240" w:lineRule="auto"/>
        <w:jc w:val="right"/>
        <w:rPr>
          <w:rFonts w:ascii="Arial" w:eastAsia="Times New Roman" w:hAnsi="Arial" w:cs="Arial"/>
          <w:bCs/>
          <w:sz w:val="22"/>
          <w:szCs w:val="22"/>
          <w:lang w:eastAsia="sl-SI"/>
        </w:rPr>
      </w:pPr>
    </w:p>
    <w:p w14:paraId="77F83668" w14:textId="77777777" w:rsidR="009D6C76" w:rsidRPr="006A587B" w:rsidRDefault="009D6C76" w:rsidP="009D6C76">
      <w:pPr>
        <w:spacing w:after="0" w:line="240" w:lineRule="auto"/>
        <w:jc w:val="right"/>
        <w:rPr>
          <w:rFonts w:ascii="Arial" w:eastAsia="Times New Roman" w:hAnsi="Arial" w:cs="Arial"/>
          <w:bCs/>
          <w:sz w:val="22"/>
          <w:szCs w:val="22"/>
          <w:lang w:eastAsia="sl-SI"/>
        </w:rPr>
      </w:pPr>
    </w:p>
    <w:p w14:paraId="084C20CE" w14:textId="77777777" w:rsidR="009D6C76" w:rsidRPr="006A587B" w:rsidRDefault="009D6C76" w:rsidP="009D6C76">
      <w:pPr>
        <w:tabs>
          <w:tab w:val="left" w:pos="774"/>
        </w:tabs>
        <w:spacing w:after="0" w:line="24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933D66"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ruski državljan ali fizična ali pravna oseba, subjekt ali organ s sedežem v Rusiji;</w:t>
      </w:r>
    </w:p>
    <w:p w14:paraId="0AA76599"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pravnim osebam, subjektom ali organom, katerih več kot 50-odstotni delež je v neposredni ali posredni lasti subjekta iz točke a), ali</w:t>
      </w:r>
    </w:p>
    <w:p w14:paraId="52F155A7"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fizičnim ali pravnim osebam, subjektom ali organom, ki delujejo v imenu ali po navodilih subjekta iz točke a) ali b),</w:t>
      </w:r>
    </w:p>
    <w:p w14:paraId="0F6FD4EB"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podizvajalec, dobavitelj ali subjekt, katerega zmogljivosti se uporabljajo v smislu direktiv o javnem naročanju, ki predstavljajo več kot 10 % vrednosti predmetnega naročila.</w:t>
      </w:r>
    </w:p>
    <w:p w14:paraId="5047E867" w14:textId="77777777" w:rsidR="009D6C76" w:rsidRPr="006A587B" w:rsidRDefault="009D6C76" w:rsidP="009B6AA5">
      <w:pPr>
        <w:tabs>
          <w:tab w:val="left" w:pos="774"/>
        </w:tabs>
        <w:spacing w:after="0" w:line="240" w:lineRule="auto"/>
        <w:jc w:val="both"/>
        <w:rPr>
          <w:rFonts w:ascii="Arial" w:eastAsia="Times New Roman" w:hAnsi="Arial" w:cs="Arial"/>
          <w:b/>
          <w:sz w:val="22"/>
          <w:szCs w:val="22"/>
          <w:lang w:eastAsia="sl-SI"/>
        </w:rPr>
      </w:pPr>
    </w:p>
    <w:p w14:paraId="71AB97A0" w14:textId="77777777" w:rsidR="009D6C76" w:rsidRPr="006A587B" w:rsidRDefault="009D6C76" w:rsidP="009D6C76">
      <w:pPr>
        <w:tabs>
          <w:tab w:val="left" w:pos="774"/>
        </w:tabs>
        <w:spacing w:after="0" w:line="240" w:lineRule="auto"/>
        <w:rPr>
          <w:rFonts w:ascii="Arial" w:eastAsia="Times New Roman" w:hAnsi="Arial" w:cs="Arial"/>
          <w:b/>
          <w:sz w:val="22"/>
          <w:szCs w:val="22"/>
          <w:lang w:eastAsia="sl-SI"/>
        </w:rPr>
      </w:pPr>
    </w:p>
    <w:p w14:paraId="5EE4B7A7"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07667C7B"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01C22300" w14:textId="77777777" w:rsidR="009D6C76" w:rsidRPr="006A587B" w:rsidRDefault="009D6C76" w:rsidP="009D6C76">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0FC55FD7" w14:textId="77777777" w:rsidR="009D6C76" w:rsidRPr="006A587B" w:rsidRDefault="009D6C76" w:rsidP="009D6C76">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21FA6E5C" w14:textId="77777777" w:rsidR="009D6C76" w:rsidRPr="00242DAA" w:rsidRDefault="009D6C76" w:rsidP="009D6C76">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ab/>
        <w:t>_________________</w:t>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t>___________________</w:t>
      </w:r>
    </w:p>
    <w:p w14:paraId="1F689332" w14:textId="77777777" w:rsidR="009D6C76" w:rsidRPr="009D6C76" w:rsidRDefault="009D6C76" w:rsidP="009D6C76">
      <w:pPr>
        <w:spacing w:after="0" w:line="240" w:lineRule="auto"/>
        <w:jc w:val="right"/>
        <w:rPr>
          <w:rFonts w:ascii="Arial" w:eastAsia="Times New Roman" w:hAnsi="Arial" w:cs="Arial"/>
          <w:b/>
          <w:sz w:val="22"/>
          <w:szCs w:val="22"/>
          <w:lang w:eastAsia="sl-SI"/>
        </w:rPr>
      </w:pPr>
    </w:p>
    <w:p w14:paraId="09E39B7E" w14:textId="77777777" w:rsidR="009D6C76" w:rsidRDefault="009D6C76" w:rsidP="009D6C76">
      <w:pPr>
        <w:spacing w:after="0" w:line="240" w:lineRule="auto"/>
        <w:jc w:val="right"/>
        <w:rPr>
          <w:rFonts w:ascii="Arial" w:eastAsia="Times New Roman" w:hAnsi="Arial" w:cs="Arial"/>
          <w:b/>
          <w:sz w:val="22"/>
          <w:szCs w:val="22"/>
          <w:lang w:eastAsia="sl-SI"/>
        </w:rPr>
      </w:pPr>
    </w:p>
    <w:p w14:paraId="7BD0D855" w14:textId="77777777" w:rsidR="00BB17B9" w:rsidRDefault="00BB17B9" w:rsidP="009D6C76">
      <w:pPr>
        <w:spacing w:after="0" w:line="240" w:lineRule="auto"/>
        <w:jc w:val="right"/>
        <w:rPr>
          <w:rFonts w:ascii="Arial" w:eastAsia="Times New Roman" w:hAnsi="Arial" w:cs="Arial"/>
          <w:b/>
          <w:sz w:val="22"/>
          <w:szCs w:val="22"/>
          <w:lang w:eastAsia="sl-SI"/>
        </w:rPr>
      </w:pPr>
    </w:p>
    <w:p w14:paraId="1608317D" w14:textId="77777777" w:rsidR="00BB17B9" w:rsidRDefault="00BB17B9" w:rsidP="009D6C76">
      <w:pPr>
        <w:spacing w:after="0" w:line="240" w:lineRule="auto"/>
        <w:jc w:val="right"/>
        <w:rPr>
          <w:rFonts w:ascii="Arial" w:eastAsia="Times New Roman" w:hAnsi="Arial" w:cs="Arial"/>
          <w:b/>
          <w:sz w:val="22"/>
          <w:szCs w:val="22"/>
          <w:lang w:eastAsia="sl-SI"/>
        </w:rPr>
      </w:pPr>
    </w:p>
    <w:p w14:paraId="535F3E95" w14:textId="77777777" w:rsidR="00F92589" w:rsidRDefault="00F92589" w:rsidP="009D6C76">
      <w:pPr>
        <w:spacing w:after="0" w:line="240" w:lineRule="auto"/>
        <w:jc w:val="right"/>
        <w:rPr>
          <w:rFonts w:ascii="Arial" w:eastAsia="Times New Roman" w:hAnsi="Arial" w:cs="Arial"/>
          <w:b/>
          <w:sz w:val="22"/>
          <w:szCs w:val="22"/>
          <w:lang w:eastAsia="sl-SI"/>
        </w:rPr>
      </w:pPr>
    </w:p>
    <w:p w14:paraId="07F0C07C" w14:textId="77777777" w:rsidR="00F92589" w:rsidRDefault="00F92589" w:rsidP="009D6C76">
      <w:pPr>
        <w:spacing w:after="0" w:line="240" w:lineRule="auto"/>
        <w:jc w:val="right"/>
        <w:rPr>
          <w:rFonts w:ascii="Arial" w:eastAsia="Times New Roman" w:hAnsi="Arial" w:cs="Arial"/>
          <w:b/>
          <w:sz w:val="22"/>
          <w:szCs w:val="22"/>
          <w:lang w:eastAsia="sl-SI"/>
        </w:rPr>
      </w:pPr>
    </w:p>
    <w:p w14:paraId="3A150D2B" w14:textId="77777777" w:rsidR="00F92589" w:rsidRDefault="00F92589" w:rsidP="009D6C76">
      <w:pPr>
        <w:spacing w:after="0" w:line="240" w:lineRule="auto"/>
        <w:jc w:val="right"/>
        <w:rPr>
          <w:rFonts w:ascii="Arial" w:eastAsia="Times New Roman" w:hAnsi="Arial" w:cs="Arial"/>
          <w:b/>
          <w:sz w:val="22"/>
          <w:szCs w:val="22"/>
          <w:lang w:eastAsia="sl-SI"/>
        </w:rPr>
      </w:pPr>
    </w:p>
    <w:p w14:paraId="54A70655" w14:textId="77777777" w:rsidR="009D6C76" w:rsidRDefault="009B6AA5" w:rsidP="00803B9A">
      <w:pPr>
        <w:pStyle w:val="Naslov"/>
        <w:rPr>
          <w:rFonts w:ascii="Arial" w:hAnsi="Arial" w:cs="Arial"/>
          <w:sz w:val="24"/>
          <w:szCs w:val="24"/>
        </w:rPr>
      </w:pPr>
      <w:r>
        <w:rPr>
          <w:rFonts w:ascii="Arial" w:hAnsi="Arial" w:cs="Arial"/>
          <w:sz w:val="24"/>
          <w:szCs w:val="24"/>
        </w:rPr>
        <w:lastRenderedPageBreak/>
        <w:t>OBR 7</w:t>
      </w:r>
    </w:p>
    <w:p w14:paraId="26AAD14F" w14:textId="77777777" w:rsidR="009B6AA5" w:rsidRDefault="009B6AA5" w:rsidP="009B6AA5">
      <w:pPr>
        <w:rPr>
          <w:lang w:eastAsia="sl-SI"/>
        </w:rPr>
      </w:pPr>
    </w:p>
    <w:p w14:paraId="022C82CB" w14:textId="77777777" w:rsidR="009B6AA5" w:rsidRPr="009B6AA5" w:rsidRDefault="009B6AA5" w:rsidP="009B6AA5">
      <w:pPr>
        <w:spacing w:after="0" w:line="240" w:lineRule="auto"/>
        <w:rPr>
          <w:rFonts w:ascii="Arial" w:eastAsia="Times New Roman" w:hAnsi="Arial" w:cs="Arial"/>
          <w:b/>
          <w:sz w:val="22"/>
          <w:szCs w:val="22"/>
          <w:lang w:eastAsia="sl-SI"/>
        </w:rPr>
      </w:pPr>
      <w:r w:rsidRPr="009B6AA5">
        <w:rPr>
          <w:rFonts w:ascii="Arial" w:eastAsia="Times New Roman" w:hAnsi="Arial" w:cs="Arial"/>
          <w:b/>
          <w:sz w:val="22"/>
          <w:szCs w:val="22"/>
          <w:lang w:eastAsia="sl-SI"/>
        </w:rPr>
        <w:t xml:space="preserve">GOSPODARSKI SUBJEKT </w:t>
      </w:r>
    </w:p>
    <w:p w14:paraId="00A256FA"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p>
    <w:p w14:paraId="6EEF7542"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p>
    <w:p w14:paraId="73725DE7"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__________________________________________________________________________</w:t>
      </w:r>
    </w:p>
    <w:p w14:paraId="05895A89" w14:textId="77777777" w:rsidR="009B6AA5" w:rsidRPr="009B6AA5" w:rsidRDefault="009B6AA5" w:rsidP="009B6AA5">
      <w:pPr>
        <w:autoSpaceDN w:val="0"/>
        <w:spacing w:after="0" w:line="240" w:lineRule="auto"/>
        <w:jc w:val="both"/>
        <w:textAlignment w:val="baseline"/>
        <w:rPr>
          <w:rFonts w:ascii="Arial" w:eastAsia="Times New Roman" w:hAnsi="Arial" w:cs="Arial"/>
          <w:b/>
          <w:sz w:val="22"/>
          <w:szCs w:val="22"/>
          <w:lang w:eastAsia="sl-SI"/>
        </w:rPr>
      </w:pPr>
    </w:p>
    <w:p w14:paraId="0162F7BD" w14:textId="77777777" w:rsidR="009B6AA5" w:rsidRPr="009B6AA5" w:rsidRDefault="009B6AA5" w:rsidP="009B6AA5">
      <w:pPr>
        <w:autoSpaceDN w:val="0"/>
        <w:spacing w:after="0" w:line="240" w:lineRule="auto"/>
        <w:jc w:val="both"/>
        <w:textAlignment w:val="baseline"/>
        <w:rPr>
          <w:rFonts w:ascii="Arial" w:eastAsia="Times New Roman" w:hAnsi="Arial" w:cs="Arial"/>
          <w:b/>
          <w:sz w:val="22"/>
          <w:szCs w:val="22"/>
          <w:lang w:eastAsia="sl-SI"/>
        </w:rPr>
      </w:pPr>
    </w:p>
    <w:p w14:paraId="4CC6C974" w14:textId="4265B4F9" w:rsidR="009B6AA5" w:rsidRPr="009B6AA5" w:rsidRDefault="009B6AA5" w:rsidP="009B6AA5">
      <w:pPr>
        <w:autoSpaceDN w:val="0"/>
        <w:spacing w:after="0" w:line="240" w:lineRule="auto"/>
        <w:textAlignment w:val="baseline"/>
        <w:rPr>
          <w:rFonts w:ascii="Arial" w:eastAsia="Times New Roman" w:hAnsi="Arial" w:cs="Arial"/>
          <w:b/>
          <w:sz w:val="22"/>
          <w:szCs w:val="22"/>
          <w:lang w:eastAsia="sl-SI"/>
        </w:rPr>
      </w:pPr>
      <w:r w:rsidRPr="009B6AA5">
        <w:rPr>
          <w:rFonts w:ascii="Arial" w:eastAsia="Times New Roman" w:hAnsi="Arial" w:cs="Arial"/>
          <w:b/>
          <w:sz w:val="22"/>
          <w:szCs w:val="22"/>
          <w:lang w:eastAsia="sl-SI"/>
        </w:rPr>
        <w:t xml:space="preserve">SPISEK NAJPOMEMBNEJŠIH REFERENC V ZADNJIH </w:t>
      </w:r>
      <w:bookmarkStart w:id="26" w:name="_Hlk143253333"/>
      <w:r w:rsidR="00497419">
        <w:rPr>
          <w:rFonts w:ascii="Arial" w:eastAsia="Times New Roman" w:hAnsi="Arial" w:cs="Arial"/>
          <w:b/>
          <w:sz w:val="22"/>
          <w:szCs w:val="22"/>
          <w:lang w:eastAsia="sl-SI"/>
        </w:rPr>
        <w:t>5</w:t>
      </w:r>
      <w:r w:rsidRPr="009B6AA5">
        <w:rPr>
          <w:rFonts w:ascii="Arial" w:eastAsia="Times New Roman" w:hAnsi="Arial" w:cs="Arial"/>
          <w:b/>
          <w:sz w:val="22"/>
          <w:szCs w:val="22"/>
          <w:lang w:eastAsia="sl-SI"/>
        </w:rPr>
        <w:t xml:space="preserve"> (</w:t>
      </w:r>
      <w:r w:rsidR="00497419">
        <w:rPr>
          <w:rFonts w:ascii="Arial" w:eastAsia="Times New Roman" w:hAnsi="Arial" w:cs="Arial"/>
          <w:b/>
          <w:sz w:val="22"/>
          <w:szCs w:val="22"/>
          <w:lang w:eastAsia="sl-SI"/>
        </w:rPr>
        <w:t>petih</w:t>
      </w:r>
      <w:r w:rsidRPr="009B6AA5">
        <w:rPr>
          <w:rFonts w:ascii="Arial" w:eastAsia="Times New Roman" w:hAnsi="Arial" w:cs="Arial"/>
          <w:b/>
          <w:sz w:val="22"/>
          <w:szCs w:val="22"/>
          <w:lang w:eastAsia="sl-SI"/>
        </w:rPr>
        <w:t xml:space="preserve">) LETIH </w:t>
      </w:r>
      <w:bookmarkEnd w:id="26"/>
    </w:p>
    <w:p w14:paraId="012B3F09" w14:textId="77777777" w:rsidR="009B6AA5" w:rsidRPr="009B6AA5" w:rsidRDefault="009B6AA5" w:rsidP="009B6AA5">
      <w:pPr>
        <w:tabs>
          <w:tab w:val="center" w:pos="4536"/>
          <w:tab w:val="right" w:pos="9072"/>
        </w:tabs>
        <w:autoSpaceDN w:val="0"/>
        <w:spacing w:after="0" w:line="240" w:lineRule="auto"/>
        <w:textAlignment w:val="baseline"/>
        <w:rPr>
          <w:rFonts w:ascii="Arial" w:eastAsia="Times New Roman" w:hAnsi="Arial" w:cs="Arial"/>
          <w:b/>
          <w:bCs/>
          <w:iCs/>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9B6AA5" w:rsidRPr="009B6AA5" w14:paraId="65D90EAC" w14:textId="77777777" w:rsidTr="00EE66CC">
        <w:trPr>
          <w:trHeight w:val="829"/>
        </w:trPr>
        <w:tc>
          <w:tcPr>
            <w:tcW w:w="1841" w:type="dxa"/>
            <w:shd w:val="pct10" w:color="auto" w:fill="auto"/>
            <w:vAlign w:val="center"/>
            <w:hideMark/>
          </w:tcPr>
          <w:p w14:paraId="731DFDAE"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6099EC01"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0BFFC80B"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6EAA1420"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0DD3106E"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752A08BA"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689DAD52"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040F1668"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51DB51AC"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9B6AA5" w:rsidRPr="009B6AA5" w14:paraId="23674423" w14:textId="77777777" w:rsidTr="00EE66CC">
        <w:trPr>
          <w:trHeight w:val="1087"/>
        </w:trPr>
        <w:tc>
          <w:tcPr>
            <w:tcW w:w="1841" w:type="dxa"/>
          </w:tcPr>
          <w:p w14:paraId="5314B87F"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5CF6BC13"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0099F9E0"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2E13B91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45B0F329"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306D53A2"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6D2E470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r w:rsidR="009B6AA5" w:rsidRPr="009B6AA5" w14:paraId="49974AF8" w14:textId="77777777" w:rsidTr="00EE66CC">
        <w:trPr>
          <w:trHeight w:val="1072"/>
        </w:trPr>
        <w:tc>
          <w:tcPr>
            <w:tcW w:w="1841" w:type="dxa"/>
          </w:tcPr>
          <w:p w14:paraId="4BADCAE8"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654DF81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7B33E4C5"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10DC45E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6D72EEA8"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6D3A9C43"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7C89B2A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r w:rsidR="009B6AA5" w:rsidRPr="009B6AA5" w14:paraId="7E05726F" w14:textId="77777777" w:rsidTr="00EE66CC">
        <w:trPr>
          <w:trHeight w:val="1072"/>
        </w:trPr>
        <w:tc>
          <w:tcPr>
            <w:tcW w:w="1841" w:type="dxa"/>
          </w:tcPr>
          <w:p w14:paraId="4C23DCA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16D46389"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6CFB3E15"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7D89981F"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229DDE11"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1D5CEEF2"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1147794E"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bl>
    <w:p w14:paraId="32040902" w14:textId="77777777" w:rsidR="00EA6A34" w:rsidRPr="00946B36" w:rsidRDefault="00EA6A34" w:rsidP="00260C07">
      <w:pPr>
        <w:pStyle w:val="Odstavekseznama"/>
        <w:spacing w:after="0" w:line="240" w:lineRule="exact"/>
        <w:ind w:left="454"/>
        <w:jc w:val="both"/>
        <w:rPr>
          <w:rFonts w:ascii="Arial" w:eastAsia="Times New Roman" w:hAnsi="Arial" w:cs="Arial"/>
          <w:bCs/>
          <w:iCs/>
          <w:sz w:val="20"/>
          <w:szCs w:val="20"/>
          <w:lang w:eastAsia="sl-SI"/>
        </w:rPr>
      </w:pPr>
    </w:p>
    <w:p w14:paraId="5FDA4ECB" w14:textId="17BAE959" w:rsidR="00EE66CC" w:rsidRPr="0045126B" w:rsidRDefault="009B6AA5" w:rsidP="00354A84">
      <w:pPr>
        <w:pStyle w:val="Odstavekseznama"/>
        <w:numPr>
          <w:ilvl w:val="6"/>
          <w:numId w:val="21"/>
        </w:numPr>
        <w:spacing w:after="0" w:line="240" w:lineRule="exact"/>
        <w:ind w:left="454"/>
        <w:jc w:val="both"/>
        <w:rPr>
          <w:rFonts w:ascii="Arial" w:eastAsia="Times New Roman" w:hAnsi="Arial" w:cs="Arial"/>
          <w:bCs/>
          <w:iCs/>
          <w:sz w:val="20"/>
          <w:szCs w:val="20"/>
          <w:lang w:eastAsia="sl-SI"/>
        </w:rPr>
      </w:pPr>
      <w:r w:rsidRPr="00260C07">
        <w:rPr>
          <w:rFonts w:ascii="Arial" w:eastAsia="Times New Roman" w:hAnsi="Arial" w:cs="Arial"/>
          <w:sz w:val="20"/>
          <w:szCs w:val="20"/>
          <w:lang w:eastAsia="sl-SI"/>
        </w:rPr>
        <w:t>Pogoj:</w:t>
      </w:r>
      <w:r w:rsidRPr="00260C07">
        <w:rPr>
          <w:rFonts w:ascii="Arial" w:eastAsia="Times New Roman" w:hAnsi="Arial" w:cs="Arial"/>
          <w:sz w:val="22"/>
          <w:szCs w:val="22"/>
          <w:lang w:eastAsia="sl-SI"/>
        </w:rPr>
        <w:t xml:space="preserve"> </w:t>
      </w:r>
      <w:r w:rsidR="00EE66CC" w:rsidRPr="00260C07">
        <w:rPr>
          <w:rFonts w:ascii="Arial" w:eastAsia="Times New Roman" w:hAnsi="Arial" w:cs="Arial"/>
          <w:bCs/>
          <w:iCs/>
          <w:sz w:val="20"/>
          <w:szCs w:val="20"/>
          <w:lang w:eastAsia="sl-SI"/>
        </w:rPr>
        <w:t xml:space="preserve">Ponudnik oz. ponudniki v skupnem nastopu je/so v zadnjih </w:t>
      </w:r>
      <w:r w:rsidR="00A052C8">
        <w:rPr>
          <w:rFonts w:ascii="Arial" w:eastAsia="Times New Roman" w:hAnsi="Arial" w:cs="Arial"/>
          <w:bCs/>
          <w:iCs/>
          <w:sz w:val="20"/>
          <w:szCs w:val="20"/>
          <w:lang w:eastAsia="sl-SI"/>
        </w:rPr>
        <w:t>5</w:t>
      </w:r>
      <w:r w:rsidR="00A052C8" w:rsidRPr="00260C07">
        <w:rPr>
          <w:rFonts w:ascii="Arial" w:eastAsia="Times New Roman" w:hAnsi="Arial" w:cs="Arial"/>
          <w:bCs/>
          <w:iCs/>
          <w:sz w:val="20"/>
          <w:szCs w:val="20"/>
          <w:lang w:eastAsia="sl-SI"/>
        </w:rPr>
        <w:t xml:space="preserve"> </w:t>
      </w:r>
      <w:r w:rsidR="00EE66CC" w:rsidRPr="00260C07">
        <w:rPr>
          <w:rFonts w:ascii="Arial" w:eastAsia="Times New Roman" w:hAnsi="Arial" w:cs="Arial"/>
          <w:bCs/>
          <w:iCs/>
          <w:sz w:val="20"/>
          <w:szCs w:val="20"/>
          <w:lang w:eastAsia="sl-SI"/>
        </w:rPr>
        <w:t>(</w:t>
      </w:r>
      <w:r w:rsidR="00A052C8">
        <w:rPr>
          <w:rFonts w:ascii="Arial" w:eastAsia="Times New Roman" w:hAnsi="Arial" w:cs="Arial"/>
          <w:bCs/>
          <w:iCs/>
          <w:sz w:val="20"/>
          <w:szCs w:val="20"/>
          <w:lang w:eastAsia="sl-SI"/>
        </w:rPr>
        <w:t>petih</w:t>
      </w:r>
      <w:r w:rsidR="00EE66CC" w:rsidRPr="00260C07">
        <w:rPr>
          <w:rFonts w:ascii="Arial" w:eastAsia="Times New Roman" w:hAnsi="Arial" w:cs="Arial"/>
          <w:bCs/>
          <w:iCs/>
          <w:sz w:val="20"/>
          <w:szCs w:val="20"/>
          <w:lang w:eastAsia="sl-SI"/>
        </w:rPr>
        <w:t xml:space="preserve">) letih pred datumom </w:t>
      </w:r>
      <w:r w:rsidR="00EE66CC" w:rsidRPr="00A052C8">
        <w:rPr>
          <w:rFonts w:ascii="Arial" w:eastAsia="Times New Roman" w:hAnsi="Arial" w:cs="Arial"/>
          <w:bCs/>
          <w:iCs/>
          <w:sz w:val="20"/>
          <w:szCs w:val="20"/>
          <w:lang w:eastAsia="sl-SI"/>
        </w:rPr>
        <w:t>odpiranja</w:t>
      </w:r>
      <w:r w:rsidR="00A052C8" w:rsidRPr="00A052C8">
        <w:rPr>
          <w:rFonts w:ascii="Arial" w:eastAsia="Times New Roman" w:hAnsi="Arial" w:cs="Arial"/>
          <w:bCs/>
          <w:iCs/>
          <w:sz w:val="20"/>
          <w:szCs w:val="20"/>
          <w:lang w:eastAsia="sl-SI"/>
        </w:rPr>
        <w:t xml:space="preserve"> ponudb</w:t>
      </w:r>
      <w:r w:rsidR="00EE66CC" w:rsidRPr="00A052C8">
        <w:rPr>
          <w:rFonts w:ascii="Arial" w:eastAsia="Times New Roman" w:hAnsi="Arial" w:cs="Arial"/>
          <w:bCs/>
          <w:iCs/>
          <w:sz w:val="20"/>
          <w:szCs w:val="20"/>
          <w:lang w:eastAsia="sl-SI"/>
        </w:rPr>
        <w:t xml:space="preserve"> izdelal</w:t>
      </w:r>
      <w:r w:rsidR="00EE66CC" w:rsidRPr="00260C07">
        <w:rPr>
          <w:rFonts w:ascii="Arial" w:eastAsia="Times New Roman" w:hAnsi="Arial" w:cs="Arial"/>
          <w:bCs/>
          <w:iCs/>
          <w:sz w:val="20"/>
          <w:szCs w:val="20"/>
          <w:lang w:eastAsia="sl-SI"/>
        </w:rPr>
        <w:t xml:space="preserve">/i projektno dokumentacijo na nivoju DGD in PZI za vsaj </w:t>
      </w:r>
      <w:r w:rsidR="00497419">
        <w:rPr>
          <w:rFonts w:ascii="Arial" w:eastAsia="Times New Roman" w:hAnsi="Arial" w:cs="Arial"/>
          <w:bCs/>
          <w:iCs/>
          <w:sz w:val="20"/>
          <w:szCs w:val="20"/>
          <w:lang w:eastAsia="sl-SI"/>
        </w:rPr>
        <w:t>en</w:t>
      </w:r>
      <w:r w:rsidR="00EE66CC" w:rsidRPr="00260C07">
        <w:rPr>
          <w:rFonts w:ascii="Arial" w:eastAsia="Times New Roman" w:hAnsi="Arial" w:cs="Arial"/>
          <w:bCs/>
          <w:iCs/>
          <w:sz w:val="20"/>
          <w:szCs w:val="20"/>
          <w:lang w:eastAsia="sl-SI"/>
        </w:rPr>
        <w:t xml:space="preserve"> objekt, pri čemer je pri objekt</w:t>
      </w:r>
      <w:r w:rsidR="00497419">
        <w:rPr>
          <w:rFonts w:ascii="Arial" w:eastAsia="Times New Roman" w:hAnsi="Arial" w:cs="Arial"/>
          <w:bCs/>
          <w:iCs/>
          <w:sz w:val="20"/>
          <w:szCs w:val="20"/>
          <w:lang w:eastAsia="sl-SI"/>
        </w:rPr>
        <w:t>u</w:t>
      </w:r>
      <w:r w:rsidR="00EE66CC" w:rsidRPr="00260C07">
        <w:rPr>
          <w:rFonts w:ascii="Arial" w:eastAsia="Times New Roman" w:hAnsi="Arial" w:cs="Arial"/>
          <w:bCs/>
          <w:iCs/>
          <w:sz w:val="20"/>
          <w:szCs w:val="20"/>
          <w:lang w:eastAsia="sl-SI"/>
        </w:rPr>
        <w:t xml:space="preserve"> šlo za zahtevno rekonstrukcijo</w:t>
      </w:r>
      <w:r w:rsidR="0045126B">
        <w:rPr>
          <w:rFonts w:ascii="Arial" w:eastAsia="Times New Roman" w:hAnsi="Arial" w:cs="Arial"/>
          <w:bCs/>
          <w:iCs/>
          <w:sz w:val="20"/>
          <w:szCs w:val="20"/>
          <w:lang w:eastAsia="sl-SI"/>
        </w:rPr>
        <w:t xml:space="preserve"> </w:t>
      </w:r>
      <w:r w:rsidR="0045126B" w:rsidRPr="0045126B">
        <w:rPr>
          <w:rFonts w:ascii="Arial" w:eastAsia="Times New Roman" w:hAnsi="Arial" w:cs="Arial"/>
          <w:iCs/>
          <w:sz w:val="20"/>
          <w:szCs w:val="20"/>
          <w:lang w:eastAsia="sl-SI"/>
        </w:rPr>
        <w:t>stavb s klasifikacijo CC-SI</w:t>
      </w:r>
      <w:r w:rsidR="00EE66CC" w:rsidRPr="0045126B">
        <w:rPr>
          <w:rFonts w:ascii="Arial" w:eastAsia="Times New Roman" w:hAnsi="Arial" w:cs="Arial"/>
          <w:bCs/>
          <w:iCs/>
          <w:sz w:val="20"/>
          <w:szCs w:val="20"/>
          <w:lang w:eastAsia="sl-SI"/>
        </w:rPr>
        <w:t>:</w:t>
      </w:r>
    </w:p>
    <w:p w14:paraId="550D9D02" w14:textId="77777777" w:rsidR="00EE66CC" w:rsidRPr="00260C07" w:rsidRDefault="00EE66CC" w:rsidP="00EE66CC">
      <w:pPr>
        <w:spacing w:after="0" w:line="240" w:lineRule="exact"/>
        <w:ind w:left="454"/>
        <w:jc w:val="both"/>
        <w:rPr>
          <w:rFonts w:ascii="Arial" w:eastAsia="Times New Roman" w:hAnsi="Arial" w:cs="Arial"/>
          <w:bCs/>
          <w:iCs/>
          <w:sz w:val="20"/>
          <w:szCs w:val="20"/>
          <w:lang w:eastAsia="sl-SI"/>
        </w:rPr>
      </w:pPr>
    </w:p>
    <w:p w14:paraId="064D38B6" w14:textId="77777777" w:rsidR="00EA6A34" w:rsidRPr="00260C07" w:rsidRDefault="00EA6A34"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122 Poslovne in upravne stavbe</w:t>
      </w:r>
      <w:r w:rsidRPr="00260C07" w:rsidDel="0064404D">
        <w:rPr>
          <w:rFonts w:ascii="Arial" w:hAnsi="Arial" w:cs="Arial"/>
          <w:sz w:val="20"/>
          <w:szCs w:val="20"/>
        </w:rPr>
        <w:t xml:space="preserve"> </w:t>
      </w:r>
      <w:r w:rsidRPr="00260C07">
        <w:rPr>
          <w:rFonts w:ascii="Arial" w:hAnsi="Arial" w:cs="Arial"/>
          <w:sz w:val="20"/>
          <w:szCs w:val="20"/>
        </w:rPr>
        <w:t>– Uredba o razvrščanju objektov (Uradni list RS, št. 96/22) ), v izmeri najmanj 2.000 m2 BTP</w:t>
      </w:r>
    </w:p>
    <w:p w14:paraId="5B854F92" w14:textId="77777777" w:rsidR="00EA6A34" w:rsidRPr="00260C07" w:rsidRDefault="00EA6A34" w:rsidP="00EA6A34">
      <w:pPr>
        <w:pStyle w:val="Odstavekseznama"/>
        <w:ind w:left="700"/>
        <w:rPr>
          <w:rFonts w:ascii="Arial" w:hAnsi="Arial" w:cs="Arial"/>
          <w:sz w:val="20"/>
          <w:szCs w:val="20"/>
        </w:rPr>
      </w:pPr>
      <w:r w:rsidRPr="00260C07">
        <w:rPr>
          <w:rFonts w:ascii="Arial" w:hAnsi="Arial" w:cs="Arial"/>
          <w:sz w:val="20"/>
          <w:szCs w:val="20"/>
        </w:rPr>
        <w:t xml:space="preserve">ali   </w:t>
      </w:r>
    </w:p>
    <w:p w14:paraId="244A6962" w14:textId="77777777" w:rsidR="00EA6A34" w:rsidRPr="00260C07" w:rsidRDefault="00EA6A34"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126 Stavbe splošnega družbenega pomena  (CC-SI) – Uredba o razvrščanju objektov (Uradni list RS, št. 96/22) ), v izmeri najmanj 2.000 m2 BTP</w:t>
      </w:r>
    </w:p>
    <w:p w14:paraId="55B9AA2B" w14:textId="77777777" w:rsidR="00EA6A34" w:rsidRPr="00260C07" w:rsidRDefault="00EA6A34" w:rsidP="00EA6A34">
      <w:pPr>
        <w:ind w:left="454"/>
        <w:rPr>
          <w:rFonts w:ascii="Arial" w:eastAsia="Times New Roman" w:hAnsi="Arial" w:cs="Arial"/>
          <w:iCs/>
          <w:sz w:val="20"/>
          <w:szCs w:val="20"/>
          <w:lang w:eastAsia="sl-SI"/>
        </w:rPr>
      </w:pPr>
    </w:p>
    <w:p w14:paraId="4EC21E18" w14:textId="77777777" w:rsidR="00EA6A34" w:rsidRPr="00260C07" w:rsidRDefault="00EA6A34" w:rsidP="00497419">
      <w:pPr>
        <w:jc w:val="both"/>
        <w:rPr>
          <w:rFonts w:ascii="Arial" w:hAnsi="Arial" w:cs="Arial"/>
          <w:sz w:val="20"/>
          <w:szCs w:val="20"/>
          <w:lang w:eastAsia="sl-SI"/>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p>
    <w:p w14:paraId="08095CD5" w14:textId="77777777" w:rsidR="009B6AA5" w:rsidRPr="00260C07" w:rsidRDefault="009B6AA5" w:rsidP="00EE66CC">
      <w:pPr>
        <w:autoSpaceDN w:val="0"/>
        <w:spacing w:after="0" w:line="240" w:lineRule="auto"/>
        <w:ind w:left="360"/>
        <w:jc w:val="both"/>
        <w:textAlignment w:val="baseline"/>
        <w:rPr>
          <w:rFonts w:ascii="Arial" w:eastAsia="Times New Roman" w:hAnsi="Arial" w:cs="Arial"/>
          <w:kern w:val="3"/>
          <w:sz w:val="22"/>
          <w:szCs w:val="22"/>
          <w:lang w:eastAsia="zh-CN"/>
        </w:rPr>
      </w:pPr>
    </w:p>
    <w:p w14:paraId="6A3B103F" w14:textId="77777777" w:rsidR="009B6AA5" w:rsidRPr="00260C07" w:rsidRDefault="009B6AA5" w:rsidP="009B6AA5">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260C07">
        <w:rPr>
          <w:rFonts w:ascii="Arial" w:eastAsia="Times New Roman" w:hAnsi="Arial" w:cs="Arial"/>
          <w:kern w:val="3"/>
          <w:sz w:val="20"/>
          <w:szCs w:val="20"/>
          <w:lang w:eastAsia="zh-CN"/>
        </w:rPr>
        <w:t>Datum:</w:t>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00BB17B9" w:rsidRPr="00260C07">
        <w:rPr>
          <w:rFonts w:ascii="Arial" w:eastAsia="Times New Roman" w:hAnsi="Arial" w:cs="Arial"/>
          <w:kern w:val="3"/>
          <w:sz w:val="20"/>
          <w:szCs w:val="20"/>
          <w:lang w:eastAsia="zh-CN"/>
        </w:rPr>
        <w:t xml:space="preserve">    </w:t>
      </w:r>
      <w:r w:rsidRPr="00260C07">
        <w:rPr>
          <w:rFonts w:ascii="Arial" w:eastAsia="Times New Roman" w:hAnsi="Arial" w:cs="Arial"/>
          <w:kern w:val="3"/>
          <w:sz w:val="20"/>
          <w:szCs w:val="20"/>
          <w:lang w:eastAsia="zh-CN"/>
        </w:rPr>
        <w:tab/>
      </w:r>
      <w:r w:rsidR="00BB17B9" w:rsidRPr="00260C07">
        <w:rPr>
          <w:rFonts w:ascii="Arial" w:eastAsia="Times New Roman" w:hAnsi="Arial" w:cs="Arial"/>
          <w:kern w:val="3"/>
          <w:sz w:val="20"/>
          <w:szCs w:val="20"/>
          <w:lang w:eastAsia="zh-CN"/>
        </w:rPr>
        <w:t xml:space="preserve">            </w:t>
      </w:r>
      <w:r w:rsidRPr="00260C07">
        <w:rPr>
          <w:rFonts w:ascii="Arial" w:eastAsia="Times New Roman" w:hAnsi="Arial" w:cs="Arial"/>
          <w:kern w:val="3"/>
          <w:sz w:val="20"/>
          <w:szCs w:val="20"/>
          <w:lang w:eastAsia="zh-CN"/>
        </w:rPr>
        <w:t>Podpis:</w:t>
      </w:r>
    </w:p>
    <w:p w14:paraId="76EB3BEA" w14:textId="77777777" w:rsidR="009B6AA5" w:rsidRPr="00260C07" w:rsidRDefault="009B6AA5" w:rsidP="009B6AA5">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396689F4"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r w:rsidRPr="00260C07">
        <w:rPr>
          <w:rFonts w:ascii="Arial" w:eastAsia="SimSun" w:hAnsi="Arial" w:cs="Arial"/>
          <w:kern w:val="3"/>
          <w:sz w:val="22"/>
          <w:szCs w:val="22"/>
          <w:lang w:val="en-US" w:eastAsia="zh-CN" w:bidi="hi-IN"/>
        </w:rPr>
        <w:t>_________________</w:t>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t>___________________</w:t>
      </w:r>
    </w:p>
    <w:p w14:paraId="2DC7188E"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4A05BAEE"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58E110E7"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4D5262F5" w14:textId="77777777" w:rsidR="009B6AA5" w:rsidRPr="009B6AA5" w:rsidRDefault="009B6AA5" w:rsidP="009B6AA5">
      <w:pPr>
        <w:autoSpaceDN w:val="0"/>
        <w:spacing w:after="0" w:line="240" w:lineRule="auto"/>
        <w:jc w:val="both"/>
        <w:textAlignment w:val="baseline"/>
        <w:rPr>
          <w:rFonts w:ascii="Arial" w:eastAsia="Times New Roman" w:hAnsi="Arial" w:cs="Arial"/>
          <w:sz w:val="20"/>
          <w:szCs w:val="20"/>
          <w:lang w:eastAsia="sl-SI"/>
        </w:rPr>
      </w:pPr>
      <w:r w:rsidRPr="00260C07">
        <w:rPr>
          <w:rFonts w:ascii="Arial" w:eastAsia="Times New Roman" w:hAnsi="Arial" w:cs="Arial"/>
          <w:sz w:val="20"/>
          <w:szCs w:val="20"/>
          <w:lang w:eastAsia="sl-SI"/>
        </w:rPr>
        <w:t>Opomba: Naročnik lahko pred oddajo javnega naročila od ponudnika, kateremu se je odločil oddati javno naročilo zahteva, da predloži potrdila naročnikov o referencah, ki jih v razpisnem obrazcu navaja.</w:t>
      </w:r>
    </w:p>
    <w:p w14:paraId="6CAB2033" w14:textId="77777777" w:rsidR="009B6AA5" w:rsidRPr="009B6AA5"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7BFF4480" w14:textId="77777777" w:rsidR="009B6AA5" w:rsidRP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0AF3EBFF" w14:textId="77777777" w:rsid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4AB1551A" w14:textId="77777777" w:rsidR="0045126B" w:rsidRDefault="0045126B"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101A9A85" w14:textId="77777777" w:rsidR="0045126B" w:rsidRPr="009B6AA5" w:rsidRDefault="0045126B"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67A68C26" w14:textId="77777777" w:rsidR="009B6AA5" w:rsidRPr="009B6AA5" w:rsidRDefault="00C57F61" w:rsidP="00C57F61">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r>
        <w:rPr>
          <w:rFonts w:ascii="Arial" w:eastAsia="Times New Roman" w:hAnsi="Arial" w:cs="Arial"/>
          <w:b/>
          <w:kern w:val="3"/>
          <w:sz w:val="22"/>
          <w:szCs w:val="22"/>
          <w:lang w:eastAsia="zh-CN"/>
        </w:rPr>
        <w:lastRenderedPageBreak/>
        <w:t xml:space="preserve">OBR 8 </w:t>
      </w:r>
    </w:p>
    <w:p w14:paraId="7B5B719B" w14:textId="77777777" w:rsidR="009B6AA5" w:rsidRP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03CDC1F6" w14:textId="77777777" w:rsidR="00C57F61" w:rsidRP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GOSPODARSKI SUBJEKT </w:t>
      </w:r>
    </w:p>
    <w:p w14:paraId="0796B4BD" w14:textId="77777777" w:rsidR="00C57F61" w:rsidRPr="00C57F61" w:rsidRDefault="00C57F61" w:rsidP="00C57F61">
      <w:pPr>
        <w:spacing w:after="0" w:line="240" w:lineRule="auto"/>
        <w:rPr>
          <w:rFonts w:ascii="Arial" w:eastAsia="Times New Roman" w:hAnsi="Arial" w:cs="Arial"/>
          <w:b/>
          <w:sz w:val="22"/>
          <w:szCs w:val="22"/>
          <w:lang w:eastAsia="sl-SI"/>
        </w:rPr>
      </w:pPr>
    </w:p>
    <w:p w14:paraId="3BA07D3E" w14:textId="77777777" w:rsidR="00C57F61" w:rsidRPr="00C57F61" w:rsidRDefault="00C57F61" w:rsidP="00C57F61">
      <w:pPr>
        <w:pBdr>
          <w:bottom w:val="single" w:sz="4" w:space="1" w:color="auto"/>
        </w:pBdr>
        <w:spacing w:after="0" w:line="240" w:lineRule="auto"/>
        <w:rPr>
          <w:rFonts w:ascii="Arial" w:eastAsia="Times New Roman" w:hAnsi="Arial" w:cs="Arial"/>
          <w:sz w:val="22"/>
          <w:szCs w:val="22"/>
          <w:lang w:eastAsia="sl-SI"/>
        </w:rPr>
      </w:pPr>
    </w:p>
    <w:p w14:paraId="16F19169" w14:textId="77777777" w:rsidR="00C57F61" w:rsidRPr="00C57F61" w:rsidRDefault="00C57F61" w:rsidP="00C57F61">
      <w:pPr>
        <w:spacing w:after="0" w:line="240" w:lineRule="auto"/>
        <w:rPr>
          <w:rFonts w:ascii="Arial" w:eastAsia="Times New Roman" w:hAnsi="Arial" w:cs="Arial"/>
          <w:sz w:val="22"/>
          <w:szCs w:val="22"/>
          <w:lang w:eastAsia="sl-SI"/>
        </w:rPr>
      </w:pPr>
    </w:p>
    <w:p w14:paraId="4C643379" w14:textId="77777777" w:rsidR="00C57F61" w:rsidRPr="00C57F61" w:rsidRDefault="00C57F61" w:rsidP="00C57F61">
      <w:pPr>
        <w:spacing w:after="0" w:line="240" w:lineRule="auto"/>
        <w:rPr>
          <w:rFonts w:ascii="Arial" w:eastAsia="Times New Roman" w:hAnsi="Arial" w:cs="Arial"/>
          <w:sz w:val="22"/>
          <w:szCs w:val="22"/>
          <w:lang w:eastAsia="sl-SI"/>
        </w:rPr>
      </w:pPr>
    </w:p>
    <w:p w14:paraId="3B1789FD" w14:textId="77777777" w:rsidR="00C57F61" w:rsidRP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REFERENCE VODJ</w:t>
      </w:r>
      <w:r>
        <w:rPr>
          <w:rFonts w:ascii="Arial" w:eastAsia="Times New Roman" w:hAnsi="Arial" w:cs="Arial"/>
          <w:b/>
          <w:sz w:val="22"/>
          <w:szCs w:val="22"/>
          <w:lang w:eastAsia="sl-SI"/>
        </w:rPr>
        <w:t>E</w:t>
      </w:r>
      <w:r w:rsidRPr="00C57F61">
        <w:rPr>
          <w:rFonts w:ascii="Arial" w:eastAsia="Times New Roman" w:hAnsi="Arial" w:cs="Arial"/>
          <w:b/>
          <w:sz w:val="22"/>
          <w:szCs w:val="22"/>
          <w:lang w:eastAsia="sl-SI"/>
        </w:rPr>
        <w:t xml:space="preserve"> </w:t>
      </w:r>
      <w:r>
        <w:rPr>
          <w:rFonts w:ascii="Arial" w:eastAsia="Times New Roman" w:hAnsi="Arial" w:cs="Arial"/>
          <w:b/>
          <w:sz w:val="22"/>
          <w:szCs w:val="22"/>
          <w:lang w:eastAsia="sl-SI"/>
        </w:rPr>
        <w:t>PROJEKT</w:t>
      </w:r>
      <w:r w:rsidR="00EA6A34">
        <w:rPr>
          <w:rFonts w:ascii="Arial" w:eastAsia="Times New Roman" w:hAnsi="Arial" w:cs="Arial"/>
          <w:b/>
          <w:sz w:val="22"/>
          <w:szCs w:val="22"/>
          <w:lang w:eastAsia="sl-SI"/>
        </w:rPr>
        <w:t>IRANJA</w:t>
      </w:r>
    </w:p>
    <w:p w14:paraId="1115915E" w14:textId="77777777" w:rsidR="00C57F61" w:rsidRPr="00C57F61" w:rsidRDefault="00C57F61" w:rsidP="00C57F61">
      <w:pPr>
        <w:spacing w:after="0" w:line="240" w:lineRule="auto"/>
        <w:rPr>
          <w:rFonts w:ascii="Arial" w:eastAsia="Times New Roman" w:hAnsi="Arial" w:cs="Arial"/>
          <w:bCs/>
          <w:sz w:val="22"/>
          <w:szCs w:val="22"/>
          <w:lang w:eastAsia="sl-SI"/>
        </w:rPr>
      </w:pPr>
    </w:p>
    <w:p w14:paraId="751D7792" w14:textId="1AF2DCEA" w:rsidR="00497419" w:rsidRDefault="00C57F61" w:rsidP="00C57F61">
      <w:pPr>
        <w:spacing w:after="0" w:line="240" w:lineRule="auto"/>
        <w:rPr>
          <w:rFonts w:ascii="Arial" w:eastAsia="Times New Roman" w:hAnsi="Arial" w:cs="Arial"/>
          <w:bCs/>
          <w:sz w:val="22"/>
          <w:szCs w:val="22"/>
          <w:lang w:eastAsia="sl-SI"/>
        </w:rPr>
      </w:pPr>
      <w:r w:rsidRPr="00C57F61">
        <w:rPr>
          <w:rFonts w:ascii="Arial" w:eastAsia="Times New Roman" w:hAnsi="Arial" w:cs="Arial"/>
          <w:bCs/>
          <w:sz w:val="22"/>
          <w:szCs w:val="22"/>
          <w:lang w:eastAsia="sl-SI"/>
        </w:rPr>
        <w:t>.............................................................................</w:t>
      </w:r>
      <w:r w:rsidR="00497419">
        <w:rPr>
          <w:rFonts w:ascii="Arial" w:eastAsia="Times New Roman" w:hAnsi="Arial" w:cs="Arial"/>
          <w:bCs/>
          <w:sz w:val="22"/>
          <w:szCs w:val="22"/>
          <w:lang w:eastAsia="sl-SI"/>
        </w:rPr>
        <w:t>, št. ……………, ……… let</w:t>
      </w:r>
    </w:p>
    <w:p w14:paraId="0376908E" w14:textId="449212B2" w:rsidR="00C57F61" w:rsidRPr="00497419" w:rsidRDefault="00C57F61" w:rsidP="00C57F61">
      <w:pPr>
        <w:spacing w:after="0" w:line="240" w:lineRule="auto"/>
        <w:rPr>
          <w:rFonts w:ascii="Arial" w:eastAsia="Times New Roman" w:hAnsi="Arial" w:cs="Arial"/>
          <w:bCs/>
          <w:i/>
          <w:iCs/>
          <w:sz w:val="22"/>
          <w:szCs w:val="22"/>
          <w:lang w:eastAsia="sl-SI"/>
        </w:rPr>
      </w:pPr>
      <w:r w:rsidRPr="00497419">
        <w:rPr>
          <w:rFonts w:ascii="Arial" w:eastAsia="Times New Roman" w:hAnsi="Arial" w:cs="Arial"/>
          <w:bCs/>
          <w:i/>
          <w:iCs/>
          <w:sz w:val="22"/>
          <w:szCs w:val="22"/>
          <w:lang w:eastAsia="sl-SI"/>
        </w:rPr>
        <w:t xml:space="preserve">(navedite ime in priimek, </w:t>
      </w:r>
      <w:proofErr w:type="spellStart"/>
      <w:r w:rsidRPr="00497419">
        <w:rPr>
          <w:rFonts w:ascii="Arial" w:eastAsia="Times New Roman" w:hAnsi="Arial" w:cs="Arial"/>
          <w:bCs/>
          <w:i/>
          <w:iCs/>
          <w:sz w:val="22"/>
          <w:szCs w:val="22"/>
          <w:lang w:eastAsia="sl-SI"/>
        </w:rPr>
        <w:t>iden</w:t>
      </w:r>
      <w:r w:rsidR="00EA6A34" w:rsidRPr="00497419">
        <w:rPr>
          <w:rFonts w:ascii="Arial" w:eastAsia="Times New Roman" w:hAnsi="Arial" w:cs="Arial"/>
          <w:bCs/>
          <w:i/>
          <w:iCs/>
          <w:sz w:val="22"/>
          <w:szCs w:val="22"/>
          <w:lang w:eastAsia="sl-SI"/>
        </w:rPr>
        <w:t>t</w:t>
      </w:r>
      <w:proofErr w:type="spellEnd"/>
      <w:r w:rsidRPr="00497419">
        <w:rPr>
          <w:rFonts w:ascii="Arial" w:eastAsia="Times New Roman" w:hAnsi="Arial" w:cs="Arial"/>
          <w:bCs/>
          <w:i/>
          <w:iCs/>
          <w:sz w:val="22"/>
          <w:szCs w:val="22"/>
          <w:lang w:eastAsia="sl-SI"/>
        </w:rPr>
        <w:t>. št. vpisa v imenik</w:t>
      </w:r>
      <w:r w:rsidR="00497419" w:rsidRPr="00497419">
        <w:rPr>
          <w:rFonts w:ascii="Arial" w:eastAsia="Times New Roman" w:hAnsi="Arial" w:cs="Arial"/>
          <w:bCs/>
          <w:i/>
          <w:iCs/>
          <w:sz w:val="22"/>
          <w:szCs w:val="22"/>
          <w:lang w:eastAsia="sl-SI"/>
        </w:rPr>
        <w:t xml:space="preserve"> in leta delovnih izkušenj</w:t>
      </w:r>
      <w:r w:rsidRPr="00497419">
        <w:rPr>
          <w:rFonts w:ascii="Arial" w:eastAsia="Times New Roman" w:hAnsi="Arial" w:cs="Arial"/>
          <w:bCs/>
          <w:i/>
          <w:iCs/>
          <w:sz w:val="22"/>
          <w:szCs w:val="22"/>
          <w:lang w:eastAsia="sl-SI"/>
        </w:rPr>
        <w:t xml:space="preserve">) </w:t>
      </w:r>
    </w:p>
    <w:p w14:paraId="76943D0C" w14:textId="77777777" w:rsidR="00C57F61" w:rsidRPr="00C57F61" w:rsidRDefault="00C57F61" w:rsidP="00C57F61">
      <w:pPr>
        <w:spacing w:after="0" w:line="240" w:lineRule="auto"/>
        <w:rPr>
          <w:rFonts w:ascii="Arial" w:eastAsia="Times New Roman" w:hAnsi="Arial" w:cs="Arial"/>
          <w:bCs/>
          <w:sz w:val="22"/>
          <w:szCs w:val="22"/>
          <w:lang w:eastAsia="sl-SI"/>
        </w:rPr>
      </w:pPr>
    </w:p>
    <w:p w14:paraId="2FF6EEAB" w14:textId="09C73FB8" w:rsid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SPISEK NAJPOMEMBNEJŠIH REFERENC V ZADNJIH </w:t>
      </w:r>
      <w:r w:rsidR="00497419">
        <w:rPr>
          <w:rFonts w:ascii="Arial" w:eastAsia="Times New Roman" w:hAnsi="Arial" w:cs="Arial"/>
          <w:b/>
          <w:sz w:val="22"/>
          <w:szCs w:val="22"/>
          <w:lang w:eastAsia="sl-SI"/>
        </w:rPr>
        <w:t>5</w:t>
      </w:r>
      <w:r w:rsidRPr="00C57F61">
        <w:rPr>
          <w:rFonts w:ascii="Arial" w:eastAsia="Times New Roman" w:hAnsi="Arial" w:cs="Arial"/>
          <w:b/>
          <w:sz w:val="22"/>
          <w:szCs w:val="22"/>
          <w:lang w:eastAsia="sl-SI"/>
        </w:rPr>
        <w:t xml:space="preserve"> (</w:t>
      </w:r>
      <w:r w:rsidR="00497419">
        <w:rPr>
          <w:rFonts w:ascii="Arial" w:eastAsia="Times New Roman" w:hAnsi="Arial" w:cs="Arial"/>
          <w:b/>
          <w:sz w:val="22"/>
          <w:szCs w:val="22"/>
          <w:lang w:eastAsia="sl-SI"/>
        </w:rPr>
        <w:t>petih</w:t>
      </w:r>
      <w:r w:rsidRPr="00C57F61">
        <w:rPr>
          <w:rFonts w:ascii="Arial" w:eastAsia="Times New Roman" w:hAnsi="Arial" w:cs="Arial"/>
          <w:b/>
          <w:sz w:val="22"/>
          <w:szCs w:val="22"/>
          <w:lang w:eastAsia="sl-SI"/>
        </w:rPr>
        <w:t xml:space="preserve">) LETIH </w:t>
      </w:r>
    </w:p>
    <w:p w14:paraId="2F2EF2F5" w14:textId="77777777" w:rsidR="00C57F61" w:rsidRDefault="00C57F61" w:rsidP="00C57F61">
      <w:pPr>
        <w:spacing w:after="0" w:line="240" w:lineRule="auto"/>
        <w:rPr>
          <w:rFonts w:ascii="Arial" w:eastAsia="Times New Roman" w:hAnsi="Arial" w:cs="Arial"/>
          <w:b/>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C57F61" w:rsidRPr="009B6AA5" w14:paraId="38C020FB" w14:textId="77777777" w:rsidTr="00BC1417">
        <w:trPr>
          <w:trHeight w:val="829"/>
        </w:trPr>
        <w:tc>
          <w:tcPr>
            <w:tcW w:w="1841" w:type="dxa"/>
            <w:shd w:val="pct10" w:color="auto" w:fill="auto"/>
            <w:vAlign w:val="center"/>
            <w:hideMark/>
          </w:tcPr>
          <w:p w14:paraId="372B7CDE"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1A621EA7"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413EA384"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1B13D74C"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63373801"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586C5D72"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5049CB82"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3A11260D"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3EED82CF"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C57F61" w:rsidRPr="009B6AA5" w14:paraId="3838817D" w14:textId="77777777" w:rsidTr="00BC1417">
        <w:trPr>
          <w:trHeight w:val="1087"/>
        </w:trPr>
        <w:tc>
          <w:tcPr>
            <w:tcW w:w="1841" w:type="dxa"/>
          </w:tcPr>
          <w:p w14:paraId="3DBE1899"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40C27023"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7E54BE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1414F2FA"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02BA2F6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3BBA0A77"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6B3054F7"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r w:rsidR="00C57F61" w:rsidRPr="009B6AA5" w14:paraId="3981CDEF" w14:textId="77777777" w:rsidTr="00BC1417">
        <w:trPr>
          <w:trHeight w:val="1072"/>
        </w:trPr>
        <w:tc>
          <w:tcPr>
            <w:tcW w:w="1841" w:type="dxa"/>
          </w:tcPr>
          <w:p w14:paraId="6ACC78B1"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413F07C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A1B13B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6BD068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53DAEAF"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1A6334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6AD99DA6"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r w:rsidR="00C57F61" w:rsidRPr="009B6AA5" w14:paraId="55C21065" w14:textId="77777777" w:rsidTr="00BC1417">
        <w:trPr>
          <w:trHeight w:val="1072"/>
        </w:trPr>
        <w:tc>
          <w:tcPr>
            <w:tcW w:w="1841" w:type="dxa"/>
          </w:tcPr>
          <w:p w14:paraId="43C62191"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302860E"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32DD7A6A"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75ADF83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2E194428"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1A588016"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50367F64"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bl>
    <w:p w14:paraId="6E7AD04C" w14:textId="77777777" w:rsidR="00C57F61" w:rsidRPr="00260C07" w:rsidRDefault="00C57F61" w:rsidP="00C57F61">
      <w:pPr>
        <w:spacing w:after="0" w:line="240" w:lineRule="auto"/>
        <w:jc w:val="both"/>
        <w:rPr>
          <w:rFonts w:ascii="Arial" w:eastAsia="Times New Roman" w:hAnsi="Arial" w:cs="Arial"/>
          <w:b/>
          <w:bCs/>
          <w:sz w:val="20"/>
          <w:szCs w:val="20"/>
          <w:lang w:eastAsia="sl-SI"/>
        </w:rPr>
      </w:pPr>
      <w:r w:rsidRPr="00260C07">
        <w:rPr>
          <w:rFonts w:ascii="Arial" w:eastAsia="Times New Roman" w:hAnsi="Arial" w:cs="Arial"/>
          <w:b/>
          <w:bCs/>
          <w:sz w:val="20"/>
          <w:szCs w:val="20"/>
          <w:lang w:eastAsia="sl-SI"/>
        </w:rPr>
        <w:t>Pogoji:</w:t>
      </w:r>
    </w:p>
    <w:p w14:paraId="7895D430" w14:textId="5A1D8C04" w:rsidR="00C57F61" w:rsidRPr="00260C07" w:rsidRDefault="00C57F61" w:rsidP="00354A84">
      <w:pPr>
        <w:numPr>
          <w:ilvl w:val="0"/>
          <w:numId w:val="23"/>
        </w:numPr>
        <w:spacing w:after="0" w:line="276" w:lineRule="auto"/>
        <w:ind w:left="567"/>
        <w:contextualSpacing/>
        <w:jc w:val="both"/>
        <w:rPr>
          <w:rFonts w:ascii="Arial" w:eastAsiaTheme="minorEastAsia" w:hAnsi="Arial" w:cs="Arial"/>
          <w:bCs/>
          <w:sz w:val="20"/>
          <w:szCs w:val="20"/>
          <w:lang w:eastAsia="sl-SI"/>
        </w:rPr>
      </w:pPr>
      <w:bookmarkStart w:id="27" w:name="_Hlk136940104"/>
      <w:r w:rsidRPr="00260C07">
        <w:rPr>
          <w:rFonts w:ascii="Arial" w:eastAsiaTheme="minorEastAsia" w:hAnsi="Arial" w:cs="Arial"/>
          <w:bCs/>
          <w:sz w:val="20"/>
          <w:szCs w:val="20"/>
          <w:lang w:eastAsia="sl-SI"/>
        </w:rPr>
        <w:t>Vodja projekt</w:t>
      </w:r>
      <w:r w:rsidR="001749D2" w:rsidRPr="00260C07">
        <w:rPr>
          <w:rFonts w:ascii="Arial" w:eastAsiaTheme="minorEastAsia" w:hAnsi="Arial" w:cs="Arial"/>
          <w:bCs/>
          <w:sz w:val="20"/>
          <w:szCs w:val="20"/>
          <w:lang w:eastAsia="sl-SI"/>
        </w:rPr>
        <w:t>iranja</w:t>
      </w:r>
      <w:r w:rsidRPr="00260C07">
        <w:rPr>
          <w:rFonts w:ascii="Arial" w:eastAsiaTheme="minorEastAsia" w:hAnsi="Arial" w:cs="Arial"/>
          <w:bCs/>
          <w:sz w:val="20"/>
          <w:szCs w:val="20"/>
          <w:lang w:eastAsia="sl-SI"/>
        </w:rPr>
        <w:t xml:space="preserve"> je vpisan v imenik pristojne Zbornice za arhitekturo in prostor Slovenije (ZAPS) pod poklicni naziv, kot aktiven pooblaščeni inženir</w:t>
      </w:r>
      <w:r w:rsidR="005A59D7" w:rsidRPr="00260C07">
        <w:rPr>
          <w:rFonts w:ascii="Arial" w:eastAsiaTheme="minorEastAsia" w:hAnsi="Arial" w:cs="Arial"/>
          <w:bCs/>
          <w:sz w:val="20"/>
          <w:szCs w:val="20"/>
          <w:lang w:eastAsia="sl-SI"/>
        </w:rPr>
        <w:t xml:space="preserve"> s področja </w:t>
      </w:r>
      <w:r w:rsidR="001749D2" w:rsidRPr="00260C07">
        <w:rPr>
          <w:rFonts w:ascii="Arial" w:eastAsiaTheme="minorEastAsia" w:hAnsi="Arial" w:cs="Arial"/>
          <w:bCs/>
          <w:sz w:val="20"/>
          <w:szCs w:val="20"/>
          <w:lang w:eastAsia="sl-SI"/>
        </w:rPr>
        <w:t>arhitekture</w:t>
      </w:r>
      <w:r w:rsidR="00145F00">
        <w:rPr>
          <w:rFonts w:ascii="Arial" w:eastAsiaTheme="minorEastAsia" w:hAnsi="Arial" w:cs="Arial"/>
          <w:bCs/>
          <w:sz w:val="20"/>
          <w:szCs w:val="20"/>
          <w:lang w:eastAsia="sl-SI"/>
        </w:rPr>
        <w:t xml:space="preserve">. </w:t>
      </w:r>
    </w:p>
    <w:p w14:paraId="26FA3AE3" w14:textId="77777777" w:rsidR="001749D2" w:rsidRPr="00260C07" w:rsidRDefault="001749D2" w:rsidP="00260C07">
      <w:pPr>
        <w:numPr>
          <w:ilvl w:val="0"/>
          <w:numId w:val="23"/>
        </w:numPr>
        <w:spacing w:after="0" w:line="276" w:lineRule="auto"/>
        <w:ind w:left="720"/>
        <w:contextualSpacing/>
        <w:jc w:val="both"/>
        <w:rPr>
          <w:rFonts w:ascii="Arial" w:eastAsiaTheme="minorEastAsia" w:hAnsi="Arial" w:cs="Arial"/>
          <w:sz w:val="20"/>
          <w:szCs w:val="20"/>
          <w:lang w:eastAsia="sl-SI"/>
        </w:rPr>
      </w:pPr>
      <w:r w:rsidRPr="00260C07">
        <w:rPr>
          <w:rFonts w:ascii="Arial" w:eastAsiaTheme="minorEastAsia" w:hAnsi="Arial" w:cs="Arial"/>
          <w:sz w:val="20"/>
          <w:szCs w:val="20"/>
          <w:lang w:eastAsia="sl-SI"/>
        </w:rPr>
        <w:t>ima najmanj 10 (deset) let delovnih izkušenj na področju projektiranja;</w:t>
      </w:r>
    </w:p>
    <w:p w14:paraId="68B1DD45" w14:textId="67652096" w:rsidR="001749D2" w:rsidRPr="00260C07" w:rsidRDefault="001749D2" w:rsidP="00260C07">
      <w:pPr>
        <w:numPr>
          <w:ilvl w:val="0"/>
          <w:numId w:val="23"/>
        </w:numPr>
        <w:spacing w:after="0" w:line="276" w:lineRule="auto"/>
        <w:ind w:left="720"/>
        <w:contextualSpacing/>
        <w:jc w:val="both"/>
        <w:rPr>
          <w:rFonts w:ascii="Arial" w:eastAsiaTheme="minorEastAsia" w:hAnsi="Arial" w:cs="Arial"/>
          <w:sz w:val="20"/>
          <w:szCs w:val="20"/>
          <w:lang w:eastAsia="sl-SI"/>
        </w:rPr>
      </w:pPr>
      <w:r w:rsidRPr="00260C07">
        <w:rPr>
          <w:rFonts w:ascii="Arial" w:eastAsiaTheme="minorEastAsia" w:hAnsi="Arial" w:cs="Arial"/>
          <w:sz w:val="20"/>
          <w:szCs w:val="20"/>
          <w:lang w:eastAsia="sl-SI"/>
        </w:rPr>
        <w:t xml:space="preserve">ima najmanj </w:t>
      </w:r>
      <w:r w:rsidR="00091DE4">
        <w:rPr>
          <w:rFonts w:ascii="Arial" w:eastAsiaTheme="minorEastAsia" w:hAnsi="Arial" w:cs="Arial"/>
          <w:sz w:val="20"/>
          <w:szCs w:val="20"/>
          <w:lang w:eastAsia="sl-SI"/>
        </w:rPr>
        <w:t>eno</w:t>
      </w:r>
      <w:r w:rsidRPr="00260C07">
        <w:rPr>
          <w:rFonts w:ascii="Arial" w:eastAsiaTheme="minorEastAsia" w:hAnsi="Arial" w:cs="Arial"/>
          <w:sz w:val="20"/>
          <w:szCs w:val="20"/>
          <w:lang w:eastAsia="sl-SI"/>
        </w:rPr>
        <w:t xml:space="preserve"> referenc</w:t>
      </w:r>
      <w:r w:rsidR="00091DE4">
        <w:rPr>
          <w:rFonts w:ascii="Arial" w:eastAsiaTheme="minorEastAsia" w:hAnsi="Arial" w:cs="Arial"/>
          <w:sz w:val="20"/>
          <w:szCs w:val="20"/>
          <w:lang w:eastAsia="sl-SI"/>
        </w:rPr>
        <w:t>o</w:t>
      </w:r>
      <w:r w:rsidRPr="00260C07">
        <w:rPr>
          <w:rFonts w:ascii="Arial" w:eastAsiaTheme="minorEastAsia" w:hAnsi="Arial" w:cs="Arial"/>
          <w:sz w:val="20"/>
          <w:szCs w:val="20"/>
          <w:lang w:eastAsia="sl-SI"/>
        </w:rPr>
        <w:t xml:space="preserve">, ki izkazuje, da je kot pooblaščeni strokovnjak v zadnjih </w:t>
      </w:r>
      <w:r w:rsidR="00091DE4">
        <w:rPr>
          <w:rFonts w:ascii="Arial" w:eastAsiaTheme="minorEastAsia" w:hAnsi="Arial" w:cs="Arial"/>
          <w:sz w:val="20"/>
          <w:szCs w:val="20"/>
          <w:lang w:eastAsia="sl-SI"/>
        </w:rPr>
        <w:t>5</w:t>
      </w:r>
      <w:r w:rsidR="00091DE4" w:rsidRPr="00260C07">
        <w:rPr>
          <w:rFonts w:ascii="Arial" w:eastAsiaTheme="minorEastAsia" w:hAnsi="Arial" w:cs="Arial"/>
          <w:sz w:val="20"/>
          <w:szCs w:val="20"/>
          <w:lang w:eastAsia="sl-SI"/>
        </w:rPr>
        <w:t xml:space="preserve"> </w:t>
      </w:r>
      <w:r w:rsidRPr="00260C07">
        <w:rPr>
          <w:rFonts w:ascii="Arial" w:eastAsiaTheme="minorEastAsia" w:hAnsi="Arial" w:cs="Arial"/>
          <w:sz w:val="20"/>
          <w:szCs w:val="20"/>
          <w:lang w:eastAsia="sl-SI"/>
        </w:rPr>
        <w:t>(</w:t>
      </w:r>
      <w:r w:rsidR="00091DE4">
        <w:rPr>
          <w:rFonts w:ascii="Arial" w:eastAsiaTheme="minorEastAsia" w:hAnsi="Arial" w:cs="Arial"/>
          <w:sz w:val="20"/>
          <w:szCs w:val="20"/>
          <w:lang w:eastAsia="sl-SI"/>
        </w:rPr>
        <w:t>petih</w:t>
      </w:r>
      <w:r w:rsidRPr="00260C07">
        <w:rPr>
          <w:rFonts w:ascii="Arial" w:eastAsiaTheme="minorEastAsia" w:hAnsi="Arial" w:cs="Arial"/>
          <w:sz w:val="20"/>
          <w:szCs w:val="20"/>
          <w:lang w:eastAsia="sl-SI"/>
        </w:rPr>
        <w:t xml:space="preserve">) letih </w:t>
      </w:r>
      <w:r w:rsidR="00091DE4">
        <w:rPr>
          <w:rFonts w:ascii="Arial" w:eastAsia="Times New Roman" w:hAnsi="Arial" w:cs="Arial"/>
          <w:sz w:val="20"/>
          <w:szCs w:val="20"/>
          <w:lang w:eastAsia="sl-SI"/>
        </w:rPr>
        <w:t>pred datumom odpiranja ponudb</w:t>
      </w:r>
      <w:r w:rsidRPr="00260C07">
        <w:rPr>
          <w:rFonts w:ascii="Arial" w:eastAsia="Times New Roman" w:hAnsi="Arial" w:cs="Arial"/>
          <w:sz w:val="20"/>
          <w:szCs w:val="20"/>
          <w:lang w:eastAsia="sl-SI"/>
        </w:rPr>
        <w:t xml:space="preserve">, izdelal projektno dokumentacijo </w:t>
      </w:r>
      <w:r w:rsidRPr="00260C07">
        <w:rPr>
          <w:rFonts w:ascii="Arial" w:eastAsia="Times New Roman" w:hAnsi="Arial" w:cs="Arial"/>
          <w:iCs/>
          <w:sz w:val="20"/>
          <w:szCs w:val="20"/>
          <w:lang w:eastAsia="sl-SI"/>
        </w:rPr>
        <w:t>na nivoju DGD in PZI, pri čemer je pri objekt</w:t>
      </w:r>
      <w:r w:rsidR="00091DE4">
        <w:rPr>
          <w:rFonts w:ascii="Arial" w:eastAsia="Times New Roman" w:hAnsi="Arial" w:cs="Arial"/>
          <w:iCs/>
          <w:sz w:val="20"/>
          <w:szCs w:val="20"/>
          <w:lang w:eastAsia="sl-SI"/>
        </w:rPr>
        <w:t>u</w:t>
      </w:r>
      <w:r w:rsidRPr="00260C07">
        <w:rPr>
          <w:rFonts w:ascii="Arial" w:eastAsia="Times New Roman" w:hAnsi="Arial" w:cs="Arial"/>
          <w:iCs/>
          <w:sz w:val="20"/>
          <w:szCs w:val="20"/>
          <w:lang w:eastAsia="sl-SI"/>
        </w:rPr>
        <w:t xml:space="preserve"> šlo za zahtevno rekonstrukcijo stavb s klasifikacijo CC-SI:</w:t>
      </w:r>
    </w:p>
    <w:p w14:paraId="0A8292DC" w14:textId="77777777" w:rsidR="001749D2" w:rsidRPr="00260C07" w:rsidRDefault="001749D2"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122 Poslovne in upravne stavbe</w:t>
      </w:r>
      <w:r w:rsidRPr="00260C07" w:rsidDel="0064404D">
        <w:rPr>
          <w:rFonts w:ascii="Arial" w:hAnsi="Arial" w:cs="Arial"/>
          <w:sz w:val="20"/>
          <w:szCs w:val="20"/>
        </w:rPr>
        <w:t xml:space="preserve"> </w:t>
      </w:r>
      <w:r w:rsidRPr="00260C07">
        <w:rPr>
          <w:rFonts w:ascii="Arial" w:hAnsi="Arial" w:cs="Arial"/>
          <w:sz w:val="20"/>
          <w:szCs w:val="20"/>
        </w:rPr>
        <w:t>– Uredba o razvrščanju objektov (Uradni list RS, št. 96/22) ), v izmeri najmanj 2.000 m2 BTP</w:t>
      </w:r>
    </w:p>
    <w:p w14:paraId="4E48BFE3" w14:textId="77777777" w:rsidR="001749D2" w:rsidRPr="00260C07" w:rsidRDefault="001749D2" w:rsidP="001749D2">
      <w:pPr>
        <w:pStyle w:val="Odstavekseznama"/>
        <w:ind w:left="700"/>
        <w:rPr>
          <w:rFonts w:ascii="Arial" w:hAnsi="Arial" w:cs="Arial"/>
          <w:sz w:val="20"/>
          <w:szCs w:val="20"/>
        </w:rPr>
      </w:pPr>
      <w:r w:rsidRPr="00260C07">
        <w:rPr>
          <w:rFonts w:ascii="Arial" w:hAnsi="Arial" w:cs="Arial"/>
          <w:sz w:val="20"/>
          <w:szCs w:val="20"/>
        </w:rPr>
        <w:t xml:space="preserve">ali   </w:t>
      </w:r>
    </w:p>
    <w:p w14:paraId="57F6499F" w14:textId="77777777" w:rsidR="001749D2" w:rsidRPr="00260C07" w:rsidRDefault="001749D2"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126 Stavbe splošnega družbenega pomena  (CC-SI) – Uredba o razvrščanju objektov (Uradni list RS, št. 96/22) ), v izmeri najmanj 2.000 m2 BTP</w:t>
      </w:r>
    </w:p>
    <w:p w14:paraId="0986751A" w14:textId="77777777" w:rsidR="00497419" w:rsidRDefault="00497419" w:rsidP="001749D2">
      <w:pPr>
        <w:rPr>
          <w:rFonts w:ascii="Arial" w:hAnsi="Arial" w:cs="Arial"/>
          <w:sz w:val="20"/>
          <w:szCs w:val="20"/>
          <w:lang w:eastAsia="sl-SI"/>
        </w:rPr>
      </w:pPr>
    </w:p>
    <w:p w14:paraId="5A6238A1" w14:textId="76BE9C7E" w:rsidR="001749D2" w:rsidRPr="00260C07" w:rsidRDefault="001749D2" w:rsidP="001749D2">
      <w:pPr>
        <w:rPr>
          <w:rFonts w:ascii="Arial" w:hAnsi="Arial" w:cs="Arial"/>
          <w:sz w:val="20"/>
          <w:szCs w:val="20"/>
          <w:lang w:eastAsia="sl-SI"/>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p>
    <w:p w14:paraId="05236357" w14:textId="77777777" w:rsidR="001749D2" w:rsidRPr="001749D2" w:rsidRDefault="001749D2" w:rsidP="00260C07">
      <w:pPr>
        <w:spacing w:after="0" w:line="240" w:lineRule="exact"/>
        <w:jc w:val="both"/>
        <w:rPr>
          <w:highlight w:val="yellow"/>
        </w:rPr>
      </w:pPr>
    </w:p>
    <w:bookmarkEnd w:id="27"/>
    <w:p w14:paraId="4B741A02" w14:textId="77777777" w:rsidR="00C57F61" w:rsidRPr="00BB17B9" w:rsidRDefault="00C57F61" w:rsidP="00C57F61">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kern w:val="3"/>
          <w:sz w:val="20"/>
          <w:szCs w:val="20"/>
          <w:lang w:eastAsia="zh-CN"/>
        </w:rPr>
        <w:t>Datum:</w:t>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00BB17B9">
        <w:rPr>
          <w:rFonts w:ascii="Arial" w:eastAsia="Times New Roman" w:hAnsi="Arial" w:cs="Arial"/>
          <w:kern w:val="3"/>
          <w:sz w:val="20"/>
          <w:szCs w:val="20"/>
          <w:lang w:eastAsia="zh-CN"/>
        </w:rPr>
        <w:t xml:space="preserve">            </w:t>
      </w:r>
      <w:r w:rsidRPr="00BB17B9">
        <w:rPr>
          <w:rFonts w:ascii="Arial" w:eastAsia="Times New Roman" w:hAnsi="Arial" w:cs="Arial"/>
          <w:kern w:val="3"/>
          <w:sz w:val="20"/>
          <w:szCs w:val="20"/>
          <w:lang w:eastAsia="zh-CN"/>
        </w:rPr>
        <w:t>Podpis:</w:t>
      </w:r>
    </w:p>
    <w:p w14:paraId="40169545" w14:textId="77777777" w:rsidR="00C57F61" w:rsidRPr="00BB17B9" w:rsidRDefault="00C57F61" w:rsidP="00C57F61">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3D694A0A" w14:textId="77777777" w:rsidR="00C57F61" w:rsidRPr="00BB17B9" w:rsidRDefault="00C57F61" w:rsidP="00C57F61">
      <w:pPr>
        <w:spacing w:after="0" w:line="240" w:lineRule="auto"/>
        <w:jc w:val="both"/>
        <w:rPr>
          <w:rFonts w:ascii="Arial" w:eastAsia="Times New Roman" w:hAnsi="Arial" w:cs="Arial"/>
          <w:sz w:val="20"/>
          <w:szCs w:val="20"/>
          <w:lang w:eastAsia="sl-SI"/>
        </w:rPr>
      </w:pPr>
      <w:r w:rsidRPr="00BB17B9">
        <w:rPr>
          <w:rFonts w:ascii="Arial" w:eastAsia="SimSun" w:hAnsi="Arial" w:cs="Arial"/>
          <w:kern w:val="3"/>
          <w:sz w:val="20"/>
          <w:szCs w:val="20"/>
          <w:lang w:val="en-US" w:eastAsia="zh-CN" w:bidi="hi-IN"/>
        </w:rPr>
        <w:t>_________________</w:t>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t>___________________</w:t>
      </w:r>
    </w:p>
    <w:p w14:paraId="0B4A3089" w14:textId="77777777" w:rsidR="00C57F61" w:rsidRPr="00BB17B9" w:rsidRDefault="00C57F61" w:rsidP="00C57F61">
      <w:pPr>
        <w:spacing w:after="0" w:line="240" w:lineRule="auto"/>
        <w:jc w:val="both"/>
        <w:rPr>
          <w:rFonts w:ascii="Arial" w:eastAsia="Times New Roman" w:hAnsi="Arial" w:cs="Arial"/>
          <w:sz w:val="20"/>
          <w:szCs w:val="20"/>
          <w:lang w:eastAsia="sl-SI"/>
        </w:rPr>
      </w:pPr>
    </w:p>
    <w:p w14:paraId="3834B583" w14:textId="77777777" w:rsidR="00C57F61" w:rsidRPr="00BB17B9" w:rsidRDefault="00C57F61" w:rsidP="00C57F61">
      <w:pPr>
        <w:spacing w:after="0" w:line="240" w:lineRule="auto"/>
        <w:jc w:val="both"/>
        <w:rPr>
          <w:rFonts w:ascii="Arial" w:eastAsia="Times New Roman" w:hAnsi="Arial" w:cs="Arial"/>
          <w:b/>
          <w:sz w:val="20"/>
          <w:szCs w:val="20"/>
          <w:lang w:eastAsia="sl-SI"/>
        </w:rPr>
      </w:pPr>
      <w:r w:rsidRPr="00BB17B9">
        <w:rPr>
          <w:rFonts w:ascii="Arial" w:eastAsia="Times New Roman" w:hAnsi="Arial" w:cs="Arial"/>
          <w:sz w:val="20"/>
          <w:szCs w:val="20"/>
          <w:lang w:eastAsia="sl-SI"/>
        </w:rPr>
        <w:t xml:space="preserve">Opomba: Naročnik lahko pred oddajo javnega naročila od ponudnika, kateremu se je odločil oddati javno naročilo zahteva, da predloži potrdila naročnikov o referencah, ki jih v razpisnem obrazcu navaja ter dokazila o izpolnjevanju pogojev </w:t>
      </w:r>
    </w:p>
    <w:p w14:paraId="59242FD7" w14:textId="77777777" w:rsidR="00C57F61" w:rsidRPr="00C57F61" w:rsidRDefault="00C57F61" w:rsidP="00C57F61">
      <w:pPr>
        <w:spacing w:after="0" w:line="240" w:lineRule="auto"/>
        <w:jc w:val="right"/>
        <w:rPr>
          <w:rFonts w:ascii="Arial" w:eastAsia="Times New Roman" w:hAnsi="Arial" w:cs="Arial"/>
          <w:b/>
          <w:sz w:val="22"/>
          <w:szCs w:val="22"/>
          <w:lang w:eastAsia="sl-SI"/>
        </w:rPr>
      </w:pPr>
    </w:p>
    <w:p w14:paraId="699AFE71" w14:textId="77777777" w:rsidR="00626F43" w:rsidRDefault="00626F43"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2D9F1CB" w14:textId="0D8605D9" w:rsidR="00D96D07" w:rsidRPr="009B6AA5" w:rsidRDefault="00D96D07"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r>
        <w:rPr>
          <w:rFonts w:ascii="Arial" w:eastAsia="Times New Roman" w:hAnsi="Arial" w:cs="Arial"/>
          <w:b/>
          <w:kern w:val="3"/>
          <w:sz w:val="22"/>
          <w:szCs w:val="22"/>
          <w:lang w:eastAsia="zh-CN"/>
        </w:rPr>
        <w:t xml:space="preserve">OBR </w:t>
      </w:r>
      <w:r w:rsidR="00736A19">
        <w:rPr>
          <w:rFonts w:ascii="Arial" w:eastAsia="Times New Roman" w:hAnsi="Arial" w:cs="Arial"/>
          <w:b/>
          <w:kern w:val="3"/>
          <w:sz w:val="22"/>
          <w:szCs w:val="22"/>
          <w:lang w:eastAsia="zh-CN"/>
        </w:rPr>
        <w:t>9</w:t>
      </w:r>
      <w:r>
        <w:rPr>
          <w:rFonts w:ascii="Arial" w:eastAsia="Times New Roman" w:hAnsi="Arial" w:cs="Arial"/>
          <w:b/>
          <w:kern w:val="3"/>
          <w:sz w:val="22"/>
          <w:szCs w:val="22"/>
          <w:lang w:eastAsia="zh-CN"/>
        </w:rPr>
        <w:t xml:space="preserve"> </w:t>
      </w:r>
    </w:p>
    <w:p w14:paraId="1E1DC16E" w14:textId="77777777" w:rsidR="00D96D07" w:rsidRPr="009B6AA5" w:rsidRDefault="00D96D07" w:rsidP="00D96D07">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66A4E9AF" w14:textId="77777777" w:rsidR="00D96D07" w:rsidRPr="00C57F61"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GOSPODARSKI SUBJEKT </w:t>
      </w:r>
    </w:p>
    <w:p w14:paraId="5FA5CA18" w14:textId="77777777" w:rsidR="00D96D07" w:rsidRPr="00C57F61" w:rsidRDefault="00D96D07" w:rsidP="00D96D07">
      <w:pPr>
        <w:spacing w:after="0" w:line="240" w:lineRule="auto"/>
        <w:rPr>
          <w:rFonts w:ascii="Arial" w:eastAsia="Times New Roman" w:hAnsi="Arial" w:cs="Arial"/>
          <w:b/>
          <w:sz w:val="22"/>
          <w:szCs w:val="22"/>
          <w:lang w:eastAsia="sl-SI"/>
        </w:rPr>
      </w:pPr>
    </w:p>
    <w:p w14:paraId="7646EDA8" w14:textId="77777777" w:rsidR="00D96D07" w:rsidRPr="00C57F61" w:rsidRDefault="00D96D07" w:rsidP="00D96D07">
      <w:pPr>
        <w:pBdr>
          <w:bottom w:val="single" w:sz="4" w:space="1" w:color="auto"/>
        </w:pBdr>
        <w:spacing w:after="0" w:line="240" w:lineRule="auto"/>
        <w:rPr>
          <w:rFonts w:ascii="Arial" w:eastAsia="Times New Roman" w:hAnsi="Arial" w:cs="Arial"/>
          <w:sz w:val="22"/>
          <w:szCs w:val="22"/>
          <w:lang w:eastAsia="sl-SI"/>
        </w:rPr>
      </w:pPr>
    </w:p>
    <w:p w14:paraId="1A18384D" w14:textId="77777777" w:rsidR="00D96D07" w:rsidRPr="00C57F61" w:rsidRDefault="00D96D07" w:rsidP="00D96D07">
      <w:pPr>
        <w:spacing w:after="0" w:line="240" w:lineRule="auto"/>
        <w:rPr>
          <w:rFonts w:ascii="Arial" w:eastAsia="Times New Roman" w:hAnsi="Arial" w:cs="Arial"/>
          <w:sz w:val="22"/>
          <w:szCs w:val="22"/>
          <w:lang w:eastAsia="sl-SI"/>
        </w:rPr>
      </w:pPr>
    </w:p>
    <w:p w14:paraId="2E34959A" w14:textId="77777777" w:rsidR="00D96D07" w:rsidRPr="00C57F61" w:rsidRDefault="00D96D07" w:rsidP="00D96D07">
      <w:pPr>
        <w:spacing w:after="0" w:line="240" w:lineRule="auto"/>
        <w:rPr>
          <w:rFonts w:ascii="Arial" w:eastAsia="Times New Roman" w:hAnsi="Arial" w:cs="Arial"/>
          <w:sz w:val="22"/>
          <w:szCs w:val="22"/>
          <w:lang w:eastAsia="sl-SI"/>
        </w:rPr>
      </w:pPr>
    </w:p>
    <w:p w14:paraId="325BEE31" w14:textId="77777777" w:rsidR="00D96D07" w:rsidRPr="00C57F61"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REFERENCE </w:t>
      </w:r>
      <w:r>
        <w:rPr>
          <w:rFonts w:ascii="Arial" w:eastAsia="Times New Roman" w:hAnsi="Arial" w:cs="Arial"/>
          <w:b/>
          <w:sz w:val="22"/>
          <w:szCs w:val="22"/>
          <w:lang w:eastAsia="sl-SI"/>
        </w:rPr>
        <w:t>POOBLAŠČENEGA INŽENIRJA GRADBENIŠTVA</w:t>
      </w:r>
    </w:p>
    <w:p w14:paraId="0BCD9EF4" w14:textId="77777777" w:rsidR="00D96D07" w:rsidRPr="00C57F61" w:rsidRDefault="00D96D07" w:rsidP="00D96D07">
      <w:pPr>
        <w:spacing w:after="0" w:line="240" w:lineRule="auto"/>
        <w:rPr>
          <w:rFonts w:ascii="Arial" w:eastAsia="Times New Roman" w:hAnsi="Arial" w:cs="Arial"/>
          <w:bCs/>
          <w:sz w:val="22"/>
          <w:szCs w:val="22"/>
          <w:lang w:eastAsia="sl-SI"/>
        </w:rPr>
      </w:pPr>
    </w:p>
    <w:p w14:paraId="50EE777C" w14:textId="77777777" w:rsidR="00497419" w:rsidRDefault="00497419" w:rsidP="00497419">
      <w:pPr>
        <w:spacing w:after="0" w:line="240" w:lineRule="auto"/>
        <w:rPr>
          <w:rFonts w:ascii="Arial" w:eastAsia="Times New Roman" w:hAnsi="Arial" w:cs="Arial"/>
          <w:bCs/>
          <w:sz w:val="22"/>
          <w:szCs w:val="22"/>
          <w:lang w:eastAsia="sl-SI"/>
        </w:rPr>
      </w:pPr>
      <w:r w:rsidRPr="00C57F61">
        <w:rPr>
          <w:rFonts w:ascii="Arial" w:eastAsia="Times New Roman" w:hAnsi="Arial" w:cs="Arial"/>
          <w:bCs/>
          <w:sz w:val="22"/>
          <w:szCs w:val="22"/>
          <w:lang w:eastAsia="sl-SI"/>
        </w:rPr>
        <w:t>.............................................................................</w:t>
      </w:r>
      <w:r>
        <w:rPr>
          <w:rFonts w:ascii="Arial" w:eastAsia="Times New Roman" w:hAnsi="Arial" w:cs="Arial"/>
          <w:bCs/>
          <w:sz w:val="22"/>
          <w:szCs w:val="22"/>
          <w:lang w:eastAsia="sl-SI"/>
        </w:rPr>
        <w:t>, št. ……………, ……… let</w:t>
      </w:r>
    </w:p>
    <w:p w14:paraId="676AB1AD" w14:textId="77777777" w:rsidR="00497419" w:rsidRPr="00497419" w:rsidRDefault="00497419" w:rsidP="00497419">
      <w:pPr>
        <w:spacing w:after="0" w:line="240" w:lineRule="auto"/>
        <w:rPr>
          <w:rFonts w:ascii="Arial" w:eastAsia="Times New Roman" w:hAnsi="Arial" w:cs="Arial"/>
          <w:bCs/>
          <w:i/>
          <w:iCs/>
          <w:sz w:val="22"/>
          <w:szCs w:val="22"/>
          <w:lang w:eastAsia="sl-SI"/>
        </w:rPr>
      </w:pPr>
      <w:r w:rsidRPr="00497419">
        <w:rPr>
          <w:rFonts w:ascii="Arial" w:eastAsia="Times New Roman" w:hAnsi="Arial" w:cs="Arial"/>
          <w:bCs/>
          <w:i/>
          <w:iCs/>
          <w:sz w:val="22"/>
          <w:szCs w:val="22"/>
          <w:lang w:eastAsia="sl-SI"/>
        </w:rPr>
        <w:t xml:space="preserve">(navedite ime in priimek, </w:t>
      </w:r>
      <w:proofErr w:type="spellStart"/>
      <w:r w:rsidRPr="00497419">
        <w:rPr>
          <w:rFonts w:ascii="Arial" w:eastAsia="Times New Roman" w:hAnsi="Arial" w:cs="Arial"/>
          <w:bCs/>
          <w:i/>
          <w:iCs/>
          <w:sz w:val="22"/>
          <w:szCs w:val="22"/>
          <w:lang w:eastAsia="sl-SI"/>
        </w:rPr>
        <w:t>ident</w:t>
      </w:r>
      <w:proofErr w:type="spellEnd"/>
      <w:r w:rsidRPr="00497419">
        <w:rPr>
          <w:rFonts w:ascii="Arial" w:eastAsia="Times New Roman" w:hAnsi="Arial" w:cs="Arial"/>
          <w:bCs/>
          <w:i/>
          <w:iCs/>
          <w:sz w:val="22"/>
          <w:szCs w:val="22"/>
          <w:lang w:eastAsia="sl-SI"/>
        </w:rPr>
        <w:t xml:space="preserve">. št. vpisa v imenik in leta delovnih izkušenj) </w:t>
      </w:r>
    </w:p>
    <w:p w14:paraId="6A579F40" w14:textId="24EDC6C0" w:rsidR="00D96D07" w:rsidRPr="00C57F61" w:rsidRDefault="00D96D07" w:rsidP="00D96D07">
      <w:pPr>
        <w:spacing w:after="0" w:line="240" w:lineRule="auto"/>
        <w:rPr>
          <w:rFonts w:ascii="Arial" w:eastAsia="Times New Roman" w:hAnsi="Arial" w:cs="Arial"/>
          <w:bCs/>
          <w:sz w:val="22"/>
          <w:szCs w:val="22"/>
          <w:lang w:eastAsia="sl-SI"/>
        </w:rPr>
      </w:pPr>
    </w:p>
    <w:p w14:paraId="3E854553" w14:textId="77777777" w:rsidR="00D96D07" w:rsidRPr="00C57F61" w:rsidRDefault="00D96D07" w:rsidP="00D96D07">
      <w:pPr>
        <w:spacing w:after="0" w:line="240" w:lineRule="auto"/>
        <w:rPr>
          <w:rFonts w:ascii="Arial" w:eastAsia="Times New Roman" w:hAnsi="Arial" w:cs="Arial"/>
          <w:bCs/>
          <w:sz w:val="22"/>
          <w:szCs w:val="22"/>
          <w:lang w:eastAsia="sl-SI"/>
        </w:rPr>
      </w:pPr>
    </w:p>
    <w:p w14:paraId="19C14A49" w14:textId="144010C2" w:rsidR="00D96D07"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SPISEK NAJPOMEMBNEJŠIH REFERENC V ZADNJIH </w:t>
      </w:r>
      <w:r w:rsidR="00497419">
        <w:rPr>
          <w:rFonts w:ascii="Arial" w:eastAsia="Times New Roman" w:hAnsi="Arial" w:cs="Arial"/>
          <w:b/>
          <w:sz w:val="22"/>
          <w:szCs w:val="22"/>
          <w:lang w:eastAsia="sl-SI"/>
        </w:rPr>
        <w:t>5</w:t>
      </w:r>
      <w:r w:rsidRPr="00C57F61">
        <w:rPr>
          <w:rFonts w:ascii="Arial" w:eastAsia="Times New Roman" w:hAnsi="Arial" w:cs="Arial"/>
          <w:b/>
          <w:sz w:val="22"/>
          <w:szCs w:val="22"/>
          <w:lang w:eastAsia="sl-SI"/>
        </w:rPr>
        <w:t xml:space="preserve"> (</w:t>
      </w:r>
      <w:r w:rsidR="00497419">
        <w:rPr>
          <w:rFonts w:ascii="Arial" w:eastAsia="Times New Roman" w:hAnsi="Arial" w:cs="Arial"/>
          <w:b/>
          <w:sz w:val="22"/>
          <w:szCs w:val="22"/>
          <w:lang w:eastAsia="sl-SI"/>
        </w:rPr>
        <w:t>petih</w:t>
      </w:r>
      <w:r w:rsidRPr="00C57F61">
        <w:rPr>
          <w:rFonts w:ascii="Arial" w:eastAsia="Times New Roman" w:hAnsi="Arial" w:cs="Arial"/>
          <w:b/>
          <w:sz w:val="22"/>
          <w:szCs w:val="22"/>
          <w:lang w:eastAsia="sl-SI"/>
        </w:rPr>
        <w:t xml:space="preserve">) LETIH </w:t>
      </w:r>
    </w:p>
    <w:p w14:paraId="274B90C9" w14:textId="77777777" w:rsidR="00D96D07" w:rsidRDefault="00D96D07" w:rsidP="00D96D07">
      <w:pPr>
        <w:spacing w:after="0" w:line="240" w:lineRule="auto"/>
        <w:rPr>
          <w:rFonts w:ascii="Arial" w:eastAsia="Times New Roman" w:hAnsi="Arial" w:cs="Arial"/>
          <w:b/>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D96D07" w:rsidRPr="009B6AA5" w14:paraId="79E9C0B3" w14:textId="77777777" w:rsidTr="00BC1417">
        <w:trPr>
          <w:trHeight w:val="829"/>
        </w:trPr>
        <w:tc>
          <w:tcPr>
            <w:tcW w:w="1841" w:type="dxa"/>
            <w:shd w:val="pct10" w:color="auto" w:fill="auto"/>
            <w:vAlign w:val="center"/>
            <w:hideMark/>
          </w:tcPr>
          <w:p w14:paraId="18FE46B0"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6DEA9557"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5B702EC7"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79BF7203"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4085E89B"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6C39648A"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70D2E0FD"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650E489D"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70048EDE"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D96D07" w:rsidRPr="009B6AA5" w14:paraId="412109F5" w14:textId="77777777" w:rsidTr="00BC1417">
        <w:trPr>
          <w:trHeight w:val="1087"/>
        </w:trPr>
        <w:tc>
          <w:tcPr>
            <w:tcW w:w="1841" w:type="dxa"/>
          </w:tcPr>
          <w:p w14:paraId="17927C28"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69B1B80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61ED2EBE"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63271F30"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6EE471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4CDFEECF"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45D96C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r w:rsidR="00D96D07" w:rsidRPr="009B6AA5" w14:paraId="3089FEE3" w14:textId="77777777" w:rsidTr="00BC1417">
        <w:trPr>
          <w:trHeight w:val="1072"/>
        </w:trPr>
        <w:tc>
          <w:tcPr>
            <w:tcW w:w="1841" w:type="dxa"/>
          </w:tcPr>
          <w:p w14:paraId="2B87C19D"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121B7410"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42403CFD"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3570921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AA0A6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401CFD3C"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332BC0A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r w:rsidR="00D96D07" w:rsidRPr="009B6AA5" w14:paraId="37BE03A3" w14:textId="77777777" w:rsidTr="00BC1417">
        <w:trPr>
          <w:trHeight w:val="1072"/>
        </w:trPr>
        <w:tc>
          <w:tcPr>
            <w:tcW w:w="1841" w:type="dxa"/>
          </w:tcPr>
          <w:p w14:paraId="390423DB"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6EE056C8"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F6E28C6"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301EFFFC"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04F2809"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67BFB1A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400FC324"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bl>
    <w:p w14:paraId="5DF7CFB7" w14:textId="77777777" w:rsidR="00D96D07" w:rsidRPr="00260C07" w:rsidRDefault="00D96D07" w:rsidP="00D96D07">
      <w:pPr>
        <w:spacing w:after="0" w:line="240" w:lineRule="auto"/>
        <w:jc w:val="both"/>
        <w:rPr>
          <w:rFonts w:ascii="Arial" w:eastAsia="Times New Roman" w:hAnsi="Arial" w:cs="Arial"/>
          <w:b/>
          <w:bCs/>
          <w:sz w:val="20"/>
          <w:szCs w:val="20"/>
          <w:lang w:eastAsia="sl-SI"/>
        </w:rPr>
      </w:pPr>
      <w:r w:rsidRPr="00260C07">
        <w:rPr>
          <w:rFonts w:ascii="Arial" w:eastAsia="Times New Roman" w:hAnsi="Arial" w:cs="Arial"/>
          <w:b/>
          <w:bCs/>
          <w:sz w:val="20"/>
          <w:szCs w:val="20"/>
          <w:lang w:eastAsia="sl-SI"/>
        </w:rPr>
        <w:t>Pogoji:</w:t>
      </w:r>
    </w:p>
    <w:p w14:paraId="06E87A86" w14:textId="77777777" w:rsidR="009E6EA2" w:rsidRPr="009E6EA2" w:rsidRDefault="009E6EA2" w:rsidP="009E6EA2">
      <w:pPr>
        <w:numPr>
          <w:ilvl w:val="0"/>
          <w:numId w:val="22"/>
        </w:numPr>
        <w:spacing w:after="0" w:line="240" w:lineRule="auto"/>
        <w:jc w:val="both"/>
        <w:rPr>
          <w:rFonts w:ascii="Arial" w:hAnsi="Arial" w:cs="Arial"/>
          <w:sz w:val="20"/>
          <w:szCs w:val="20"/>
        </w:rPr>
      </w:pPr>
      <w:r w:rsidRPr="009E6EA2">
        <w:rPr>
          <w:rFonts w:ascii="Arial" w:eastAsiaTheme="minorEastAsia" w:hAnsi="Arial" w:cs="Arial"/>
          <w:sz w:val="20"/>
          <w:szCs w:val="20"/>
          <w:lang w:eastAsia="sl-SI"/>
        </w:rPr>
        <w:t>ima najmanj 10 (deset) let delovnih izkušenj na področju projektiranja;</w:t>
      </w:r>
    </w:p>
    <w:p w14:paraId="1FB10E65" w14:textId="745C5940" w:rsidR="009E6EA2" w:rsidRPr="009E6EA2" w:rsidRDefault="009E6EA2" w:rsidP="009E6EA2">
      <w:pPr>
        <w:numPr>
          <w:ilvl w:val="0"/>
          <w:numId w:val="22"/>
        </w:numPr>
        <w:spacing w:after="0" w:line="240" w:lineRule="exact"/>
        <w:contextualSpacing/>
        <w:jc w:val="both"/>
        <w:rPr>
          <w:rFonts w:ascii="Arial" w:eastAsia="Times New Roman" w:hAnsi="Arial" w:cs="Arial"/>
          <w:iCs/>
          <w:sz w:val="20"/>
          <w:szCs w:val="20"/>
          <w:lang w:eastAsia="sl-SI"/>
        </w:rPr>
      </w:pPr>
      <w:r w:rsidRPr="009E6EA2">
        <w:rPr>
          <w:rFonts w:ascii="Arial" w:eastAsiaTheme="minorEastAsia" w:hAnsi="Arial" w:cs="Arial"/>
          <w:sz w:val="20"/>
          <w:szCs w:val="20"/>
          <w:lang w:eastAsia="sl-SI"/>
        </w:rPr>
        <w:t xml:space="preserve">ima najmanj </w:t>
      </w:r>
      <w:r w:rsidR="00091DE4">
        <w:rPr>
          <w:rFonts w:ascii="Arial" w:eastAsiaTheme="minorEastAsia" w:hAnsi="Arial" w:cs="Arial"/>
          <w:sz w:val="20"/>
          <w:szCs w:val="20"/>
          <w:lang w:eastAsia="sl-SI"/>
        </w:rPr>
        <w:t>1</w:t>
      </w:r>
      <w:r w:rsidR="00091DE4" w:rsidRPr="009E6EA2">
        <w:rPr>
          <w:rFonts w:ascii="Arial" w:eastAsiaTheme="minorEastAsia" w:hAnsi="Arial" w:cs="Arial"/>
          <w:sz w:val="20"/>
          <w:szCs w:val="20"/>
          <w:lang w:eastAsia="sl-SI"/>
        </w:rPr>
        <w:t xml:space="preserve"> </w:t>
      </w:r>
      <w:r w:rsidRPr="009E6EA2">
        <w:rPr>
          <w:rFonts w:ascii="Arial" w:eastAsiaTheme="minorEastAsia" w:hAnsi="Arial" w:cs="Arial"/>
          <w:sz w:val="20"/>
          <w:szCs w:val="20"/>
          <w:lang w:eastAsia="sl-SI"/>
        </w:rPr>
        <w:t>(</w:t>
      </w:r>
      <w:r w:rsidR="00091DE4">
        <w:rPr>
          <w:rFonts w:ascii="Arial" w:eastAsiaTheme="minorEastAsia" w:hAnsi="Arial" w:cs="Arial"/>
          <w:sz w:val="20"/>
          <w:szCs w:val="20"/>
          <w:lang w:eastAsia="sl-SI"/>
        </w:rPr>
        <w:t>eno</w:t>
      </w:r>
      <w:r w:rsidRPr="009E6EA2">
        <w:rPr>
          <w:rFonts w:ascii="Arial" w:eastAsiaTheme="minorEastAsia" w:hAnsi="Arial" w:cs="Arial"/>
          <w:sz w:val="20"/>
          <w:szCs w:val="20"/>
          <w:lang w:eastAsia="sl-SI"/>
        </w:rPr>
        <w:t>) referenc</w:t>
      </w:r>
      <w:r w:rsidR="00091DE4">
        <w:rPr>
          <w:rFonts w:ascii="Arial" w:eastAsiaTheme="minorEastAsia" w:hAnsi="Arial" w:cs="Arial"/>
          <w:sz w:val="20"/>
          <w:szCs w:val="20"/>
          <w:lang w:eastAsia="sl-SI"/>
        </w:rPr>
        <w:t>o</w:t>
      </w:r>
      <w:r w:rsidRPr="009E6EA2">
        <w:rPr>
          <w:rFonts w:ascii="Arial" w:eastAsiaTheme="minorEastAsia" w:hAnsi="Arial" w:cs="Arial"/>
          <w:sz w:val="20"/>
          <w:szCs w:val="20"/>
          <w:lang w:eastAsia="sl-SI"/>
        </w:rPr>
        <w:t xml:space="preserve">, ki izkazuje, da je kot pooblaščeni strokovnjak v zadnjih </w:t>
      </w:r>
      <w:r w:rsidR="00091DE4">
        <w:rPr>
          <w:rFonts w:ascii="Arial" w:eastAsiaTheme="minorEastAsia" w:hAnsi="Arial" w:cs="Arial"/>
          <w:sz w:val="20"/>
          <w:szCs w:val="20"/>
          <w:lang w:eastAsia="sl-SI"/>
        </w:rPr>
        <w:t>5</w:t>
      </w:r>
      <w:r w:rsidR="00091DE4" w:rsidRPr="009E6EA2">
        <w:rPr>
          <w:rFonts w:ascii="Arial" w:eastAsiaTheme="minorEastAsia" w:hAnsi="Arial" w:cs="Arial"/>
          <w:sz w:val="20"/>
          <w:szCs w:val="20"/>
          <w:lang w:eastAsia="sl-SI"/>
        </w:rPr>
        <w:t xml:space="preserve"> </w:t>
      </w:r>
      <w:r w:rsidRPr="009E6EA2">
        <w:rPr>
          <w:rFonts w:ascii="Arial" w:eastAsiaTheme="minorEastAsia" w:hAnsi="Arial" w:cs="Arial"/>
          <w:sz w:val="20"/>
          <w:szCs w:val="20"/>
          <w:lang w:eastAsia="sl-SI"/>
        </w:rPr>
        <w:t>(</w:t>
      </w:r>
      <w:r w:rsidR="00091DE4">
        <w:rPr>
          <w:rFonts w:ascii="Arial" w:eastAsiaTheme="minorEastAsia" w:hAnsi="Arial" w:cs="Arial"/>
          <w:sz w:val="20"/>
          <w:szCs w:val="20"/>
          <w:lang w:eastAsia="sl-SI"/>
        </w:rPr>
        <w:t>petih</w:t>
      </w:r>
      <w:r w:rsidRPr="009E6EA2">
        <w:rPr>
          <w:rFonts w:ascii="Arial" w:eastAsiaTheme="minorEastAsia" w:hAnsi="Arial" w:cs="Arial"/>
          <w:sz w:val="20"/>
          <w:szCs w:val="20"/>
          <w:lang w:eastAsia="sl-SI"/>
        </w:rPr>
        <w:t xml:space="preserve">) letih, </w:t>
      </w:r>
      <w:r w:rsidRPr="009E6EA2">
        <w:rPr>
          <w:rFonts w:ascii="Arial" w:eastAsia="Times New Roman" w:hAnsi="Arial" w:cs="Arial"/>
          <w:sz w:val="20"/>
          <w:szCs w:val="20"/>
          <w:lang w:eastAsia="sl-SI"/>
        </w:rPr>
        <w:t>izdelal načrt gradbenih konstrukcij podobne zahtevnosti in kompleksnosti</w:t>
      </w:r>
      <w:r w:rsidRPr="009E6EA2">
        <w:rPr>
          <w:rFonts w:ascii="Arial" w:eastAsia="Times New Roman" w:hAnsi="Arial" w:cs="Arial"/>
          <w:iCs/>
          <w:sz w:val="20"/>
          <w:szCs w:val="20"/>
          <w:lang w:eastAsia="sl-SI"/>
        </w:rPr>
        <w:t>, kot je rekonstrukcija stavbe Vrazov trg 2 oz. stavb s klasifikacijo CC-SI:</w:t>
      </w:r>
    </w:p>
    <w:p w14:paraId="6681F681" w14:textId="77777777" w:rsidR="009E6EA2" w:rsidRPr="009E6EA2" w:rsidRDefault="009E6EA2" w:rsidP="009E6EA2">
      <w:pPr>
        <w:numPr>
          <w:ilvl w:val="0"/>
          <w:numId w:val="49"/>
        </w:num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122 Poslovne in upravne stavbe – Uredba o razvrščanju objektov (Uradni list RS, št. 96/22)), v izmeri najmanj 2.000 m2 BTP</w:t>
      </w:r>
    </w:p>
    <w:p w14:paraId="22DAAD73" w14:textId="77777777" w:rsidR="009E6EA2" w:rsidRPr="009E6EA2" w:rsidRDefault="009E6EA2" w:rsidP="009E6EA2">
      <w:p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 xml:space="preserve">ali   </w:t>
      </w:r>
    </w:p>
    <w:p w14:paraId="3A3CCE8C" w14:textId="77777777" w:rsidR="009E6EA2" w:rsidRPr="009E6EA2" w:rsidRDefault="009E6EA2" w:rsidP="009E6EA2">
      <w:pPr>
        <w:numPr>
          <w:ilvl w:val="0"/>
          <w:numId w:val="49"/>
        </w:num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126 Stavbe splošnega družbenega pomena  (CC-SI) – Uredba o razvrščanju objektov (Uradni list RS, št. 96/22) ), v izmeri najmanj 2.000 m2 BTP.</w:t>
      </w:r>
    </w:p>
    <w:p w14:paraId="49CCAC6C" w14:textId="77777777" w:rsidR="001749D2" w:rsidRPr="00260C07" w:rsidRDefault="001749D2" w:rsidP="001749D2">
      <w:pPr>
        <w:spacing w:after="0" w:line="240" w:lineRule="exact"/>
        <w:jc w:val="both"/>
        <w:rPr>
          <w:rFonts w:ascii="Arial" w:hAnsi="Arial" w:cs="Arial"/>
          <w:sz w:val="20"/>
          <w:szCs w:val="20"/>
        </w:rPr>
      </w:pPr>
    </w:p>
    <w:p w14:paraId="4BFF83B9" w14:textId="77777777" w:rsidR="001749D2" w:rsidRPr="00260C07" w:rsidRDefault="001749D2" w:rsidP="001749D2">
      <w:pPr>
        <w:rPr>
          <w:rFonts w:ascii="Arial" w:hAnsi="Arial" w:cs="Arial"/>
          <w:sz w:val="20"/>
          <w:szCs w:val="20"/>
          <w:lang w:eastAsia="sl-SI"/>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p>
    <w:p w14:paraId="246D3DE7" w14:textId="77777777" w:rsidR="00D96D07" w:rsidRPr="00260C07" w:rsidRDefault="00D96D07" w:rsidP="00D96D07">
      <w:pPr>
        <w:widowControl w:val="0"/>
        <w:spacing w:after="0" w:line="240" w:lineRule="auto"/>
        <w:jc w:val="both"/>
        <w:rPr>
          <w:rFonts w:ascii="Arial" w:eastAsia="Times New Roman" w:hAnsi="Arial" w:cs="Arial"/>
          <w:b/>
          <w:bCs/>
          <w:lang w:val="en-US" w:eastAsia="sl-SI" w:bidi="hi-IN"/>
        </w:rPr>
      </w:pPr>
    </w:p>
    <w:p w14:paraId="0DEC9DC3" w14:textId="77777777" w:rsidR="00D96D07" w:rsidRPr="00260C07" w:rsidRDefault="00D96D07" w:rsidP="00D96D07">
      <w:pPr>
        <w:suppressAutoHyphens/>
        <w:autoSpaceDE w:val="0"/>
        <w:autoSpaceDN w:val="0"/>
        <w:spacing w:after="0" w:line="240" w:lineRule="auto"/>
        <w:textAlignment w:val="baseline"/>
        <w:rPr>
          <w:rFonts w:ascii="Times New Roman" w:eastAsia="Times New Roman" w:hAnsi="Times New Roman" w:cs="Times New Roman"/>
          <w:kern w:val="3"/>
          <w:szCs w:val="20"/>
          <w:lang w:eastAsia="zh-CN"/>
        </w:rPr>
      </w:pPr>
      <w:r w:rsidRPr="00260C07">
        <w:rPr>
          <w:rFonts w:ascii="Arial" w:eastAsia="Times New Roman" w:hAnsi="Arial" w:cs="Arial"/>
          <w:kern w:val="3"/>
          <w:sz w:val="22"/>
          <w:szCs w:val="22"/>
          <w:lang w:eastAsia="zh-CN"/>
        </w:rPr>
        <w:t>Datum:</w:t>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t>Podpis:</w:t>
      </w:r>
    </w:p>
    <w:p w14:paraId="496D0952" w14:textId="77777777" w:rsidR="00D96D07" w:rsidRPr="00260C07" w:rsidRDefault="00D96D07" w:rsidP="00D96D07">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770B7391" w14:textId="77777777" w:rsidR="00D96D07" w:rsidRPr="00260C07" w:rsidRDefault="00D96D07" w:rsidP="00D96D07">
      <w:pPr>
        <w:spacing w:after="0" w:line="240" w:lineRule="auto"/>
        <w:jc w:val="both"/>
        <w:rPr>
          <w:rFonts w:ascii="Arial" w:eastAsia="Times New Roman" w:hAnsi="Arial" w:cs="Arial"/>
          <w:sz w:val="22"/>
          <w:szCs w:val="22"/>
          <w:lang w:eastAsia="sl-SI"/>
        </w:rPr>
      </w:pPr>
      <w:r w:rsidRPr="00260C07">
        <w:rPr>
          <w:rFonts w:ascii="Arial" w:eastAsia="SimSun" w:hAnsi="Arial" w:cs="Arial"/>
          <w:kern w:val="3"/>
          <w:sz w:val="22"/>
          <w:szCs w:val="22"/>
          <w:lang w:val="en-US" w:eastAsia="zh-CN" w:bidi="hi-IN"/>
        </w:rPr>
        <w:t>_________________</w:t>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t>___________________</w:t>
      </w:r>
    </w:p>
    <w:p w14:paraId="0D5D6748" w14:textId="77777777" w:rsidR="00D96D07" w:rsidRPr="00260C07" w:rsidRDefault="00D96D07" w:rsidP="00D96D07">
      <w:pPr>
        <w:spacing w:after="0" w:line="240" w:lineRule="auto"/>
        <w:jc w:val="both"/>
        <w:rPr>
          <w:rFonts w:ascii="Arial" w:eastAsia="Times New Roman" w:hAnsi="Arial" w:cs="Arial"/>
          <w:sz w:val="22"/>
          <w:szCs w:val="22"/>
          <w:lang w:eastAsia="sl-SI"/>
        </w:rPr>
      </w:pPr>
    </w:p>
    <w:p w14:paraId="534FF452" w14:textId="77777777" w:rsidR="00736A19" w:rsidRDefault="00D96D07" w:rsidP="000A6DE3">
      <w:pPr>
        <w:spacing w:after="0" w:line="240" w:lineRule="auto"/>
        <w:jc w:val="both"/>
        <w:rPr>
          <w:lang w:eastAsia="sl-SI"/>
        </w:rPr>
      </w:pPr>
      <w:r w:rsidRPr="00260C07">
        <w:rPr>
          <w:rFonts w:ascii="Arial" w:eastAsia="Times New Roman" w:hAnsi="Arial" w:cs="Arial"/>
          <w:sz w:val="20"/>
          <w:szCs w:val="20"/>
          <w:lang w:eastAsia="sl-SI"/>
        </w:rPr>
        <w:t>Opomba: Naročnik lahko pred oddajo javnega naročila od ponudnika, kateremu se je odločil oddati javno naročilo zahteva, da predloži potrdila naročnikov o referencah, ki jih v razpisnem obrazcu navaja</w:t>
      </w:r>
    </w:p>
    <w:p w14:paraId="3D5CCC59" w14:textId="77777777" w:rsidR="00736A19" w:rsidRDefault="00736A19" w:rsidP="00C57F61">
      <w:pPr>
        <w:rPr>
          <w:lang w:eastAsia="sl-SI"/>
        </w:rPr>
      </w:pPr>
    </w:p>
    <w:p w14:paraId="2537CBE5" w14:textId="77777777" w:rsidR="00497419" w:rsidRDefault="00497419" w:rsidP="00C57F61">
      <w:pPr>
        <w:rPr>
          <w:lang w:eastAsia="sl-SI"/>
        </w:rPr>
      </w:pPr>
    </w:p>
    <w:p w14:paraId="2C185504" w14:textId="77777777" w:rsidR="00803B9A" w:rsidRPr="00FE5027" w:rsidRDefault="00803B9A" w:rsidP="00803B9A">
      <w:pPr>
        <w:pStyle w:val="Naslov"/>
        <w:rPr>
          <w:rFonts w:ascii="Arial" w:hAnsi="Arial" w:cs="Arial"/>
        </w:rPr>
      </w:pPr>
      <w:r w:rsidRPr="008F7276">
        <w:rPr>
          <w:rFonts w:ascii="Arial" w:hAnsi="Arial" w:cs="Arial"/>
          <w:sz w:val="24"/>
          <w:szCs w:val="24"/>
        </w:rPr>
        <w:lastRenderedPageBreak/>
        <w:t xml:space="preserve">OBR </w:t>
      </w:r>
      <w:r w:rsidR="00736A19">
        <w:rPr>
          <w:rFonts w:ascii="Arial" w:hAnsi="Arial" w:cs="Arial"/>
          <w:sz w:val="24"/>
          <w:szCs w:val="24"/>
        </w:rPr>
        <w:t>10</w:t>
      </w:r>
    </w:p>
    <w:p w14:paraId="3C823665" w14:textId="77777777" w:rsidR="00803B9A" w:rsidRDefault="00803B9A" w:rsidP="00803B9A">
      <w:pPr>
        <w:pStyle w:val="Brezrazmikov"/>
        <w:jc w:val="center"/>
        <w:rPr>
          <w:rFonts w:ascii="Arial" w:hAnsi="Arial" w:cs="Arial"/>
          <w:b/>
          <w:lang w:val="sl-SI" w:eastAsia="sl-SI"/>
        </w:rPr>
      </w:pPr>
    </w:p>
    <w:p w14:paraId="6A6DA684" w14:textId="77777777" w:rsid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0B9A1064" w14:textId="77777777" w:rsidR="001F2518" w:rsidRPr="001F2518" w:rsidRDefault="001F2518" w:rsidP="001F251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1F2518">
        <w:rPr>
          <w:rFonts w:ascii="Arial" w:eastAsia="Times New Roman" w:hAnsi="Arial" w:cs="Arial"/>
          <w:b/>
          <w:bCs/>
          <w:kern w:val="3"/>
          <w:sz w:val="22"/>
          <w:szCs w:val="22"/>
          <w:lang w:eastAsia="zh-CN"/>
        </w:rPr>
        <w:t>IZJAVA PONUDNIKA oz. POSLOVODEČEGA, DA NE NASTOPA S PODIZVAJALCI</w:t>
      </w:r>
    </w:p>
    <w:p w14:paraId="3073782A"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58D5A0B3"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1682CAC5"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32A9B5F1"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33B5B83E" w14:textId="77777777" w:rsidR="001F2518" w:rsidRPr="001F2518" w:rsidRDefault="001F2518" w:rsidP="001F2518">
      <w:pPr>
        <w:suppressAutoHyphens/>
        <w:autoSpaceDN w:val="0"/>
        <w:spacing w:after="0" w:line="240" w:lineRule="auto"/>
        <w:jc w:val="both"/>
        <w:textAlignment w:val="baseline"/>
        <w:rPr>
          <w:rFonts w:ascii="Arial" w:eastAsia="Times New Roman" w:hAnsi="Arial" w:cs="Arial"/>
          <w:kern w:val="3"/>
          <w:sz w:val="20"/>
          <w:szCs w:val="20"/>
          <w:lang w:eastAsia="zh-CN"/>
        </w:rPr>
      </w:pPr>
      <w:r w:rsidRPr="001F2518">
        <w:rPr>
          <w:rFonts w:ascii="Arial" w:eastAsia="Times New Roman" w:hAnsi="Arial" w:cs="Arial"/>
          <w:b/>
          <w:bCs/>
          <w:kern w:val="3"/>
          <w:sz w:val="22"/>
          <w:szCs w:val="22"/>
          <w:lang w:eastAsia="zh-CN"/>
        </w:rPr>
        <w:t>PONUDNIK</w:t>
      </w:r>
      <w:r w:rsidRPr="001F2518">
        <w:rPr>
          <w:rFonts w:ascii="Arial" w:eastAsia="Times New Roman" w:hAnsi="Arial" w:cs="Arial"/>
          <w:b/>
          <w:kern w:val="3"/>
          <w:sz w:val="22"/>
          <w:szCs w:val="22"/>
          <w:lang w:eastAsia="zh-CN"/>
        </w:rPr>
        <w:t xml:space="preserve"> oz. POSLOVODEČI (v primeru skupnega nastopa):</w:t>
      </w:r>
    </w:p>
    <w:p w14:paraId="5D69E642"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42B3539C" w14:textId="77777777" w:rsidR="001F2518" w:rsidRPr="001F2518" w:rsidRDefault="001F2518" w:rsidP="001F2518">
      <w:pPr>
        <w:suppressAutoHyphens/>
        <w:autoSpaceDE w:val="0"/>
        <w:autoSpaceDN w:val="0"/>
        <w:spacing w:after="0" w:line="240" w:lineRule="auto"/>
        <w:textAlignment w:val="baseline"/>
        <w:rPr>
          <w:rFonts w:ascii="Times New Roman" w:eastAsia="Times New Roman" w:hAnsi="Times New Roman" w:cs="Times New Roman"/>
          <w:kern w:val="3"/>
          <w:szCs w:val="20"/>
          <w:lang w:eastAsia="zh-CN"/>
        </w:rPr>
      </w:pPr>
      <w:r w:rsidRPr="001F2518">
        <w:rPr>
          <w:rFonts w:ascii="Arial" w:eastAsia="Times New Roman" w:hAnsi="Arial" w:cs="Arial"/>
          <w:kern w:val="3"/>
          <w:sz w:val="22"/>
          <w:szCs w:val="22"/>
          <w:lang w:eastAsia="zh-CN"/>
        </w:rPr>
        <w:t>__________________________________________________________________________</w:t>
      </w:r>
    </w:p>
    <w:p w14:paraId="749B5525"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061E659B"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572C93D8"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6430A992"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39E639A7" w14:textId="77777777" w:rsidR="001F2518" w:rsidRPr="00E036A7" w:rsidRDefault="001F2518" w:rsidP="001F2518">
      <w:pPr>
        <w:suppressAutoHyphens/>
        <w:autoSpaceDE w:val="0"/>
        <w:autoSpaceDN w:val="0"/>
        <w:spacing w:after="0" w:line="360" w:lineRule="auto"/>
        <w:jc w:val="both"/>
        <w:textAlignment w:val="baseline"/>
        <w:rPr>
          <w:rFonts w:ascii="Arial" w:eastAsia="Times New Roman" w:hAnsi="Arial" w:cs="Times New Roman"/>
          <w:b/>
          <w:bCs/>
          <w:iCs/>
          <w:kern w:val="3"/>
          <w:sz w:val="20"/>
          <w:szCs w:val="20"/>
          <w:highlight w:val="yellow"/>
          <w:lang w:eastAsia="zh-CN"/>
        </w:rPr>
      </w:pPr>
      <w:r w:rsidRPr="00E036A7">
        <w:rPr>
          <w:rFonts w:ascii="Arial" w:eastAsia="Times New Roman" w:hAnsi="Arial" w:cs="Arial"/>
          <w:kern w:val="3"/>
          <w:sz w:val="20"/>
          <w:szCs w:val="20"/>
          <w:lang w:eastAsia="zh-CN"/>
        </w:rPr>
        <w:t xml:space="preserve">V zvezi z javnim naročilom </w:t>
      </w:r>
      <w:r w:rsidRPr="00E036A7">
        <w:rPr>
          <w:rFonts w:ascii="Arial" w:eastAsia="Times New Roman" w:hAnsi="Arial" w:cs="Times New Roman"/>
          <w:b/>
          <w:kern w:val="3"/>
          <w:sz w:val="20"/>
          <w:szCs w:val="20"/>
          <w:lang w:eastAsia="zh-CN"/>
        </w:rPr>
        <w:t>»</w:t>
      </w:r>
      <w:r w:rsidR="00226B05" w:rsidRPr="00E036A7">
        <w:rPr>
          <w:rFonts w:ascii="Arial" w:hAnsi="Arial"/>
          <w:b/>
          <w:bCs/>
          <w:sz w:val="20"/>
          <w:szCs w:val="20"/>
        </w:rPr>
        <w:t>Izdelava projektne dokumentacije za Kampus Vrazov trg KVT II</w:t>
      </w:r>
      <w:r w:rsidRPr="00E036A7">
        <w:rPr>
          <w:rFonts w:ascii="Arial" w:eastAsia="Times New Roman" w:hAnsi="Arial" w:cs="Arial"/>
          <w:b/>
          <w:bCs/>
          <w:iCs/>
          <w:kern w:val="3"/>
          <w:sz w:val="20"/>
          <w:szCs w:val="20"/>
          <w:lang w:eastAsia="zh-CN"/>
        </w:rPr>
        <w:t xml:space="preserve">« </w:t>
      </w:r>
      <w:r w:rsidRPr="00E036A7">
        <w:rPr>
          <w:rFonts w:ascii="Arial" w:eastAsia="Times New Roman" w:hAnsi="Arial" w:cs="Arial"/>
          <w:kern w:val="3"/>
          <w:sz w:val="20"/>
          <w:szCs w:val="20"/>
          <w:lang w:eastAsia="zh-CN"/>
        </w:rPr>
        <w:t>po odprtem postopku, objavljenim na Portalu javnih naročil dne _________ 2024 pod številko objave JN _________</w:t>
      </w:r>
    </w:p>
    <w:p w14:paraId="503E9FEC"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D89FBED"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19268C0"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68C94352"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C289C20" w14:textId="77777777" w:rsidR="001F2518" w:rsidRPr="00E036A7" w:rsidRDefault="001F2518" w:rsidP="001F2518">
      <w:pPr>
        <w:suppressAutoHyphens/>
        <w:autoSpaceDE w:val="0"/>
        <w:autoSpaceDN w:val="0"/>
        <w:spacing w:after="0" w:line="240" w:lineRule="auto"/>
        <w:jc w:val="center"/>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kern w:val="3"/>
          <w:sz w:val="20"/>
          <w:szCs w:val="20"/>
          <w:lang w:eastAsia="zh-CN"/>
        </w:rPr>
        <w:t>i z j a v l j a m o ,</w:t>
      </w:r>
    </w:p>
    <w:p w14:paraId="0CFA35D2" w14:textId="77777777" w:rsidR="001F2518" w:rsidRPr="00E036A7" w:rsidRDefault="001F2518" w:rsidP="001F2518">
      <w:pPr>
        <w:suppressAutoHyphens/>
        <w:autoSpaceDE w:val="0"/>
        <w:autoSpaceDN w:val="0"/>
        <w:spacing w:after="0" w:line="240" w:lineRule="auto"/>
        <w:jc w:val="center"/>
        <w:textAlignment w:val="baseline"/>
        <w:rPr>
          <w:rFonts w:ascii="Arial" w:eastAsia="Times New Roman" w:hAnsi="Arial" w:cs="Arial"/>
          <w:kern w:val="3"/>
          <w:sz w:val="20"/>
          <w:szCs w:val="20"/>
          <w:lang w:eastAsia="zh-CN"/>
        </w:rPr>
      </w:pPr>
    </w:p>
    <w:p w14:paraId="75EF639F" w14:textId="77777777" w:rsidR="001F2518" w:rsidRPr="00E036A7" w:rsidRDefault="001F2518" w:rsidP="001F2518">
      <w:pPr>
        <w:suppressAutoHyphens/>
        <w:autoSpaceDE w:val="0"/>
        <w:autoSpaceDN w:val="0"/>
        <w:spacing w:after="0" w:line="240" w:lineRule="auto"/>
        <w:jc w:val="center"/>
        <w:textAlignment w:val="baseline"/>
        <w:rPr>
          <w:rFonts w:ascii="Arial" w:eastAsia="Times New Roman" w:hAnsi="Arial" w:cs="Arial"/>
          <w:kern w:val="3"/>
          <w:sz w:val="20"/>
          <w:szCs w:val="20"/>
          <w:lang w:eastAsia="zh-CN"/>
        </w:rPr>
      </w:pPr>
    </w:p>
    <w:p w14:paraId="7BCDBCA6"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1ECB301B" w14:textId="77777777" w:rsidR="001F2518" w:rsidRPr="00E036A7" w:rsidRDefault="001F2518" w:rsidP="001F251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 xml:space="preserve">da </w:t>
      </w:r>
      <w:r w:rsidRPr="00E036A7">
        <w:rPr>
          <w:rFonts w:ascii="Arial" w:eastAsia="Times New Roman" w:hAnsi="Arial" w:cs="Arial"/>
          <w:b/>
          <w:bCs/>
          <w:kern w:val="3"/>
          <w:sz w:val="20"/>
          <w:szCs w:val="20"/>
          <w:lang w:eastAsia="zh-CN"/>
        </w:rPr>
        <w:t>ne nastopamo s podizvajalci</w:t>
      </w:r>
      <w:r w:rsidRPr="00E036A7">
        <w:rPr>
          <w:rFonts w:ascii="Arial" w:eastAsia="Times New Roman" w:hAnsi="Arial" w:cs="Arial"/>
          <w:kern w:val="3"/>
          <w:sz w:val="20"/>
          <w:szCs w:val="20"/>
          <w:lang w:eastAsia="zh-CN"/>
        </w:rPr>
        <w:t>.</w:t>
      </w:r>
    </w:p>
    <w:p w14:paraId="740142C3"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F6B3390"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EA61DE9"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5D66490"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CDCB7F6"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A8A356E" w14:textId="77777777" w:rsidR="001F2518" w:rsidRPr="00E036A7" w:rsidRDefault="001F2518" w:rsidP="001F251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Podpis:</w:t>
      </w:r>
    </w:p>
    <w:p w14:paraId="3330875E"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7C5E2C9" w14:textId="77777777" w:rsidR="001F2518" w:rsidRPr="00E036A7" w:rsidRDefault="001F2518" w:rsidP="001F2518">
      <w:pPr>
        <w:suppressAutoHyphens/>
        <w:autoSpaceDN w:val="0"/>
        <w:spacing w:after="0" w:line="240" w:lineRule="auto"/>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2D9A175B"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0B7ECBD6"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1A5E990D"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3A224610"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4FE6B272"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6058A910"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445AA8FF" w14:textId="77777777" w:rsidR="00803B9A" w:rsidRDefault="00803B9A" w:rsidP="006F0C4A">
      <w:pPr>
        <w:pStyle w:val="Naslov"/>
        <w:rPr>
          <w:rFonts w:ascii="Arial" w:hAnsi="Arial" w:cs="Arial"/>
          <w:sz w:val="24"/>
          <w:szCs w:val="24"/>
        </w:rPr>
      </w:pPr>
    </w:p>
    <w:p w14:paraId="651224D6" w14:textId="77777777" w:rsidR="00803B9A" w:rsidRDefault="00803B9A" w:rsidP="006F0C4A">
      <w:pPr>
        <w:pStyle w:val="Naslov"/>
        <w:rPr>
          <w:rFonts w:ascii="Arial" w:hAnsi="Arial" w:cs="Arial"/>
          <w:sz w:val="24"/>
          <w:szCs w:val="24"/>
        </w:rPr>
      </w:pPr>
    </w:p>
    <w:p w14:paraId="041C1CA8" w14:textId="77777777" w:rsidR="00226B05" w:rsidRDefault="00226B05" w:rsidP="00226B05">
      <w:pPr>
        <w:rPr>
          <w:lang w:eastAsia="sl-SI"/>
        </w:rPr>
      </w:pPr>
    </w:p>
    <w:p w14:paraId="4584169F" w14:textId="77777777" w:rsidR="00226B05" w:rsidRDefault="00226B05" w:rsidP="00226B05">
      <w:pPr>
        <w:rPr>
          <w:lang w:eastAsia="sl-SI"/>
        </w:rPr>
      </w:pPr>
    </w:p>
    <w:p w14:paraId="7764B770" w14:textId="77777777" w:rsidR="00226B05" w:rsidRDefault="00226B05" w:rsidP="00226B05">
      <w:pPr>
        <w:rPr>
          <w:lang w:eastAsia="sl-SI"/>
        </w:rPr>
      </w:pPr>
    </w:p>
    <w:p w14:paraId="6DDE302E" w14:textId="77777777" w:rsidR="00226B05" w:rsidRDefault="00226B05" w:rsidP="00226B05">
      <w:pPr>
        <w:rPr>
          <w:lang w:eastAsia="sl-SI"/>
        </w:rPr>
      </w:pPr>
    </w:p>
    <w:p w14:paraId="7FEB5582" w14:textId="77777777" w:rsidR="00226B05" w:rsidRDefault="00226B05" w:rsidP="00226B05">
      <w:pPr>
        <w:rPr>
          <w:lang w:eastAsia="sl-SI"/>
        </w:rPr>
      </w:pPr>
    </w:p>
    <w:p w14:paraId="023C65B9" w14:textId="77777777" w:rsidR="008E1584" w:rsidRDefault="008E1584" w:rsidP="00226B05">
      <w:pPr>
        <w:rPr>
          <w:lang w:eastAsia="sl-SI"/>
        </w:rPr>
      </w:pPr>
    </w:p>
    <w:p w14:paraId="621729AB" w14:textId="77777777" w:rsidR="00E036A7" w:rsidRDefault="00E036A7" w:rsidP="00226B05">
      <w:pPr>
        <w:rPr>
          <w:lang w:eastAsia="sl-SI"/>
        </w:rPr>
      </w:pPr>
    </w:p>
    <w:p w14:paraId="2DA67F8F" w14:textId="77777777" w:rsidR="00BD2028" w:rsidRPr="00BD2028" w:rsidRDefault="00BD2028" w:rsidP="00226B05">
      <w:pPr>
        <w:rPr>
          <w:rFonts w:ascii="Arial" w:hAnsi="Arial" w:cs="Arial"/>
          <w:b/>
          <w:bCs/>
          <w:lang w:eastAsia="sl-SI"/>
        </w:rPr>
      </w:pPr>
      <w:r w:rsidRPr="00BD2028">
        <w:rPr>
          <w:rFonts w:ascii="Arial" w:hAnsi="Arial" w:cs="Arial"/>
          <w:b/>
          <w:bCs/>
          <w:lang w:eastAsia="sl-SI"/>
        </w:rPr>
        <w:lastRenderedPageBreak/>
        <w:t>OBR 11</w:t>
      </w:r>
    </w:p>
    <w:tbl>
      <w:tblPr>
        <w:tblW w:w="10732" w:type="dxa"/>
        <w:tblInd w:w="-70" w:type="dxa"/>
        <w:tblLayout w:type="fixed"/>
        <w:tblCellMar>
          <w:left w:w="10" w:type="dxa"/>
          <w:right w:w="10" w:type="dxa"/>
        </w:tblCellMar>
        <w:tblLook w:val="0000" w:firstRow="0" w:lastRow="0" w:firstColumn="0" w:lastColumn="0" w:noHBand="0" w:noVBand="0"/>
      </w:tblPr>
      <w:tblGrid>
        <w:gridCol w:w="213"/>
        <w:gridCol w:w="10519"/>
      </w:tblGrid>
      <w:tr w:rsidR="00BD2028" w:rsidRPr="00BD2028" w14:paraId="7669268D" w14:textId="77777777" w:rsidTr="00BC1417">
        <w:trPr>
          <w:trHeight w:val="274"/>
        </w:trPr>
        <w:tc>
          <w:tcPr>
            <w:tcW w:w="213" w:type="dxa"/>
            <w:shd w:val="clear" w:color="auto" w:fill="auto"/>
            <w:tcMar>
              <w:top w:w="0" w:type="dxa"/>
              <w:left w:w="70" w:type="dxa"/>
              <w:bottom w:w="0" w:type="dxa"/>
              <w:right w:w="70" w:type="dxa"/>
            </w:tcMar>
            <w:vAlign w:val="bottom"/>
          </w:tcPr>
          <w:p w14:paraId="677853C8" w14:textId="77777777" w:rsidR="00BD2028" w:rsidRPr="00BD2028" w:rsidRDefault="00BD2028" w:rsidP="00BD2028">
            <w:pPr>
              <w:suppressAutoHyphens/>
              <w:autoSpaceDN w:val="0"/>
              <w:snapToGrid w:val="0"/>
              <w:spacing w:after="0" w:line="240" w:lineRule="auto"/>
              <w:jc w:val="center"/>
              <w:textAlignment w:val="baseline"/>
              <w:rPr>
                <w:rFonts w:ascii="Arial" w:eastAsia="Times New Roman" w:hAnsi="Arial" w:cs="Arial"/>
                <w:color w:val="000000"/>
                <w:kern w:val="3"/>
                <w:sz w:val="22"/>
                <w:szCs w:val="22"/>
                <w:lang w:eastAsia="zh-CN"/>
              </w:rPr>
            </w:pPr>
          </w:p>
        </w:tc>
        <w:tc>
          <w:tcPr>
            <w:tcW w:w="10519" w:type="dxa"/>
            <w:shd w:val="clear" w:color="auto" w:fill="auto"/>
            <w:tcMar>
              <w:top w:w="0" w:type="dxa"/>
              <w:left w:w="70" w:type="dxa"/>
              <w:bottom w:w="0" w:type="dxa"/>
              <w:right w:w="70" w:type="dxa"/>
            </w:tcMar>
            <w:vAlign w:val="bottom"/>
          </w:tcPr>
          <w:p w14:paraId="0E3320C3" w14:textId="77777777" w:rsidR="00BD2028" w:rsidRPr="00BD2028" w:rsidRDefault="00BD2028" w:rsidP="00BD2028">
            <w:pPr>
              <w:suppressAutoHyphens/>
              <w:autoSpaceDE w:val="0"/>
              <w:autoSpaceDN w:val="0"/>
              <w:snapToGrid w:val="0"/>
              <w:spacing w:after="0" w:line="240" w:lineRule="auto"/>
              <w:jc w:val="center"/>
              <w:textAlignment w:val="baseline"/>
              <w:rPr>
                <w:rFonts w:ascii="Arial" w:eastAsia="Times New Roman" w:hAnsi="Arial" w:cs="Arial"/>
                <w:b/>
                <w:bCs/>
                <w:kern w:val="3"/>
                <w:sz w:val="22"/>
                <w:szCs w:val="22"/>
                <w:lang w:eastAsia="zh-CN"/>
              </w:rPr>
            </w:pPr>
          </w:p>
          <w:p w14:paraId="5A7C8B0A"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76EEF34B"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47F87D54" w14:textId="77777777" w:rsidR="00BD2028" w:rsidRPr="00BD2028" w:rsidRDefault="00BD2028" w:rsidP="00BD202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b/>
                <w:bCs/>
                <w:kern w:val="3"/>
                <w:sz w:val="22"/>
                <w:szCs w:val="22"/>
                <w:lang w:eastAsia="zh-CN"/>
              </w:rPr>
              <w:t>IZJAVA PODIZVAJALCA</w:t>
            </w:r>
          </w:p>
          <w:p w14:paraId="22ECEDBD" w14:textId="77777777" w:rsidR="00BD2028" w:rsidRPr="00BD2028" w:rsidRDefault="00BD2028" w:rsidP="00BD2028">
            <w:pPr>
              <w:suppressAutoHyphens/>
              <w:autoSpaceDN w:val="0"/>
              <w:spacing w:after="0" w:line="240" w:lineRule="auto"/>
              <w:jc w:val="center"/>
              <w:textAlignment w:val="baseline"/>
              <w:rPr>
                <w:rFonts w:ascii="Arial" w:eastAsia="Times New Roman" w:hAnsi="Arial" w:cs="Arial"/>
                <w:color w:val="000000"/>
                <w:kern w:val="3"/>
                <w:sz w:val="20"/>
                <w:szCs w:val="20"/>
                <w:lang w:eastAsia="zh-CN"/>
              </w:rPr>
            </w:pPr>
          </w:p>
        </w:tc>
      </w:tr>
      <w:tr w:rsidR="00BD2028" w:rsidRPr="00BD2028" w14:paraId="5AED133A" w14:textId="77777777" w:rsidTr="00BC1417">
        <w:trPr>
          <w:trHeight w:val="274"/>
        </w:trPr>
        <w:tc>
          <w:tcPr>
            <w:tcW w:w="213" w:type="dxa"/>
            <w:shd w:val="clear" w:color="auto" w:fill="auto"/>
            <w:tcMar>
              <w:top w:w="0" w:type="dxa"/>
              <w:left w:w="70" w:type="dxa"/>
              <w:bottom w:w="0" w:type="dxa"/>
              <w:right w:w="70" w:type="dxa"/>
            </w:tcMar>
            <w:vAlign w:val="bottom"/>
          </w:tcPr>
          <w:p w14:paraId="3AF8E696" w14:textId="77777777" w:rsidR="00BD2028" w:rsidRPr="00BD2028" w:rsidRDefault="00BD2028" w:rsidP="00BD2028">
            <w:pPr>
              <w:suppressAutoHyphens/>
              <w:autoSpaceDN w:val="0"/>
              <w:spacing w:after="0" w:line="240" w:lineRule="auto"/>
              <w:textAlignment w:val="baseline"/>
              <w:rPr>
                <w:rFonts w:ascii="Arial" w:eastAsia="Times New Roman" w:hAnsi="Arial" w:cs="Arial"/>
                <w:color w:val="000000"/>
                <w:kern w:val="3"/>
                <w:sz w:val="22"/>
                <w:szCs w:val="22"/>
                <w:lang w:eastAsia="zh-CN"/>
              </w:rPr>
            </w:pPr>
            <w:r w:rsidRPr="00BD2028">
              <w:rPr>
                <w:rFonts w:ascii="Arial" w:eastAsia="Times New Roman" w:hAnsi="Arial" w:cs="Arial"/>
                <w:color w:val="000000"/>
                <w:kern w:val="3"/>
                <w:sz w:val="22"/>
                <w:szCs w:val="22"/>
                <w:lang w:eastAsia="zh-CN"/>
              </w:rPr>
              <w:t xml:space="preserve"> </w:t>
            </w:r>
          </w:p>
        </w:tc>
        <w:tc>
          <w:tcPr>
            <w:tcW w:w="10519" w:type="dxa"/>
            <w:shd w:val="clear" w:color="auto" w:fill="auto"/>
            <w:tcMar>
              <w:top w:w="0" w:type="dxa"/>
              <w:left w:w="70" w:type="dxa"/>
              <w:bottom w:w="0" w:type="dxa"/>
              <w:right w:w="70" w:type="dxa"/>
            </w:tcMar>
            <w:vAlign w:val="bottom"/>
          </w:tcPr>
          <w:p w14:paraId="79B2C99A" w14:textId="77777777" w:rsidR="00BD2028" w:rsidRPr="00BD2028" w:rsidRDefault="00BD2028" w:rsidP="00BD2028">
            <w:pPr>
              <w:suppressAutoHyphens/>
              <w:autoSpaceDE w:val="0"/>
              <w:autoSpaceDN w:val="0"/>
              <w:snapToGrid w:val="0"/>
              <w:spacing w:after="0" w:line="240" w:lineRule="auto"/>
              <w:textAlignment w:val="baseline"/>
              <w:rPr>
                <w:rFonts w:ascii="Arial" w:eastAsia="Times New Roman" w:hAnsi="Arial" w:cs="Arial"/>
                <w:b/>
                <w:bCs/>
                <w:kern w:val="3"/>
                <w:sz w:val="22"/>
                <w:szCs w:val="22"/>
                <w:lang w:eastAsia="zh-CN"/>
              </w:rPr>
            </w:pPr>
          </w:p>
        </w:tc>
      </w:tr>
    </w:tbl>
    <w:p w14:paraId="540782B1"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shd w:val="clear" w:color="auto" w:fill="FF00FF"/>
          <w:lang w:eastAsia="zh-CN"/>
        </w:rPr>
      </w:pPr>
    </w:p>
    <w:p w14:paraId="3F2DAC59"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lang w:eastAsia="zh-CN"/>
        </w:rPr>
      </w:pPr>
      <w:r w:rsidRPr="00BD2028">
        <w:rPr>
          <w:rFonts w:ascii="Arial" w:eastAsia="Times New Roman" w:hAnsi="Arial" w:cs="Arial"/>
          <w:b/>
          <w:bCs/>
          <w:kern w:val="3"/>
          <w:sz w:val="22"/>
          <w:szCs w:val="22"/>
          <w:lang w:eastAsia="zh-CN"/>
        </w:rPr>
        <w:t>PODIZVAJALEC:</w:t>
      </w:r>
    </w:p>
    <w:p w14:paraId="5639A953"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lang w:eastAsia="zh-CN"/>
        </w:rPr>
      </w:pPr>
    </w:p>
    <w:p w14:paraId="7D21AA91" w14:textId="77777777" w:rsidR="00BD2028" w:rsidRPr="00BD2028" w:rsidRDefault="00BD2028" w:rsidP="00BD2028">
      <w:pPr>
        <w:suppressAutoHyphens/>
        <w:autoSpaceDE w:val="0"/>
        <w:autoSpaceDN w:val="0"/>
        <w:spacing w:after="0" w:line="240" w:lineRule="auto"/>
        <w:ind w:left="708"/>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____________________________________________________________________</w:t>
      </w:r>
    </w:p>
    <w:p w14:paraId="0F997F94" w14:textId="77777777" w:rsidR="00BD2028" w:rsidRPr="00BD2028" w:rsidRDefault="00BD2028" w:rsidP="00BD2028">
      <w:pPr>
        <w:suppressAutoHyphens/>
        <w:autoSpaceDE w:val="0"/>
        <w:autoSpaceDN w:val="0"/>
        <w:spacing w:after="0" w:line="240" w:lineRule="auto"/>
        <w:ind w:left="708"/>
        <w:jc w:val="center"/>
        <w:textAlignment w:val="baseline"/>
        <w:rPr>
          <w:rFonts w:ascii="Arial" w:eastAsia="Times New Roman" w:hAnsi="Arial" w:cs="Arial"/>
          <w:kern w:val="3"/>
          <w:sz w:val="22"/>
          <w:szCs w:val="22"/>
          <w:lang w:eastAsia="zh-CN"/>
        </w:rPr>
      </w:pPr>
      <w:r w:rsidRPr="00BD2028">
        <w:rPr>
          <w:rFonts w:ascii="Arial" w:eastAsia="Times New Roman" w:hAnsi="Arial" w:cs="Arial"/>
          <w:kern w:val="3"/>
          <w:sz w:val="22"/>
          <w:szCs w:val="22"/>
          <w:lang w:eastAsia="zh-CN"/>
        </w:rPr>
        <w:t>(naziv)</w:t>
      </w:r>
    </w:p>
    <w:p w14:paraId="0EC010D5" w14:textId="77777777" w:rsidR="00BD2028" w:rsidRPr="00BD2028" w:rsidRDefault="00BD2028" w:rsidP="00BD2028">
      <w:pPr>
        <w:suppressAutoHyphens/>
        <w:autoSpaceDE w:val="0"/>
        <w:autoSpaceDN w:val="0"/>
        <w:spacing w:after="0" w:line="240" w:lineRule="auto"/>
        <w:ind w:left="708"/>
        <w:jc w:val="center"/>
        <w:textAlignment w:val="baseline"/>
        <w:rPr>
          <w:rFonts w:ascii="Arial" w:eastAsia="Times New Roman" w:hAnsi="Arial" w:cs="Arial"/>
          <w:kern w:val="3"/>
          <w:sz w:val="22"/>
          <w:szCs w:val="22"/>
          <w:lang w:eastAsia="zh-CN"/>
        </w:rPr>
      </w:pPr>
    </w:p>
    <w:p w14:paraId="79527A77" w14:textId="77777777" w:rsidR="00BD2028" w:rsidRPr="00BD2028" w:rsidRDefault="00BD2028" w:rsidP="00BD2028">
      <w:pPr>
        <w:suppressAutoHyphens/>
        <w:autoSpaceDE w:val="0"/>
        <w:autoSpaceDN w:val="0"/>
        <w:spacing w:after="0" w:line="240" w:lineRule="auto"/>
        <w:ind w:left="708"/>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____________________________________________________________________</w:t>
      </w:r>
    </w:p>
    <w:p w14:paraId="6C31252F" w14:textId="77777777" w:rsidR="00BD2028" w:rsidRPr="00BD2028" w:rsidRDefault="00BD2028" w:rsidP="00BD2028">
      <w:pPr>
        <w:suppressAutoHyphens/>
        <w:autoSpaceDE w:val="0"/>
        <w:autoSpaceDN w:val="0"/>
        <w:spacing w:after="0" w:line="240" w:lineRule="auto"/>
        <w:ind w:left="708"/>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(naslov)</w:t>
      </w:r>
    </w:p>
    <w:p w14:paraId="346C62F4"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3D1CED41"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19C69C73"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736CA657"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2A364B26" w14:textId="77777777" w:rsidR="00BD2028" w:rsidRPr="00E036A7" w:rsidRDefault="00BD2028" w:rsidP="00BD2028">
      <w:pPr>
        <w:suppressAutoHyphens/>
        <w:autoSpaceDE w:val="0"/>
        <w:autoSpaceDN w:val="0"/>
        <w:spacing w:after="0" w:line="240" w:lineRule="auto"/>
        <w:ind w:firstLine="360"/>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kern w:val="3"/>
          <w:sz w:val="20"/>
          <w:szCs w:val="20"/>
          <w:lang w:eastAsia="zh-CN"/>
        </w:rPr>
        <w:t xml:space="preserve">Spodaj podpisani podizvajalec </w:t>
      </w:r>
      <w:r w:rsidRPr="00E036A7">
        <w:rPr>
          <w:rFonts w:ascii="Arial" w:eastAsia="Times New Roman" w:hAnsi="Arial" w:cs="Arial"/>
          <w:b/>
          <w:bCs/>
          <w:kern w:val="3"/>
          <w:sz w:val="20"/>
          <w:szCs w:val="20"/>
          <w:lang w:eastAsia="zh-CN"/>
        </w:rPr>
        <w:t>izjavljam, da:</w:t>
      </w:r>
    </w:p>
    <w:p w14:paraId="7FEDA7E0"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kern w:val="3"/>
          <w:sz w:val="20"/>
          <w:szCs w:val="20"/>
          <w:lang w:eastAsia="zh-CN"/>
        </w:rPr>
      </w:pPr>
    </w:p>
    <w:p w14:paraId="5B4E299E"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smo seznanjeni z navodili, ponudnikom in razpisnimi pogoji ter merili za dodelitev javnega naročila in, da z njimi v celoti soglašamo;</w:t>
      </w:r>
    </w:p>
    <w:p w14:paraId="609F8C4E"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63D67A7B"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smo seznanjeni s plačilnimi pogoji iz razpisne dokumentacije,</w:t>
      </w:r>
    </w:p>
    <w:p w14:paraId="36259AF9"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5BB71793"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 xml:space="preserve">bomo naročniku v petih dneh od prejemu njegove zahteve posredovali kopijo </w:t>
      </w:r>
      <w:proofErr w:type="spellStart"/>
      <w:r w:rsidRPr="00E036A7">
        <w:rPr>
          <w:rFonts w:ascii="Arial" w:eastAsia="Times New Roman" w:hAnsi="Arial" w:cs="Arial"/>
          <w:kern w:val="3"/>
          <w:sz w:val="20"/>
          <w:szCs w:val="20"/>
          <w:lang w:eastAsia="zh-CN"/>
        </w:rPr>
        <w:t>podizvajalske</w:t>
      </w:r>
      <w:proofErr w:type="spellEnd"/>
      <w:r w:rsidRPr="00E036A7">
        <w:rPr>
          <w:rFonts w:ascii="Arial" w:eastAsia="Times New Roman" w:hAnsi="Arial" w:cs="Arial"/>
          <w:kern w:val="3"/>
          <w:sz w:val="20"/>
          <w:szCs w:val="20"/>
          <w:lang w:eastAsia="zh-CN"/>
        </w:rPr>
        <w:t xml:space="preserve"> pogodbe in vseh dodatkov k tej pogodbi, ki smo jo sklenili s ponudnikom za izvedbo del v okviru tega javnega naročila;</w:t>
      </w:r>
    </w:p>
    <w:p w14:paraId="1A10496E"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7DDDD16E"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41B86C4F"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5B1FFC92"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75296020"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F59ABD4"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006A587B" w:rsidRPr="00E036A7">
        <w:rPr>
          <w:rFonts w:ascii="Arial" w:eastAsia="Times New Roman" w:hAnsi="Arial" w:cs="Arial"/>
          <w:kern w:val="3"/>
          <w:sz w:val="20"/>
          <w:szCs w:val="20"/>
          <w:lang w:eastAsia="zh-CN"/>
        </w:rPr>
        <w:t xml:space="preserve">            </w:t>
      </w:r>
      <w:r w:rsidRPr="00E036A7">
        <w:rPr>
          <w:rFonts w:ascii="Arial" w:eastAsia="Times New Roman" w:hAnsi="Arial" w:cs="Arial"/>
          <w:kern w:val="3"/>
          <w:sz w:val="20"/>
          <w:szCs w:val="20"/>
          <w:lang w:eastAsia="zh-CN"/>
        </w:rPr>
        <w:t>Podpis:</w:t>
      </w:r>
    </w:p>
    <w:p w14:paraId="3E21B5C3"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2E46DA33"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6F2DA0A1"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0"/>
          <w:szCs w:val="20"/>
          <w:lang w:eastAsia="zh-CN"/>
        </w:rPr>
      </w:pPr>
    </w:p>
    <w:p w14:paraId="447832FB"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0"/>
          <w:szCs w:val="20"/>
          <w:lang w:eastAsia="zh-CN"/>
        </w:rPr>
      </w:pPr>
    </w:p>
    <w:p w14:paraId="52488FA3" w14:textId="77777777" w:rsidR="00BD2028" w:rsidRPr="00E036A7" w:rsidRDefault="00BD2028" w:rsidP="00BD202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Obrazec izpolni podizvajalec le v primeru, da ponudnik nastopa s podizvajalcem.</w:t>
      </w:r>
    </w:p>
    <w:p w14:paraId="44BB52DB" w14:textId="77777777" w:rsidR="00BD2028" w:rsidRPr="00E036A7" w:rsidRDefault="00BD2028" w:rsidP="00BD202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V primeru večjega števila podizvajalcev se obrazec fotokopira.</w:t>
      </w:r>
    </w:p>
    <w:p w14:paraId="616671F3" w14:textId="77777777" w:rsidR="00BD2028" w:rsidRPr="00E036A7"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22E61AD"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86600FD"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C40CD44"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1D0F7E00"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766186BC"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167AD81B"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01C13664" w14:textId="77777777" w:rsidR="00BD2028"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C503EBE"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5D83E381"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27BBAC99"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5D9302A" w14:textId="77777777" w:rsidR="006A587B" w:rsidRDefault="006A587B"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58199924"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914EAC5"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bCs/>
          <w:kern w:val="3"/>
          <w:szCs w:val="20"/>
          <w:lang w:eastAsia="zh-CN"/>
        </w:rPr>
      </w:pPr>
      <w:r w:rsidRPr="00BD2028">
        <w:rPr>
          <w:rFonts w:ascii="Arial" w:eastAsia="Times New Roman" w:hAnsi="Arial" w:cs="Arial"/>
          <w:b/>
          <w:bCs/>
          <w:kern w:val="3"/>
          <w:szCs w:val="20"/>
          <w:lang w:eastAsia="zh-CN"/>
        </w:rPr>
        <w:lastRenderedPageBreak/>
        <w:t>OBR 12</w:t>
      </w:r>
    </w:p>
    <w:p w14:paraId="627F689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4CDC980A"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45C1850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2C19761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67D47007"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5BDA994E" w14:textId="77777777" w:rsidR="00BD2028" w:rsidRPr="00BD2028" w:rsidRDefault="00BD2028" w:rsidP="00BD202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b/>
          <w:bCs/>
          <w:kern w:val="3"/>
          <w:sz w:val="22"/>
          <w:szCs w:val="22"/>
          <w:lang w:eastAsia="zh-CN"/>
        </w:rPr>
        <w:t>IZJAVA PONUDNIKA</w:t>
      </w:r>
    </w:p>
    <w:p w14:paraId="6C381A3A"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3F531B8E"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7254F36B"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bookmarkStart w:id="28" w:name="_Hlk29820561"/>
    </w:p>
    <w:p w14:paraId="400B5219" w14:textId="77777777" w:rsidR="00BD2028" w:rsidRPr="00BD2028" w:rsidRDefault="00BD2028" w:rsidP="00BD2028">
      <w:pPr>
        <w:suppressAutoHyphens/>
        <w:autoSpaceDN w:val="0"/>
        <w:spacing w:after="0" w:line="240" w:lineRule="auto"/>
        <w:ind w:left="708"/>
        <w:jc w:val="both"/>
        <w:textAlignment w:val="baseline"/>
        <w:rPr>
          <w:rFonts w:ascii="Arial" w:eastAsia="Times New Roman" w:hAnsi="Arial" w:cs="Arial"/>
          <w:kern w:val="3"/>
          <w:sz w:val="20"/>
          <w:szCs w:val="20"/>
          <w:lang w:eastAsia="zh-CN"/>
        </w:rPr>
      </w:pPr>
      <w:r w:rsidRPr="00BD2028">
        <w:rPr>
          <w:rFonts w:ascii="Arial" w:eastAsia="Times New Roman" w:hAnsi="Arial" w:cs="Arial"/>
          <w:b/>
          <w:bCs/>
          <w:kern w:val="3"/>
          <w:sz w:val="22"/>
          <w:szCs w:val="22"/>
          <w:lang w:eastAsia="zh-CN"/>
        </w:rPr>
        <w:t>PONUDNIK</w:t>
      </w:r>
      <w:r w:rsidRPr="00BD2028">
        <w:rPr>
          <w:rFonts w:ascii="Arial" w:eastAsia="Times New Roman" w:hAnsi="Arial" w:cs="Arial"/>
          <w:b/>
          <w:kern w:val="3"/>
          <w:sz w:val="22"/>
          <w:szCs w:val="22"/>
          <w:lang w:eastAsia="zh-CN"/>
        </w:rPr>
        <w:t xml:space="preserve"> oz. POSLOVODEČI  (v primeru skupnega nastopa):</w:t>
      </w:r>
    </w:p>
    <w:p w14:paraId="0D59573C"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
          <w:bCs/>
          <w:kern w:val="3"/>
          <w:sz w:val="22"/>
          <w:szCs w:val="22"/>
          <w:lang w:eastAsia="zh-CN"/>
        </w:rPr>
      </w:pPr>
    </w:p>
    <w:p w14:paraId="37745D95" w14:textId="77777777" w:rsidR="00BD2028" w:rsidRPr="00BD2028" w:rsidRDefault="00BD2028" w:rsidP="00BD2028">
      <w:pPr>
        <w:suppressAutoHyphens/>
        <w:autoSpaceDE w:val="0"/>
        <w:autoSpaceDN w:val="0"/>
        <w:spacing w:after="0" w:line="240" w:lineRule="auto"/>
        <w:ind w:left="708"/>
        <w:jc w:val="both"/>
        <w:textAlignment w:val="baseline"/>
        <w:rPr>
          <w:rFonts w:ascii="Times New Roman" w:eastAsia="Times New Roman" w:hAnsi="Times New Roman" w:cs="Times New Roman"/>
          <w:kern w:val="3"/>
          <w:szCs w:val="20"/>
          <w:lang w:eastAsia="zh-CN"/>
        </w:rPr>
      </w:pPr>
      <w:r w:rsidRPr="00BD2028">
        <w:rPr>
          <w:rFonts w:ascii="Arial" w:eastAsia="Times New Roman" w:hAnsi="Arial" w:cs="Arial"/>
          <w:bCs/>
          <w:kern w:val="3"/>
          <w:sz w:val="22"/>
          <w:szCs w:val="22"/>
          <w:lang w:eastAsia="zh-CN"/>
        </w:rPr>
        <w:t>____________________________________________________________________</w:t>
      </w:r>
    </w:p>
    <w:p w14:paraId="0636ED3B"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Cs/>
          <w:kern w:val="3"/>
          <w:sz w:val="22"/>
          <w:szCs w:val="22"/>
          <w:lang w:eastAsia="zh-CN"/>
        </w:rPr>
      </w:pPr>
    </w:p>
    <w:p w14:paraId="0437AA95"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Cs/>
          <w:kern w:val="3"/>
          <w:sz w:val="22"/>
          <w:szCs w:val="22"/>
          <w:lang w:eastAsia="zh-CN"/>
        </w:rPr>
      </w:pPr>
    </w:p>
    <w:bookmarkEnd w:id="28"/>
    <w:p w14:paraId="6697C7CE"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
          <w:bCs/>
          <w:kern w:val="3"/>
          <w:sz w:val="22"/>
          <w:szCs w:val="22"/>
          <w:lang w:eastAsia="zh-CN"/>
        </w:rPr>
      </w:pPr>
    </w:p>
    <w:p w14:paraId="67D91415" w14:textId="77777777" w:rsidR="00BD2028" w:rsidRPr="00E036A7" w:rsidRDefault="00BD2028" w:rsidP="00BD2028">
      <w:pPr>
        <w:suppressAutoHyphens/>
        <w:autoSpaceDN w:val="0"/>
        <w:spacing w:after="0" w:line="240" w:lineRule="auto"/>
        <w:jc w:val="both"/>
        <w:textAlignment w:val="baseline"/>
        <w:rPr>
          <w:rFonts w:ascii="Arial" w:eastAsia="Times New Roman" w:hAnsi="Arial" w:cs="Arial"/>
          <w:bCs/>
          <w:kern w:val="3"/>
          <w:sz w:val="20"/>
          <w:szCs w:val="20"/>
          <w:lang w:eastAsia="zh-CN"/>
        </w:rPr>
      </w:pPr>
      <w:r w:rsidRPr="00E036A7">
        <w:rPr>
          <w:rFonts w:ascii="Arial" w:eastAsia="Times New Roman" w:hAnsi="Arial" w:cs="Arial"/>
          <w:bCs/>
          <w:kern w:val="3"/>
          <w:sz w:val="20"/>
          <w:szCs w:val="20"/>
          <w:lang w:eastAsia="zh-CN"/>
        </w:rPr>
        <w:t xml:space="preserve">Spodaj podpisani ponudnik za javno naročilo </w:t>
      </w:r>
      <w:r w:rsidRPr="00E036A7">
        <w:rPr>
          <w:rFonts w:ascii="Arial" w:eastAsia="Times New Roman" w:hAnsi="Arial" w:cs="Times New Roman"/>
          <w:b/>
          <w:kern w:val="3"/>
          <w:sz w:val="20"/>
          <w:szCs w:val="20"/>
          <w:lang w:eastAsia="zh-CN"/>
        </w:rPr>
        <w:t>»</w:t>
      </w:r>
      <w:r w:rsidR="00522811" w:rsidRPr="00E036A7">
        <w:rPr>
          <w:rFonts w:ascii="Arial" w:hAnsi="Arial"/>
          <w:b/>
          <w:bCs/>
          <w:sz w:val="20"/>
          <w:szCs w:val="20"/>
        </w:rPr>
        <w:t>Izdelava projektne dokumentacije za Kampus Vrazov trg KVT II</w:t>
      </w:r>
      <w:r w:rsidRPr="00E036A7">
        <w:rPr>
          <w:rFonts w:ascii="Arial" w:eastAsia="Times New Roman" w:hAnsi="Arial" w:cs="Arial"/>
          <w:b/>
          <w:bCs/>
          <w:iCs/>
          <w:kern w:val="3"/>
          <w:sz w:val="20"/>
          <w:szCs w:val="20"/>
          <w:lang w:eastAsia="zh-CN"/>
        </w:rPr>
        <w:t xml:space="preserve">« </w:t>
      </w:r>
      <w:r w:rsidRPr="00E036A7">
        <w:rPr>
          <w:rFonts w:ascii="Arial" w:eastAsia="Times New Roman" w:hAnsi="Arial" w:cs="Arial"/>
          <w:bCs/>
          <w:kern w:val="3"/>
          <w:sz w:val="20"/>
          <w:szCs w:val="20"/>
          <w:lang w:eastAsia="zh-CN"/>
        </w:rPr>
        <w:t>objavljenim na Portalu javnih naročil dne _________ 2024 pod številko objave JN __________</w:t>
      </w:r>
    </w:p>
    <w:p w14:paraId="0DE45933" w14:textId="77777777" w:rsidR="00BD2028" w:rsidRPr="00E036A7" w:rsidRDefault="00BD2028" w:rsidP="00BD2028">
      <w:pPr>
        <w:suppressAutoHyphens/>
        <w:autoSpaceDN w:val="0"/>
        <w:spacing w:after="0" w:line="240" w:lineRule="auto"/>
        <w:jc w:val="both"/>
        <w:textAlignment w:val="baseline"/>
        <w:rPr>
          <w:rFonts w:ascii="Arial" w:eastAsia="Times New Roman" w:hAnsi="Arial" w:cs="Arial"/>
          <w:bCs/>
          <w:kern w:val="3"/>
          <w:sz w:val="20"/>
          <w:szCs w:val="20"/>
          <w:lang w:eastAsia="zh-CN"/>
        </w:rPr>
      </w:pPr>
    </w:p>
    <w:p w14:paraId="0C3EBEC4" w14:textId="77777777" w:rsidR="00BD2028" w:rsidRPr="00E036A7" w:rsidRDefault="00BD2028" w:rsidP="00BD2028">
      <w:pPr>
        <w:suppressAutoHyphens/>
        <w:autoSpaceDN w:val="0"/>
        <w:spacing w:after="0" w:line="240" w:lineRule="auto"/>
        <w:jc w:val="both"/>
        <w:textAlignment w:val="baseline"/>
        <w:rPr>
          <w:rFonts w:ascii="Arial" w:eastAsia="Times New Roman" w:hAnsi="Arial" w:cs="Times New Roman"/>
          <w:b/>
          <w:bCs/>
          <w:iCs/>
          <w:kern w:val="3"/>
          <w:sz w:val="20"/>
          <w:szCs w:val="20"/>
          <w:highlight w:val="yellow"/>
          <w:lang w:eastAsia="zh-CN"/>
        </w:rPr>
      </w:pPr>
    </w:p>
    <w:p w14:paraId="5E291262"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Cs/>
          <w:kern w:val="3"/>
          <w:sz w:val="20"/>
          <w:szCs w:val="20"/>
          <w:lang w:eastAsia="zh-CN"/>
        </w:rPr>
      </w:pPr>
    </w:p>
    <w:p w14:paraId="68B327BE"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0"/>
          <w:szCs w:val="20"/>
          <w:lang w:eastAsia="zh-CN"/>
        </w:rPr>
      </w:pPr>
      <w:r w:rsidRPr="00E036A7">
        <w:rPr>
          <w:rFonts w:ascii="Arial" w:eastAsia="Times New Roman" w:hAnsi="Arial" w:cs="Arial"/>
          <w:b/>
          <w:bCs/>
          <w:kern w:val="3"/>
          <w:sz w:val="20"/>
          <w:szCs w:val="20"/>
          <w:lang w:eastAsia="zh-CN"/>
        </w:rPr>
        <w:t>i z j a v l j a m o ,</w:t>
      </w:r>
    </w:p>
    <w:p w14:paraId="3C08A4AD"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kern w:val="3"/>
          <w:sz w:val="20"/>
          <w:szCs w:val="20"/>
          <w:lang w:eastAsia="zh-CN"/>
        </w:rPr>
      </w:pPr>
    </w:p>
    <w:p w14:paraId="32A255F8"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18C8CBC2" w14:textId="77777777" w:rsidR="00BD2028" w:rsidRPr="00E036A7" w:rsidRDefault="00BD2028" w:rsidP="00354A84">
      <w:pPr>
        <w:widowControl w:val="0"/>
        <w:numPr>
          <w:ilvl w:val="0"/>
          <w:numId w:val="24"/>
        </w:num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 pooblaščamo naročnika, da na podlagi potrjenega računa, neposredno plača našim podizvajalcem;</w:t>
      </w:r>
    </w:p>
    <w:p w14:paraId="6A3DA1F3" w14:textId="77777777" w:rsidR="00BD2028" w:rsidRPr="00E036A7" w:rsidRDefault="00BD2028" w:rsidP="00BD2028">
      <w:pPr>
        <w:suppressAutoHyphens/>
        <w:autoSpaceDE w:val="0"/>
        <w:autoSpaceDN w:val="0"/>
        <w:spacing w:after="0" w:line="240" w:lineRule="auto"/>
        <w:ind w:left="720"/>
        <w:jc w:val="both"/>
        <w:textAlignment w:val="baseline"/>
        <w:rPr>
          <w:rFonts w:ascii="Arial" w:eastAsia="Times New Roman" w:hAnsi="Arial" w:cs="Arial"/>
          <w:kern w:val="3"/>
          <w:sz w:val="20"/>
          <w:szCs w:val="20"/>
          <w:lang w:eastAsia="zh-CN"/>
        </w:rPr>
      </w:pPr>
    </w:p>
    <w:p w14:paraId="597AC443"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 bomo naročniku ob izstavitvi svojega računa ali situacije priložili tudi račune svojih podizvajalcev, ki jih bomo predhodno potrdili.</w:t>
      </w:r>
    </w:p>
    <w:p w14:paraId="55C82823"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7AB8B2D5"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1AB199B4"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2A625FD7"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1B037F98"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0429E71"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006A587B" w:rsidRPr="00E036A7">
        <w:rPr>
          <w:rFonts w:ascii="Arial" w:eastAsia="Times New Roman" w:hAnsi="Arial" w:cs="Arial"/>
          <w:kern w:val="3"/>
          <w:sz w:val="20"/>
          <w:szCs w:val="20"/>
          <w:lang w:eastAsia="zh-CN"/>
        </w:rPr>
        <w:t xml:space="preserve">             </w:t>
      </w:r>
      <w:r w:rsidRPr="00E036A7">
        <w:rPr>
          <w:rFonts w:ascii="Arial" w:eastAsia="Times New Roman" w:hAnsi="Arial" w:cs="Arial"/>
          <w:kern w:val="3"/>
          <w:sz w:val="20"/>
          <w:szCs w:val="20"/>
          <w:lang w:eastAsia="zh-CN"/>
        </w:rPr>
        <w:t>Podpis:</w:t>
      </w:r>
    </w:p>
    <w:p w14:paraId="46C5460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191CEA8A"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055E821C"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15B214B6"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6BD147D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56BE902C"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67ADCC50"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Izjava se izpolni le v primeru, da ponudnik oz. ponudniki v skupnem nastopu nastopa/jo s podizvajalci in da</w:t>
      </w:r>
      <w:r w:rsidRPr="00E036A7">
        <w:rPr>
          <w:rFonts w:ascii="Arial" w:eastAsia="Times New Roman" w:hAnsi="Arial" w:cs="Arial"/>
          <w:kern w:val="3"/>
          <w:sz w:val="20"/>
          <w:szCs w:val="20"/>
          <w:lang w:eastAsia="zh-CN"/>
        </w:rPr>
        <w:t xml:space="preserve"> </w:t>
      </w:r>
      <w:r w:rsidRPr="00E036A7">
        <w:rPr>
          <w:rFonts w:ascii="Arial" w:eastAsia="Times New Roman" w:hAnsi="Arial" w:cs="Arial"/>
          <w:b/>
          <w:kern w:val="3"/>
          <w:sz w:val="20"/>
          <w:szCs w:val="20"/>
          <w:lang w:eastAsia="zh-CN"/>
        </w:rPr>
        <w:t>podizvajalec zahteva neposredno plačilo</w:t>
      </w:r>
      <w:r w:rsidRPr="00E036A7">
        <w:rPr>
          <w:rFonts w:ascii="Arial" w:eastAsia="Times New Roman" w:hAnsi="Arial" w:cs="Arial"/>
          <w:kern w:val="3"/>
          <w:sz w:val="20"/>
          <w:szCs w:val="20"/>
          <w:lang w:eastAsia="zh-CN"/>
        </w:rPr>
        <w:t xml:space="preserve"> </w:t>
      </w:r>
      <w:r w:rsidRPr="00E036A7">
        <w:rPr>
          <w:rFonts w:ascii="Arial" w:eastAsia="Times New Roman" w:hAnsi="Arial" w:cs="Arial"/>
          <w:b/>
          <w:kern w:val="3"/>
          <w:sz w:val="20"/>
          <w:szCs w:val="20"/>
          <w:lang w:eastAsia="zh-CN"/>
        </w:rPr>
        <w:t>v skladu s 94. členom ZJN-3.</w:t>
      </w:r>
    </w:p>
    <w:p w14:paraId="1183FB39"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0F496B3D"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r w:rsidRPr="00E036A7">
        <w:rPr>
          <w:rFonts w:ascii="Arial" w:eastAsia="Times New Roman" w:hAnsi="Arial" w:cs="Arial"/>
          <w:b/>
          <w:kern w:val="3"/>
          <w:sz w:val="20"/>
          <w:szCs w:val="20"/>
          <w:u w:val="single"/>
          <w:lang w:eastAsia="zh-CN"/>
        </w:rPr>
        <w:t>Opomba</w:t>
      </w:r>
      <w:r w:rsidRPr="00E036A7">
        <w:rPr>
          <w:rFonts w:ascii="Arial" w:eastAsia="Times New Roman" w:hAnsi="Arial" w:cs="Arial"/>
          <w:b/>
          <w:kern w:val="3"/>
          <w:sz w:val="20"/>
          <w:szCs w:val="20"/>
          <w:lang w:eastAsia="zh-CN"/>
        </w:rPr>
        <w:t>: Obrazcu se priloži zahteva podizvajalca za neposredno plačilo (OBR 13)</w:t>
      </w:r>
    </w:p>
    <w:p w14:paraId="0EA3B91D"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3A01389F"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5BE5F03F"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1F3E7B7A"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3B13C1F3"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00045DD3" w14:textId="77777777" w:rsid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42901343" w14:textId="77777777" w:rsidR="00E036A7"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2C3FC03E" w14:textId="77777777" w:rsidR="00E036A7"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24BED621" w14:textId="77777777" w:rsidR="00E036A7" w:rsidRPr="00BD2028"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48296E07"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786EEBAA"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5253D2E4"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74CE51A9" w14:textId="77777777" w:rsidR="00BD2028" w:rsidRPr="00BD2028" w:rsidRDefault="00CA1839" w:rsidP="00BD2028">
      <w:pPr>
        <w:suppressAutoHyphens/>
        <w:autoSpaceDE w:val="0"/>
        <w:autoSpaceDN w:val="0"/>
        <w:spacing w:after="0" w:line="240" w:lineRule="auto"/>
        <w:textAlignment w:val="baseline"/>
        <w:rPr>
          <w:rFonts w:ascii="Arial" w:eastAsia="Times New Roman" w:hAnsi="Arial" w:cs="Arial"/>
          <w:b/>
          <w:bCs/>
          <w:kern w:val="3"/>
          <w:sz w:val="22"/>
          <w:szCs w:val="22"/>
          <w:lang w:eastAsia="zh-CN"/>
        </w:rPr>
      </w:pPr>
      <w:bookmarkStart w:id="29" w:name="_Hlk128482890"/>
      <w:r>
        <w:rPr>
          <w:rFonts w:ascii="Arial" w:eastAsia="Times New Roman" w:hAnsi="Arial" w:cs="Arial"/>
          <w:b/>
          <w:bCs/>
          <w:kern w:val="3"/>
          <w:sz w:val="22"/>
          <w:szCs w:val="22"/>
          <w:lang w:eastAsia="zh-CN"/>
        </w:rPr>
        <w:lastRenderedPageBreak/>
        <w:t>OBR 13</w:t>
      </w:r>
    </w:p>
    <w:p w14:paraId="2A1FC29F" w14:textId="77777777" w:rsidR="00BD2028" w:rsidRPr="00BD2028" w:rsidRDefault="00BD2028" w:rsidP="00BD2028">
      <w:pPr>
        <w:widowControl w:val="0"/>
        <w:suppressAutoHyphens/>
        <w:autoSpaceDN w:val="0"/>
        <w:spacing w:after="0" w:line="240" w:lineRule="auto"/>
        <w:ind w:right="382"/>
        <w:jc w:val="both"/>
        <w:textAlignment w:val="baseline"/>
        <w:rPr>
          <w:rFonts w:ascii="Arial" w:eastAsia="SimSun" w:hAnsi="Arial" w:cs="Arial"/>
          <w:sz w:val="22"/>
          <w:szCs w:val="22"/>
          <w:lang w:eastAsia="sl-SI"/>
        </w:rPr>
      </w:pPr>
    </w:p>
    <w:p w14:paraId="1F7A1BEA" w14:textId="77777777" w:rsidR="00BD2028" w:rsidRPr="00BD2028" w:rsidRDefault="00BD2028" w:rsidP="00BD2028">
      <w:pPr>
        <w:widowControl w:val="0"/>
        <w:suppressAutoHyphens/>
        <w:autoSpaceDN w:val="0"/>
        <w:spacing w:after="0" w:line="240" w:lineRule="auto"/>
        <w:ind w:right="382"/>
        <w:jc w:val="both"/>
        <w:textAlignment w:val="baseline"/>
        <w:rPr>
          <w:rFonts w:ascii="Arial" w:eastAsia="SimSun" w:hAnsi="Arial" w:cs="Arial"/>
          <w:kern w:val="3"/>
          <w:sz w:val="22"/>
          <w:szCs w:val="22"/>
          <w:lang w:val="en-US" w:eastAsia="zh-CN" w:bidi="hi-IN"/>
        </w:rPr>
      </w:pPr>
    </w:p>
    <w:p w14:paraId="2A8DA4CB" w14:textId="77777777" w:rsidR="00BD2028" w:rsidRPr="00BD2028" w:rsidRDefault="00BD2028" w:rsidP="00BD2028">
      <w:pPr>
        <w:widowControl w:val="0"/>
        <w:tabs>
          <w:tab w:val="left" w:pos="1980"/>
        </w:tabs>
        <w:suppressAutoHyphens/>
        <w:autoSpaceDN w:val="0"/>
        <w:spacing w:after="0" w:line="240" w:lineRule="auto"/>
        <w:ind w:left="1980" w:right="505" w:hanging="1980"/>
        <w:jc w:val="center"/>
        <w:textAlignment w:val="baseline"/>
        <w:rPr>
          <w:rFonts w:ascii="Arial" w:eastAsia="SimSun" w:hAnsi="Arial" w:cs="Arial"/>
          <w:b/>
          <w:bCs/>
          <w:kern w:val="3"/>
          <w:sz w:val="22"/>
          <w:szCs w:val="22"/>
          <w:lang w:val="en-US" w:eastAsia="zh-CN" w:bidi="hi-IN"/>
        </w:rPr>
      </w:pPr>
      <w:r w:rsidRPr="00BD2028">
        <w:rPr>
          <w:rFonts w:ascii="Arial" w:eastAsia="SimSun" w:hAnsi="Arial" w:cs="Arial"/>
          <w:b/>
          <w:bCs/>
          <w:kern w:val="3"/>
          <w:sz w:val="22"/>
          <w:szCs w:val="22"/>
          <w:lang w:val="en-US" w:eastAsia="zh-CN" w:bidi="hi-IN"/>
        </w:rPr>
        <w:t>ZAHTEVA IN SOGLASJE PODIZVAJALCA ZA NEPOSREDNO PLAČEVANJE</w:t>
      </w:r>
    </w:p>
    <w:p w14:paraId="16F7CFD9" w14:textId="77777777" w:rsidR="00BD2028" w:rsidRPr="00BD2028" w:rsidRDefault="00BD2028" w:rsidP="00BD2028">
      <w:pPr>
        <w:widowControl w:val="0"/>
        <w:suppressAutoHyphens/>
        <w:autoSpaceDN w:val="0"/>
        <w:spacing w:after="0" w:line="240" w:lineRule="auto"/>
        <w:jc w:val="center"/>
        <w:textAlignment w:val="baseline"/>
        <w:rPr>
          <w:rFonts w:ascii="Arial" w:eastAsia="SimSun" w:hAnsi="Arial" w:cs="Arial"/>
          <w:kern w:val="3"/>
          <w:sz w:val="22"/>
          <w:szCs w:val="22"/>
          <w:lang w:val="en-US" w:eastAsia="zh-CN" w:bidi="hi-IN"/>
        </w:rPr>
      </w:pPr>
    </w:p>
    <w:p w14:paraId="3BED71FA" w14:textId="77777777" w:rsidR="00BD2028" w:rsidRPr="00BD2028" w:rsidRDefault="00BD2028" w:rsidP="00BD2028">
      <w:pPr>
        <w:widowControl w:val="0"/>
        <w:suppressAutoHyphens/>
        <w:autoSpaceDN w:val="0"/>
        <w:spacing w:after="0" w:line="240" w:lineRule="auto"/>
        <w:jc w:val="center"/>
        <w:textAlignment w:val="baseline"/>
        <w:rPr>
          <w:rFonts w:ascii="Arial" w:eastAsia="SimSun" w:hAnsi="Arial" w:cs="Arial"/>
          <w:kern w:val="3"/>
          <w:sz w:val="22"/>
          <w:szCs w:val="22"/>
          <w:lang w:val="en-US" w:eastAsia="zh-CN" w:bidi="hi-IN"/>
        </w:rPr>
      </w:pPr>
    </w:p>
    <w:p w14:paraId="1F3A5BDD"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1CE2F12C"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494AEE30" w14:textId="77777777" w:rsidR="00BD2028" w:rsidRPr="00BD2028" w:rsidRDefault="00BD2028" w:rsidP="00BD2028">
      <w:pPr>
        <w:widowControl w:val="0"/>
        <w:suppressAutoHyphens/>
        <w:autoSpaceDN w:val="0"/>
        <w:spacing w:after="0" w:line="240" w:lineRule="auto"/>
        <w:ind w:right="425"/>
        <w:textAlignment w:val="baseline"/>
        <w:rPr>
          <w:rFonts w:ascii="Arial" w:eastAsia="SimSun" w:hAnsi="Arial" w:cs="Arial"/>
          <w:kern w:val="3"/>
          <w:sz w:val="22"/>
          <w:szCs w:val="22"/>
          <w:lang w:val="en-US" w:eastAsia="zh-CN" w:bidi="hi-IN"/>
        </w:rPr>
      </w:pPr>
      <w:r w:rsidRPr="00BD2028">
        <w:rPr>
          <w:rFonts w:ascii="Arial" w:eastAsia="SimSun" w:hAnsi="Arial" w:cs="Arial"/>
          <w:b/>
          <w:bCs/>
          <w:kern w:val="3"/>
          <w:sz w:val="22"/>
          <w:szCs w:val="22"/>
          <w:lang w:val="en-US" w:eastAsia="zh-CN" w:bidi="hi-IN"/>
        </w:rPr>
        <w:t>PODIZVAJALEC</w:t>
      </w:r>
      <w:r w:rsidRPr="00BD2028">
        <w:rPr>
          <w:rFonts w:ascii="Arial" w:eastAsia="SimSun" w:hAnsi="Arial" w:cs="Arial"/>
          <w:kern w:val="3"/>
          <w:sz w:val="22"/>
          <w:szCs w:val="22"/>
          <w:lang w:val="en-US" w:eastAsia="zh-CN" w:bidi="hi-IN"/>
        </w:rPr>
        <w:t>:</w:t>
      </w:r>
    </w:p>
    <w:p w14:paraId="5AA09309"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5D3593D0"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______________________________________________________________________</w:t>
      </w:r>
    </w:p>
    <w:p w14:paraId="6B7480B4" w14:textId="77777777" w:rsidR="00BD2028" w:rsidRPr="00E036A7"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(naziv)</w:t>
      </w:r>
    </w:p>
    <w:p w14:paraId="6F7A7A0A"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p>
    <w:p w14:paraId="48A8CD30"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______________________________________________________________________</w:t>
      </w:r>
    </w:p>
    <w:p w14:paraId="0ED49883" w14:textId="77777777" w:rsidR="00BD2028" w:rsidRPr="00E036A7"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(naslov)</w:t>
      </w:r>
    </w:p>
    <w:p w14:paraId="0CEB868D" w14:textId="77777777" w:rsidR="00BD2028" w:rsidRPr="00E036A7" w:rsidRDefault="00BD2028" w:rsidP="00BD2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right="425"/>
        <w:jc w:val="both"/>
        <w:textAlignment w:val="baseline"/>
        <w:rPr>
          <w:rFonts w:ascii="Arial" w:eastAsia="SimSun" w:hAnsi="Arial" w:cs="Arial"/>
          <w:kern w:val="3"/>
          <w:sz w:val="20"/>
          <w:szCs w:val="20"/>
          <w:lang w:eastAsia="zh-CN" w:bidi="hi-IN"/>
        </w:rPr>
      </w:pPr>
    </w:p>
    <w:p w14:paraId="42958219" w14:textId="77777777" w:rsidR="00BD2028" w:rsidRPr="00E036A7" w:rsidRDefault="00BD2028" w:rsidP="00BD2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right="425"/>
        <w:jc w:val="both"/>
        <w:textAlignment w:val="baseline"/>
        <w:rPr>
          <w:rFonts w:ascii="Arial" w:eastAsia="SimSun" w:hAnsi="Arial" w:cs="Arial"/>
          <w:kern w:val="3"/>
          <w:sz w:val="20"/>
          <w:szCs w:val="20"/>
          <w:lang w:val="en-US" w:eastAsia="zh-CN" w:bidi="hi-IN"/>
        </w:rPr>
      </w:pPr>
    </w:p>
    <w:p w14:paraId="7CACDFBB"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 xml:space="preserve">S podpisom te izjave </w:t>
      </w:r>
      <w:r w:rsidR="00E84E4F" w:rsidRPr="00E036A7">
        <w:rPr>
          <w:rFonts w:ascii="Arial" w:eastAsia="SimSun" w:hAnsi="Arial" w:cs="Arial"/>
          <w:kern w:val="3"/>
          <w:sz w:val="20"/>
          <w:szCs w:val="20"/>
          <w:lang w:eastAsia="zh-CN" w:bidi="hi-IN"/>
        </w:rPr>
        <w:t xml:space="preserve">zahtevam </w:t>
      </w:r>
      <w:r w:rsidRPr="00E036A7">
        <w:rPr>
          <w:rFonts w:ascii="Arial" w:eastAsia="SimSun" w:hAnsi="Arial" w:cs="Arial"/>
          <w:kern w:val="3"/>
          <w:sz w:val="20"/>
          <w:szCs w:val="20"/>
          <w:lang w:eastAsia="zh-CN" w:bidi="hi-IN"/>
        </w:rPr>
        <w:t>neposredno plačilo za dela, izvedena na podlagi predmetnega javnega naročila</w:t>
      </w:r>
      <w:r w:rsidR="00E84E4F" w:rsidRPr="00E036A7">
        <w:rPr>
          <w:rFonts w:ascii="Arial" w:eastAsia="SimSun" w:hAnsi="Arial" w:cs="Arial"/>
          <w:kern w:val="3"/>
          <w:sz w:val="20"/>
          <w:szCs w:val="20"/>
          <w:lang w:eastAsia="zh-CN" w:bidi="hi-IN"/>
        </w:rPr>
        <w:t>,</w:t>
      </w:r>
      <w:r w:rsidR="00E036A7">
        <w:rPr>
          <w:rFonts w:ascii="Arial" w:eastAsia="SimSun" w:hAnsi="Arial" w:cs="Arial"/>
          <w:kern w:val="3"/>
          <w:sz w:val="20"/>
          <w:szCs w:val="20"/>
          <w:lang w:eastAsia="zh-CN" w:bidi="hi-IN"/>
        </w:rPr>
        <w:t xml:space="preserve"> </w:t>
      </w:r>
      <w:r w:rsidR="00E84E4F" w:rsidRPr="00E036A7">
        <w:rPr>
          <w:rFonts w:ascii="Arial" w:eastAsia="SimSun" w:hAnsi="Arial" w:cs="Arial"/>
          <w:kern w:val="3"/>
          <w:sz w:val="20"/>
          <w:szCs w:val="20"/>
          <w:lang w:eastAsia="zh-CN" w:bidi="hi-IN"/>
        </w:rPr>
        <w:t>ter</w:t>
      </w:r>
    </w:p>
    <w:tbl>
      <w:tblPr>
        <w:tblW w:w="0" w:type="auto"/>
        <w:tblInd w:w="108" w:type="dxa"/>
        <w:tblLook w:val="04A0" w:firstRow="1" w:lastRow="0" w:firstColumn="1" w:lastColumn="0" w:noHBand="0" w:noVBand="1"/>
      </w:tblPr>
      <w:tblGrid>
        <w:gridCol w:w="4820"/>
        <w:gridCol w:w="3827"/>
      </w:tblGrid>
      <w:tr w:rsidR="00BD2028" w:rsidRPr="00E036A7" w14:paraId="66D62CC0" w14:textId="77777777" w:rsidTr="00BC1417">
        <w:tc>
          <w:tcPr>
            <w:tcW w:w="4820" w:type="dxa"/>
            <w:hideMark/>
          </w:tcPr>
          <w:p w14:paraId="0F10034B" w14:textId="77777777" w:rsidR="00BD2028" w:rsidRPr="00E036A7" w:rsidRDefault="00BD2028" w:rsidP="00BD2028">
            <w:pPr>
              <w:widowControl w:val="0"/>
              <w:suppressAutoHyphens/>
              <w:autoSpaceDN w:val="0"/>
              <w:spacing w:after="0" w:line="240" w:lineRule="auto"/>
              <w:textAlignment w:val="baseline"/>
              <w:rPr>
                <w:rFonts w:ascii="Arial" w:eastAsia="SimSun" w:hAnsi="Arial" w:cs="Arial"/>
                <w:kern w:val="3"/>
                <w:sz w:val="20"/>
                <w:szCs w:val="20"/>
                <w:lang w:eastAsia="zh-CN" w:bidi="hi-IN"/>
              </w:rPr>
            </w:pPr>
          </w:p>
        </w:tc>
        <w:tc>
          <w:tcPr>
            <w:tcW w:w="3827" w:type="dxa"/>
            <w:hideMark/>
          </w:tcPr>
          <w:p w14:paraId="745B1F8C" w14:textId="77777777" w:rsidR="00BD2028" w:rsidRPr="00E036A7" w:rsidRDefault="00BD2028" w:rsidP="00BD2028">
            <w:pPr>
              <w:widowControl w:val="0"/>
              <w:suppressAutoHyphens/>
              <w:autoSpaceDN w:val="0"/>
              <w:spacing w:after="200" w:line="276" w:lineRule="auto"/>
              <w:textAlignment w:val="baseline"/>
              <w:rPr>
                <w:rFonts w:ascii="Arial" w:hAnsi="Arial" w:cs="Arial"/>
                <w:kern w:val="3"/>
                <w:sz w:val="20"/>
                <w:szCs w:val="20"/>
                <w:lang w:eastAsia="zh-CN" w:bidi="hi-IN"/>
              </w:rPr>
            </w:pPr>
          </w:p>
        </w:tc>
      </w:tr>
    </w:tbl>
    <w:p w14:paraId="417FBB5C"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soglašam, da naročnik naše terjatve do izvajalca (ponudnika, pri katerem nastopamo kot podizvajalec), v zvezi z izvedbo predmetnega javnega naročila, plačuje neposredno na naš transakcijski račun št.</w:t>
      </w:r>
    </w:p>
    <w:p w14:paraId="5C438AB1"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 in sicer na podlagi izstavljenih situacij oziroma računov, ki jih bo predhodno potrdil izvajalec in bodo priloga računu oziroma situaciji, ki jo bo naročniku izstavil izvajalec.</w:t>
      </w:r>
    </w:p>
    <w:p w14:paraId="262C9313"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p>
    <w:p w14:paraId="17131386" w14:textId="77777777" w:rsidR="00BD2028" w:rsidRPr="00E036A7" w:rsidRDefault="00BD2028" w:rsidP="00BD2028">
      <w:pPr>
        <w:widowControl w:val="0"/>
        <w:suppressAutoHyphens/>
        <w:autoSpaceDN w:val="0"/>
        <w:spacing w:after="0" w:line="240" w:lineRule="auto"/>
        <w:ind w:right="382"/>
        <w:jc w:val="both"/>
        <w:textAlignment w:val="baseline"/>
        <w:rPr>
          <w:rFonts w:ascii="Arial" w:eastAsia="SimSun" w:hAnsi="Arial" w:cs="Arial"/>
          <w:b/>
          <w:kern w:val="3"/>
          <w:sz w:val="20"/>
          <w:szCs w:val="20"/>
          <w:lang w:eastAsia="zh-CN" w:bidi="hi-IN"/>
        </w:rPr>
      </w:pPr>
    </w:p>
    <w:p w14:paraId="51E0CA6E" w14:textId="77777777" w:rsidR="00BD2028" w:rsidRPr="00E036A7" w:rsidRDefault="00BD2028" w:rsidP="00BD2028">
      <w:pPr>
        <w:widowControl w:val="0"/>
        <w:suppressAutoHyphens/>
        <w:autoSpaceDN w:val="0"/>
        <w:spacing w:after="0" w:line="240" w:lineRule="auto"/>
        <w:ind w:right="382"/>
        <w:jc w:val="both"/>
        <w:textAlignment w:val="baseline"/>
        <w:rPr>
          <w:rFonts w:ascii="Arial" w:eastAsia="SimSun" w:hAnsi="Arial" w:cs="Arial"/>
          <w:b/>
          <w:kern w:val="3"/>
          <w:sz w:val="20"/>
          <w:szCs w:val="20"/>
          <w:lang w:val="en-US" w:eastAsia="zh-CN" w:bidi="hi-IN"/>
        </w:rPr>
      </w:pPr>
    </w:p>
    <w:p w14:paraId="37C2B421"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Podpis:</w:t>
      </w:r>
    </w:p>
    <w:p w14:paraId="43852B7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6E1F130" w14:textId="77777777" w:rsidR="00BD2028" w:rsidRPr="00E036A7" w:rsidRDefault="00BD2028" w:rsidP="00BD2028">
      <w:pPr>
        <w:spacing w:after="0" w:line="240" w:lineRule="auto"/>
        <w:jc w:val="both"/>
        <w:rPr>
          <w:rFonts w:ascii="Arial" w:eastAsia="Times New Roman" w:hAnsi="Arial" w:cs="Arial"/>
          <w:b/>
          <w:bCs/>
          <w:color w:val="000000"/>
          <w:sz w:val="20"/>
          <w:szCs w:val="20"/>
          <w:u w:val="single"/>
          <w:lang w:eastAsia="sl-SI"/>
        </w:rPr>
      </w:pPr>
      <w:r w:rsidRPr="00E036A7">
        <w:rPr>
          <w:rFonts w:ascii="Arial" w:eastAsia="SimSun" w:hAnsi="Arial" w:cs="Arial"/>
          <w:kern w:val="3"/>
          <w:sz w:val="20"/>
          <w:szCs w:val="20"/>
          <w:lang w:val="en-US" w:eastAsia="zh-CN" w:bidi="hi-IN"/>
        </w:rPr>
        <w:t>_________________</w:t>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t>___________________</w:t>
      </w:r>
    </w:p>
    <w:p w14:paraId="04EEA0AC"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51969EFB" w14:textId="77777777" w:rsidR="00BD2028" w:rsidRPr="00E036A7" w:rsidRDefault="00BD2028" w:rsidP="00BD2028">
      <w:pPr>
        <w:numPr>
          <w:ilvl w:val="12"/>
          <w:numId w:val="0"/>
        </w:numPr>
        <w:suppressAutoHyphens/>
        <w:autoSpaceDN w:val="0"/>
        <w:spacing w:after="0" w:line="240" w:lineRule="auto"/>
        <w:ind w:right="425"/>
        <w:jc w:val="both"/>
        <w:textAlignment w:val="baseline"/>
        <w:rPr>
          <w:rFonts w:ascii="Arial" w:eastAsia="Times New Roman" w:hAnsi="Arial" w:cs="Arial"/>
          <w:kern w:val="3"/>
          <w:sz w:val="20"/>
          <w:szCs w:val="20"/>
          <w:lang w:eastAsia="zh-CN"/>
        </w:rPr>
      </w:pPr>
    </w:p>
    <w:p w14:paraId="1A5DDB60"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r w:rsidRPr="00E036A7">
        <w:rPr>
          <w:rFonts w:ascii="Arial" w:eastAsia="Times New Roman" w:hAnsi="Arial" w:cs="Arial"/>
          <w:b/>
          <w:bCs/>
          <w:kern w:val="3"/>
          <w:sz w:val="20"/>
          <w:szCs w:val="20"/>
          <w:u w:val="single"/>
          <w:lang w:eastAsia="zh-CN"/>
        </w:rPr>
        <w:t>Opomba</w:t>
      </w:r>
      <w:r w:rsidRPr="00E036A7">
        <w:rPr>
          <w:rFonts w:ascii="Arial" w:eastAsia="Times New Roman" w:hAnsi="Arial" w:cs="Arial"/>
          <w:kern w:val="3"/>
          <w:sz w:val="20"/>
          <w:szCs w:val="20"/>
          <w:lang w:eastAsia="zh-CN"/>
        </w:rPr>
        <w:t>: Izjava se izpolni le v primeru, da ponudnik oz. ponudniki v skupnem nastopu nastopa/jo s podizvajalci.</w:t>
      </w:r>
    </w:p>
    <w:bookmarkEnd w:id="29"/>
    <w:p w14:paraId="1DB5C3B3" w14:textId="77777777" w:rsidR="00BD2028" w:rsidRPr="006A587B"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61216AFD" w14:textId="77777777" w:rsidR="00BD2028" w:rsidRPr="006A587B" w:rsidRDefault="00BD2028" w:rsidP="00BD2028">
      <w:pPr>
        <w:widowControl w:val="0"/>
        <w:tabs>
          <w:tab w:val="left" w:pos="210"/>
        </w:tabs>
        <w:suppressAutoHyphens/>
        <w:autoSpaceDN w:val="0"/>
        <w:spacing w:after="0" w:line="240" w:lineRule="auto"/>
        <w:ind w:right="425"/>
        <w:textAlignment w:val="baseline"/>
        <w:rPr>
          <w:rFonts w:ascii="Times New Roman" w:eastAsia="SimSun" w:hAnsi="Times New Roman" w:cs="Arial"/>
          <w:kern w:val="3"/>
          <w:sz w:val="20"/>
          <w:szCs w:val="20"/>
          <w:lang w:val="en-US" w:eastAsia="zh-CN" w:bidi="hi-IN"/>
        </w:rPr>
      </w:pPr>
    </w:p>
    <w:p w14:paraId="5A125841" w14:textId="77777777" w:rsidR="00BD2028" w:rsidRPr="006A587B" w:rsidRDefault="00BD2028" w:rsidP="00BD2028">
      <w:pPr>
        <w:autoSpaceDE w:val="0"/>
        <w:autoSpaceDN w:val="0"/>
        <w:adjustRightInd w:val="0"/>
        <w:spacing w:after="0" w:line="240" w:lineRule="auto"/>
        <w:jc w:val="right"/>
        <w:rPr>
          <w:rFonts w:ascii="Arial" w:eastAsia="Times New Roman" w:hAnsi="Arial" w:cs="Arial"/>
          <w:b/>
          <w:bCs/>
          <w:sz w:val="20"/>
          <w:szCs w:val="20"/>
          <w:lang w:eastAsia="sl-SI"/>
        </w:rPr>
      </w:pPr>
    </w:p>
    <w:p w14:paraId="0CD0A87B"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3BDC3B9E"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AE7FA70"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07F4C98"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EAA15A6"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E0D3E26" w14:textId="77777777" w:rsid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D1609A9"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17D966E"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A009B27"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144D12EB"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BDB87F4"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5FFB7986"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D71FA72"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8A1CF6B"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29EF3D7"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6FD7340"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43B0031"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6833C82"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13B4FF80"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1BA94CA"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DEAC135" w14:textId="77777777" w:rsidR="006A587B" w:rsidRPr="00BD2028"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202CE19"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lastRenderedPageBreak/>
        <w:t xml:space="preserve">OBR 14 </w:t>
      </w:r>
    </w:p>
    <w:p w14:paraId="40A93F44"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37ECF7A9"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t xml:space="preserve">                                VZOREC POGODBE: </w:t>
      </w:r>
      <w:r w:rsidR="00404D83">
        <w:rPr>
          <w:rFonts w:ascii="Arial" w:eastAsia="Times New Roman" w:hAnsi="Arial" w:cs="Arial"/>
          <w:b/>
          <w:sz w:val="22"/>
          <w:szCs w:val="20"/>
          <w:lang w:eastAsia="sl-SI"/>
        </w:rPr>
        <w:t xml:space="preserve"> </w:t>
      </w:r>
    </w:p>
    <w:p w14:paraId="18E5E4B7" w14:textId="77777777" w:rsidR="00404D83" w:rsidRDefault="00404D83"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4683FD8C"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2"/>
          <w:szCs w:val="20"/>
          <w:lang w:eastAsia="sl-SI"/>
        </w:rPr>
        <w:t xml:space="preserve">                           Pogodba št. … za </w:t>
      </w:r>
      <w:r w:rsidRPr="00404D83">
        <w:rPr>
          <w:rFonts w:ascii="Arial" w:eastAsia="Times New Roman" w:hAnsi="Arial" w:cs="Arial"/>
          <w:b/>
          <w:sz w:val="20"/>
          <w:szCs w:val="20"/>
          <w:lang w:eastAsia="sl-SI"/>
        </w:rPr>
        <w:t>i</w:t>
      </w:r>
      <w:r>
        <w:rPr>
          <w:rFonts w:ascii="Arial" w:eastAsia="Times New Roman" w:hAnsi="Arial" w:cs="Arial"/>
          <w:b/>
          <w:sz w:val="20"/>
          <w:szCs w:val="20"/>
          <w:lang w:eastAsia="sl-SI"/>
        </w:rPr>
        <w:t xml:space="preserve">                                                                                                                                                              POGODBA </w:t>
      </w:r>
    </w:p>
    <w:p w14:paraId="50A2BF1F" w14:textId="77777777" w:rsidR="00404D83" w:rsidRDefault="00404D83" w:rsidP="00404D83">
      <w:pPr>
        <w:numPr>
          <w:ilvl w:val="12"/>
          <w:numId w:val="0"/>
        </w:numPr>
        <w:tabs>
          <w:tab w:val="left" w:pos="6237"/>
        </w:tabs>
        <w:spacing w:after="0" w:line="240" w:lineRule="auto"/>
        <w:ind w:left="113"/>
        <w:rPr>
          <w:rFonts w:ascii="Arial" w:eastAsia="Times New Roman" w:hAnsi="Arial" w:cs="Arial"/>
          <w:b/>
          <w:sz w:val="20"/>
          <w:szCs w:val="20"/>
          <w:lang w:eastAsia="sl-SI"/>
        </w:rPr>
      </w:pPr>
    </w:p>
    <w:p w14:paraId="0E8AEB3F" w14:textId="77777777" w:rsidR="00404D83" w:rsidRDefault="00404D83" w:rsidP="00404D83">
      <w:pPr>
        <w:numPr>
          <w:ilvl w:val="12"/>
          <w:numId w:val="0"/>
        </w:numPr>
        <w:tabs>
          <w:tab w:val="left" w:pos="6237"/>
        </w:tabs>
        <w:spacing w:after="0" w:line="240" w:lineRule="auto"/>
        <w:ind w:left="-9014"/>
        <w:jc w:val="center"/>
        <w:rPr>
          <w:rFonts w:ascii="Arial" w:hAnsi="Arial" w:cs="Arial"/>
          <w:b/>
          <w:bCs/>
          <w:sz w:val="20"/>
          <w:szCs w:val="20"/>
        </w:rPr>
      </w:pPr>
      <w:r>
        <w:rPr>
          <w:rFonts w:ascii="Arial" w:eastAsia="Times New Roman" w:hAnsi="Arial" w:cs="Arial"/>
          <w:b/>
          <w:sz w:val="20"/>
          <w:szCs w:val="20"/>
          <w:lang w:eastAsia="sl-SI"/>
        </w:rPr>
        <w:t xml:space="preserve">                                                                                                  </w:t>
      </w:r>
      <w:r w:rsidR="00A114C9">
        <w:rPr>
          <w:rFonts w:ascii="Arial" w:eastAsia="Times New Roman" w:hAnsi="Arial" w:cs="Arial"/>
          <w:b/>
          <w:sz w:val="20"/>
          <w:szCs w:val="20"/>
          <w:lang w:eastAsia="sl-SI"/>
        </w:rPr>
        <w:t xml:space="preserve">                                                        </w:t>
      </w:r>
      <w:r>
        <w:rPr>
          <w:rFonts w:ascii="Arial" w:eastAsia="Times New Roman" w:hAnsi="Arial" w:cs="Arial"/>
          <w:b/>
          <w:sz w:val="20"/>
          <w:szCs w:val="20"/>
          <w:lang w:eastAsia="sl-SI"/>
        </w:rPr>
        <w:t xml:space="preserve"> za i</w:t>
      </w:r>
      <w:r w:rsidRPr="00404D83">
        <w:rPr>
          <w:rFonts w:ascii="Arial" w:eastAsia="Times New Roman" w:hAnsi="Arial" w:cs="Arial"/>
          <w:b/>
          <w:sz w:val="20"/>
          <w:szCs w:val="20"/>
          <w:lang w:eastAsia="sl-SI"/>
        </w:rPr>
        <w:t xml:space="preserve">zdelavo </w:t>
      </w:r>
      <w:r w:rsidRPr="00404D83">
        <w:rPr>
          <w:rFonts w:ascii="Arial" w:hAnsi="Arial" w:cs="Arial"/>
          <w:b/>
          <w:bCs/>
          <w:sz w:val="20"/>
          <w:szCs w:val="20"/>
        </w:rPr>
        <w:t xml:space="preserve">projektne </w:t>
      </w:r>
      <w:r>
        <w:rPr>
          <w:rFonts w:ascii="Arial" w:hAnsi="Arial" w:cs="Arial"/>
          <w:b/>
          <w:bCs/>
          <w:sz w:val="20"/>
          <w:szCs w:val="20"/>
        </w:rPr>
        <w:t xml:space="preserve">dokumentacije za </w:t>
      </w:r>
      <w:r w:rsidR="00A114C9">
        <w:rPr>
          <w:rFonts w:ascii="Arial" w:hAnsi="Arial" w:cs="Arial"/>
          <w:b/>
          <w:bCs/>
          <w:sz w:val="20"/>
          <w:szCs w:val="20"/>
        </w:rPr>
        <w:t xml:space="preserve">Kampus Vrazov trg KVT </w:t>
      </w:r>
      <w:r w:rsidR="00610B7A">
        <w:rPr>
          <w:rFonts w:ascii="Arial" w:hAnsi="Arial" w:cs="Arial"/>
          <w:b/>
          <w:bCs/>
          <w:sz w:val="20"/>
          <w:szCs w:val="20"/>
        </w:rPr>
        <w:t>II</w:t>
      </w:r>
    </w:p>
    <w:p w14:paraId="026F8158" w14:textId="77777777" w:rsidR="00A114C9" w:rsidRDefault="00A114C9" w:rsidP="00404D83">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p w14:paraId="0AC1BBF4" w14:textId="77777777" w:rsidR="00A114C9" w:rsidRPr="00A114C9" w:rsidRDefault="00A114C9" w:rsidP="00A114C9">
      <w:pPr>
        <w:spacing w:after="0" w:line="240" w:lineRule="auto"/>
        <w:rPr>
          <w:rFonts w:ascii="Arial" w:hAnsi="Arial" w:cs="Arial"/>
          <w:b/>
          <w:bCs/>
          <w:sz w:val="20"/>
          <w:szCs w:val="20"/>
        </w:rPr>
      </w:pPr>
      <w:r w:rsidRPr="00A114C9">
        <w:rPr>
          <w:rFonts w:ascii="Arial" w:hAnsi="Arial" w:cs="Arial"/>
          <w:b/>
          <w:bCs/>
          <w:sz w:val="20"/>
          <w:szCs w:val="20"/>
        </w:rPr>
        <w:t xml:space="preserve">                                                št. (navesti. št. pogodbe) </w:t>
      </w:r>
    </w:p>
    <w:p w14:paraId="45542ED9" w14:textId="77777777" w:rsidR="00A114C9" w:rsidRDefault="00A114C9" w:rsidP="00A114C9">
      <w:pPr>
        <w:spacing w:after="0" w:line="240" w:lineRule="auto"/>
        <w:rPr>
          <w:rFonts w:ascii="Arial" w:hAnsi="Arial" w:cs="Arial"/>
          <w:sz w:val="20"/>
          <w:szCs w:val="20"/>
        </w:rPr>
      </w:pPr>
    </w:p>
    <w:p w14:paraId="499615EF" w14:textId="77777777" w:rsidR="00A114C9" w:rsidRPr="00D52CAF" w:rsidRDefault="00A114C9" w:rsidP="00A114C9">
      <w:pPr>
        <w:spacing w:after="0" w:line="240" w:lineRule="auto"/>
        <w:rPr>
          <w:rFonts w:ascii="Arial" w:hAnsi="Arial" w:cs="Arial"/>
          <w:sz w:val="20"/>
          <w:szCs w:val="20"/>
        </w:rPr>
      </w:pPr>
      <w:r>
        <w:rPr>
          <w:rFonts w:ascii="Arial" w:hAnsi="Arial" w:cs="Arial"/>
          <w:sz w:val="20"/>
          <w:szCs w:val="20"/>
        </w:rPr>
        <w:t>ki jo skleneta</w:t>
      </w:r>
    </w:p>
    <w:p w14:paraId="1DD45DF3" w14:textId="77777777" w:rsidR="00404D83" w:rsidRDefault="00404D83" w:rsidP="00404D83">
      <w:pPr>
        <w:numPr>
          <w:ilvl w:val="12"/>
          <w:numId w:val="0"/>
        </w:numPr>
        <w:tabs>
          <w:tab w:val="left" w:pos="6237"/>
        </w:tabs>
        <w:spacing w:after="0" w:line="240" w:lineRule="auto"/>
        <w:ind w:left="-7654"/>
        <w:rPr>
          <w:rFonts w:ascii="Arial" w:eastAsia="Times New Roman" w:hAnsi="Arial" w:cs="Arial"/>
          <w:b/>
          <w:sz w:val="20"/>
          <w:szCs w:val="20"/>
          <w:lang w:eastAsia="sl-SI"/>
        </w:rPr>
      </w:pPr>
    </w:p>
    <w:p w14:paraId="7724EADF"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tbl>
      <w:tblPr>
        <w:tblpPr w:leftFromText="141" w:rightFromText="141" w:vertAnchor="text" w:horzAnchor="margin" w:tblpY="-45"/>
        <w:tblW w:w="878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3966"/>
        <w:gridCol w:w="567"/>
        <w:gridCol w:w="4253"/>
      </w:tblGrid>
      <w:tr w:rsidR="00A114C9" w:rsidRPr="00404D83" w14:paraId="69C10873" w14:textId="77777777" w:rsidTr="00A114C9">
        <w:trPr>
          <w:trHeight w:val="101"/>
        </w:trPr>
        <w:tc>
          <w:tcPr>
            <w:tcW w:w="3966" w:type="dxa"/>
            <w:shd w:val="clear" w:color="auto" w:fill="auto"/>
            <w:vAlign w:val="center"/>
          </w:tcPr>
          <w:p w14:paraId="5E5364AC" w14:textId="77777777" w:rsidR="00A114C9" w:rsidRPr="00404D83" w:rsidRDefault="00A114C9" w:rsidP="00A114C9">
            <w:pPr>
              <w:rPr>
                <w:rFonts w:ascii="Arial" w:hAnsi="Arial" w:cs="Arial"/>
                <w:b/>
                <w:sz w:val="20"/>
                <w:szCs w:val="20"/>
              </w:rPr>
            </w:pPr>
            <w:r w:rsidRPr="00404D83">
              <w:rPr>
                <w:rFonts w:ascii="Arial" w:hAnsi="Arial" w:cs="Arial"/>
                <w:b/>
                <w:sz w:val="20"/>
                <w:szCs w:val="20"/>
              </w:rPr>
              <w:t>NAROČNIK :</w:t>
            </w:r>
          </w:p>
        </w:tc>
        <w:tc>
          <w:tcPr>
            <w:tcW w:w="567" w:type="dxa"/>
            <w:shd w:val="clear" w:color="auto" w:fill="auto"/>
            <w:vAlign w:val="center"/>
          </w:tcPr>
          <w:p w14:paraId="4049F778"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70A7A064" w14:textId="77777777" w:rsidR="00A114C9" w:rsidRPr="00404D83" w:rsidRDefault="00A114C9" w:rsidP="00A114C9">
            <w:pPr>
              <w:rPr>
                <w:rFonts w:ascii="Arial" w:hAnsi="Arial" w:cs="Arial"/>
                <w:sz w:val="20"/>
                <w:szCs w:val="20"/>
              </w:rPr>
            </w:pPr>
          </w:p>
        </w:tc>
      </w:tr>
      <w:tr w:rsidR="00A114C9" w:rsidRPr="00404D83" w14:paraId="51622B1D" w14:textId="77777777" w:rsidTr="00A114C9">
        <w:tc>
          <w:tcPr>
            <w:tcW w:w="3966" w:type="dxa"/>
            <w:shd w:val="clear" w:color="auto" w:fill="auto"/>
            <w:vAlign w:val="center"/>
          </w:tcPr>
          <w:p w14:paraId="2D6E01D0"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704860D3"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23B77DCF" w14:textId="77777777" w:rsidR="00A114C9" w:rsidRPr="00404D83" w:rsidRDefault="00A114C9" w:rsidP="00A114C9">
            <w:pPr>
              <w:rPr>
                <w:rFonts w:ascii="Arial" w:hAnsi="Arial" w:cs="Arial"/>
                <w:sz w:val="20"/>
                <w:szCs w:val="20"/>
              </w:rPr>
            </w:pPr>
          </w:p>
        </w:tc>
      </w:tr>
      <w:tr w:rsidR="00A114C9" w:rsidRPr="00404D83" w14:paraId="7C2BD847" w14:textId="77777777" w:rsidTr="00A114C9">
        <w:tc>
          <w:tcPr>
            <w:tcW w:w="3966" w:type="dxa"/>
            <w:shd w:val="clear" w:color="auto" w:fill="auto"/>
            <w:vAlign w:val="center"/>
          </w:tcPr>
          <w:p w14:paraId="3E1CEB3A" w14:textId="77777777" w:rsidR="00A114C9" w:rsidRPr="00404D83" w:rsidRDefault="00A114C9" w:rsidP="00A114C9">
            <w:pPr>
              <w:rPr>
                <w:rFonts w:ascii="Arial" w:hAnsi="Arial" w:cs="Arial"/>
                <w:b/>
                <w:sz w:val="20"/>
                <w:szCs w:val="20"/>
              </w:rPr>
            </w:pPr>
            <w:r w:rsidRPr="00404D83">
              <w:rPr>
                <w:rFonts w:ascii="Arial" w:hAnsi="Arial" w:cs="Arial"/>
                <w:b/>
                <w:sz w:val="20"/>
                <w:szCs w:val="20"/>
              </w:rPr>
              <w:t>UNIVERZA V LJUBLJANI</w:t>
            </w:r>
          </w:p>
          <w:p w14:paraId="7678D4ED" w14:textId="77777777" w:rsidR="00A114C9" w:rsidRPr="00404D83" w:rsidRDefault="00A114C9" w:rsidP="00A114C9">
            <w:pPr>
              <w:rPr>
                <w:rFonts w:ascii="Arial" w:hAnsi="Arial" w:cs="Arial"/>
                <w:sz w:val="20"/>
                <w:szCs w:val="20"/>
              </w:rPr>
            </w:pPr>
          </w:p>
          <w:p w14:paraId="148D8588" w14:textId="77777777" w:rsidR="00A114C9" w:rsidRPr="00404D83" w:rsidRDefault="00A114C9" w:rsidP="00A114C9">
            <w:pPr>
              <w:rPr>
                <w:rFonts w:ascii="Arial" w:hAnsi="Arial" w:cs="Arial"/>
                <w:sz w:val="20"/>
                <w:szCs w:val="20"/>
              </w:rPr>
            </w:pPr>
            <w:r w:rsidRPr="00404D83">
              <w:rPr>
                <w:rFonts w:ascii="Arial" w:hAnsi="Arial" w:cs="Arial"/>
                <w:sz w:val="20"/>
                <w:szCs w:val="20"/>
              </w:rPr>
              <w:t>Kongresni trg 12</w:t>
            </w:r>
          </w:p>
          <w:p w14:paraId="14486895" w14:textId="77777777" w:rsidR="00A114C9" w:rsidRPr="00404D83" w:rsidRDefault="00A114C9" w:rsidP="00A114C9">
            <w:pPr>
              <w:rPr>
                <w:rFonts w:ascii="Arial" w:hAnsi="Arial" w:cs="Arial"/>
                <w:sz w:val="20"/>
                <w:szCs w:val="20"/>
              </w:rPr>
            </w:pPr>
            <w:r w:rsidRPr="00404D83">
              <w:rPr>
                <w:rFonts w:ascii="Arial" w:hAnsi="Arial" w:cs="Arial"/>
                <w:sz w:val="20"/>
                <w:szCs w:val="20"/>
              </w:rPr>
              <w:t>1000 Ljubljana</w:t>
            </w:r>
          </w:p>
          <w:p w14:paraId="38E0DC1E" w14:textId="77777777" w:rsidR="00A114C9" w:rsidRPr="00404D83" w:rsidRDefault="00A114C9" w:rsidP="00A114C9">
            <w:pPr>
              <w:rPr>
                <w:rFonts w:ascii="Arial" w:hAnsi="Arial" w:cs="Arial"/>
                <w:sz w:val="20"/>
                <w:szCs w:val="20"/>
              </w:rPr>
            </w:pPr>
            <w:r w:rsidRPr="00404D83">
              <w:rPr>
                <w:rFonts w:ascii="Arial" w:hAnsi="Arial" w:cs="Arial"/>
                <w:sz w:val="20"/>
                <w:szCs w:val="20"/>
              </w:rPr>
              <w:t>ki jo zastopa prof. dr. Gregor Majdič, rektor</w:t>
            </w:r>
          </w:p>
        </w:tc>
        <w:tc>
          <w:tcPr>
            <w:tcW w:w="567" w:type="dxa"/>
            <w:shd w:val="clear" w:color="auto" w:fill="auto"/>
            <w:vAlign w:val="center"/>
          </w:tcPr>
          <w:p w14:paraId="25694963"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53311050" w14:textId="77777777" w:rsidR="00A114C9" w:rsidRPr="00404D83" w:rsidRDefault="00A114C9" w:rsidP="00A114C9">
            <w:pPr>
              <w:rPr>
                <w:rFonts w:ascii="Arial" w:hAnsi="Arial" w:cs="Arial"/>
                <w:b/>
                <w:sz w:val="20"/>
                <w:szCs w:val="20"/>
              </w:rPr>
            </w:pPr>
            <w:r w:rsidRPr="00404D83">
              <w:rPr>
                <w:rFonts w:ascii="Arial" w:hAnsi="Arial" w:cs="Arial"/>
                <w:b/>
                <w:sz w:val="20"/>
                <w:szCs w:val="20"/>
              </w:rPr>
              <w:t>UNIVERZA V LJUBLJANI</w:t>
            </w:r>
          </w:p>
          <w:p w14:paraId="1C4BB37E" w14:textId="77777777" w:rsidR="00A114C9" w:rsidRPr="00404D83" w:rsidRDefault="00A114C9" w:rsidP="00A114C9">
            <w:pPr>
              <w:rPr>
                <w:rFonts w:ascii="Arial" w:hAnsi="Arial" w:cs="Arial"/>
                <w:sz w:val="20"/>
                <w:szCs w:val="20"/>
              </w:rPr>
            </w:pPr>
            <w:r w:rsidRPr="00404D83">
              <w:rPr>
                <w:rFonts w:ascii="Arial" w:hAnsi="Arial" w:cs="Arial"/>
                <w:b/>
                <w:sz w:val="20"/>
                <w:szCs w:val="20"/>
              </w:rPr>
              <w:t>MEDICINSKA FAKULTETA</w:t>
            </w:r>
          </w:p>
          <w:p w14:paraId="1F31A7DE" w14:textId="77777777" w:rsidR="00A114C9" w:rsidRPr="00404D83" w:rsidRDefault="00A114C9" w:rsidP="00A114C9">
            <w:pPr>
              <w:rPr>
                <w:rFonts w:ascii="Arial" w:hAnsi="Arial" w:cs="Arial"/>
                <w:sz w:val="20"/>
                <w:szCs w:val="20"/>
              </w:rPr>
            </w:pPr>
            <w:r w:rsidRPr="00404D83">
              <w:rPr>
                <w:rFonts w:ascii="Arial" w:hAnsi="Arial" w:cs="Arial"/>
                <w:sz w:val="20"/>
                <w:szCs w:val="20"/>
              </w:rPr>
              <w:t>Vrazov trg 2</w:t>
            </w:r>
          </w:p>
          <w:p w14:paraId="4F01A0E0" w14:textId="77777777" w:rsidR="00A114C9" w:rsidRPr="00404D83" w:rsidRDefault="00A114C9" w:rsidP="00A114C9">
            <w:pPr>
              <w:rPr>
                <w:rFonts w:ascii="Arial" w:hAnsi="Arial" w:cs="Arial"/>
                <w:sz w:val="20"/>
                <w:szCs w:val="20"/>
              </w:rPr>
            </w:pPr>
            <w:r w:rsidRPr="00404D83">
              <w:rPr>
                <w:rFonts w:ascii="Arial" w:hAnsi="Arial" w:cs="Arial"/>
                <w:sz w:val="20"/>
                <w:szCs w:val="20"/>
              </w:rPr>
              <w:t>1000 Ljubljana</w:t>
            </w:r>
          </w:p>
          <w:p w14:paraId="0C85982E" w14:textId="77777777" w:rsidR="00A114C9" w:rsidRPr="00404D83" w:rsidRDefault="00A114C9" w:rsidP="00A114C9">
            <w:pPr>
              <w:rPr>
                <w:rFonts w:ascii="Arial" w:hAnsi="Arial" w:cs="Arial"/>
                <w:sz w:val="20"/>
                <w:szCs w:val="20"/>
              </w:rPr>
            </w:pPr>
            <w:r w:rsidRPr="00404D83">
              <w:rPr>
                <w:rFonts w:ascii="Arial" w:hAnsi="Arial" w:cs="Arial"/>
                <w:sz w:val="20"/>
                <w:szCs w:val="20"/>
              </w:rPr>
              <w:t>ki jo zastopa prof. dr. Igor Švab, dr. med., dekan</w:t>
            </w:r>
          </w:p>
        </w:tc>
      </w:tr>
      <w:tr w:rsidR="00A114C9" w:rsidRPr="00404D83" w14:paraId="788D53D2" w14:textId="77777777" w:rsidTr="00A114C9">
        <w:tc>
          <w:tcPr>
            <w:tcW w:w="3966" w:type="dxa"/>
            <w:shd w:val="clear" w:color="auto" w:fill="auto"/>
            <w:vAlign w:val="center"/>
          </w:tcPr>
          <w:p w14:paraId="39150525"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matična številka: 5085063000 </w:t>
            </w:r>
          </w:p>
          <w:p w14:paraId="76731EE6" w14:textId="77777777" w:rsidR="00A114C9" w:rsidRPr="00404D83" w:rsidRDefault="00A114C9" w:rsidP="00A114C9">
            <w:pPr>
              <w:rPr>
                <w:rFonts w:ascii="Arial" w:hAnsi="Arial" w:cs="Arial"/>
                <w:sz w:val="20"/>
                <w:szCs w:val="20"/>
              </w:rPr>
            </w:pPr>
            <w:r w:rsidRPr="00404D83">
              <w:rPr>
                <w:rFonts w:ascii="Arial" w:hAnsi="Arial" w:cs="Arial"/>
                <w:sz w:val="20"/>
                <w:szCs w:val="20"/>
              </w:rPr>
              <w:t>ID za DDV: SI 54162513</w:t>
            </w:r>
          </w:p>
          <w:p w14:paraId="3975622E" w14:textId="77777777" w:rsidR="00A114C9" w:rsidRPr="00404D83" w:rsidRDefault="00A114C9" w:rsidP="00A114C9">
            <w:pPr>
              <w:rPr>
                <w:rFonts w:ascii="Arial" w:hAnsi="Arial" w:cs="Arial"/>
                <w:b/>
                <w:sz w:val="20"/>
                <w:szCs w:val="20"/>
              </w:rPr>
            </w:pPr>
            <w:r w:rsidRPr="00404D83">
              <w:rPr>
                <w:rFonts w:ascii="Arial" w:hAnsi="Arial" w:cs="Arial"/>
                <w:sz w:val="20"/>
                <w:szCs w:val="20"/>
              </w:rPr>
              <w:t>TRR: IBAN SI56 0110 0603 0707 119, odprt pri Banka Slovenije Ljubljana</w:t>
            </w:r>
          </w:p>
        </w:tc>
        <w:tc>
          <w:tcPr>
            <w:tcW w:w="567" w:type="dxa"/>
            <w:shd w:val="clear" w:color="auto" w:fill="auto"/>
            <w:vAlign w:val="center"/>
          </w:tcPr>
          <w:p w14:paraId="674445AA"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41318B7C" w14:textId="77777777" w:rsidR="00A114C9" w:rsidRPr="00404D83" w:rsidRDefault="00A114C9" w:rsidP="00A114C9">
            <w:pPr>
              <w:rPr>
                <w:rFonts w:ascii="Arial" w:hAnsi="Arial" w:cs="Arial"/>
                <w:sz w:val="20"/>
                <w:szCs w:val="20"/>
              </w:rPr>
            </w:pPr>
            <w:r w:rsidRPr="00404D83">
              <w:rPr>
                <w:rFonts w:ascii="Arial" w:hAnsi="Arial" w:cs="Arial"/>
                <w:sz w:val="20"/>
                <w:szCs w:val="20"/>
              </w:rPr>
              <w:t>matična številka: 1627066000</w:t>
            </w:r>
          </w:p>
          <w:p w14:paraId="24C0F023" w14:textId="77777777" w:rsidR="00A114C9" w:rsidRPr="00404D83" w:rsidRDefault="00A114C9" w:rsidP="00A114C9">
            <w:pPr>
              <w:rPr>
                <w:rFonts w:ascii="Arial" w:hAnsi="Arial" w:cs="Arial"/>
                <w:sz w:val="20"/>
                <w:szCs w:val="20"/>
              </w:rPr>
            </w:pPr>
            <w:r w:rsidRPr="00404D83">
              <w:rPr>
                <w:rFonts w:ascii="Arial" w:hAnsi="Arial" w:cs="Arial"/>
                <w:sz w:val="20"/>
                <w:szCs w:val="20"/>
              </w:rPr>
              <w:t>ID za DDV: SI 44752385</w:t>
            </w:r>
          </w:p>
          <w:p w14:paraId="18C92B42" w14:textId="77777777" w:rsidR="00A114C9" w:rsidRPr="00404D83" w:rsidRDefault="00A114C9" w:rsidP="00A114C9">
            <w:pPr>
              <w:rPr>
                <w:rFonts w:ascii="Arial" w:hAnsi="Arial" w:cs="Arial"/>
                <w:sz w:val="20"/>
                <w:szCs w:val="20"/>
              </w:rPr>
            </w:pPr>
            <w:r w:rsidRPr="00404D83">
              <w:rPr>
                <w:rFonts w:ascii="Arial" w:hAnsi="Arial" w:cs="Arial"/>
                <w:sz w:val="20"/>
                <w:szCs w:val="20"/>
              </w:rPr>
              <w:t>TRR: IBAN SI56 0110 0603 0708 380, odprt pri banka Slovenije Ljubljana</w:t>
            </w:r>
          </w:p>
        </w:tc>
      </w:tr>
      <w:tr w:rsidR="00A114C9" w:rsidRPr="00404D83" w14:paraId="47DD0BFA" w14:textId="77777777" w:rsidTr="00A114C9">
        <w:tc>
          <w:tcPr>
            <w:tcW w:w="3966" w:type="dxa"/>
            <w:shd w:val="clear" w:color="auto" w:fill="auto"/>
            <w:vAlign w:val="center"/>
          </w:tcPr>
          <w:p w14:paraId="60D59F1D"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7E46173D"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61F67B17" w14:textId="77777777" w:rsidR="00A114C9" w:rsidRPr="00404D83" w:rsidRDefault="00A114C9" w:rsidP="00A114C9">
            <w:pPr>
              <w:rPr>
                <w:rFonts w:ascii="Arial" w:hAnsi="Arial" w:cs="Arial"/>
                <w:b/>
                <w:sz w:val="20"/>
                <w:szCs w:val="20"/>
              </w:rPr>
            </w:pPr>
          </w:p>
        </w:tc>
      </w:tr>
      <w:tr w:rsidR="00A114C9" w:rsidRPr="00404D83" w14:paraId="30CAF32D" w14:textId="77777777" w:rsidTr="00A114C9">
        <w:tc>
          <w:tcPr>
            <w:tcW w:w="3966" w:type="dxa"/>
            <w:shd w:val="clear" w:color="auto" w:fill="auto"/>
            <w:vAlign w:val="center"/>
          </w:tcPr>
          <w:p w14:paraId="062161DF" w14:textId="77777777" w:rsidR="00A114C9" w:rsidRPr="00404D83" w:rsidRDefault="00A114C9" w:rsidP="00A114C9">
            <w:pPr>
              <w:rPr>
                <w:rFonts w:ascii="Arial" w:hAnsi="Arial" w:cs="Arial"/>
                <w:b/>
                <w:sz w:val="20"/>
                <w:szCs w:val="20"/>
              </w:rPr>
            </w:pPr>
            <w:r w:rsidRPr="00404D83">
              <w:rPr>
                <w:rFonts w:ascii="Arial" w:hAnsi="Arial" w:cs="Arial"/>
                <w:sz w:val="20"/>
                <w:szCs w:val="20"/>
              </w:rPr>
              <w:t xml:space="preserve">(v nadaljnjem besedilu: </w:t>
            </w:r>
            <w:r w:rsidRPr="00404D83">
              <w:rPr>
                <w:rFonts w:ascii="Arial" w:hAnsi="Arial" w:cs="Arial"/>
                <w:b/>
                <w:sz w:val="20"/>
                <w:szCs w:val="20"/>
              </w:rPr>
              <w:t>naročnik</w:t>
            </w:r>
            <w:r w:rsidRPr="00404D83">
              <w:rPr>
                <w:rFonts w:ascii="Arial" w:hAnsi="Arial" w:cs="Arial"/>
                <w:sz w:val="20"/>
                <w:szCs w:val="20"/>
              </w:rPr>
              <w:t>)</w:t>
            </w:r>
          </w:p>
        </w:tc>
        <w:tc>
          <w:tcPr>
            <w:tcW w:w="567" w:type="dxa"/>
            <w:shd w:val="clear" w:color="auto" w:fill="auto"/>
            <w:vAlign w:val="center"/>
          </w:tcPr>
          <w:p w14:paraId="49B458A4"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26B96100"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(v nadaljnjem besedilu: </w:t>
            </w:r>
            <w:r w:rsidRPr="00404D83">
              <w:rPr>
                <w:rFonts w:ascii="Arial" w:hAnsi="Arial" w:cs="Arial"/>
                <w:b/>
                <w:sz w:val="20"/>
                <w:szCs w:val="20"/>
              </w:rPr>
              <w:t>naročnik</w:t>
            </w:r>
            <w:r w:rsidRPr="00404D83">
              <w:rPr>
                <w:rFonts w:ascii="Arial" w:hAnsi="Arial" w:cs="Arial"/>
                <w:sz w:val="20"/>
                <w:szCs w:val="20"/>
              </w:rPr>
              <w:t>)</w:t>
            </w:r>
          </w:p>
        </w:tc>
      </w:tr>
      <w:tr w:rsidR="00A114C9" w:rsidRPr="00404D83" w14:paraId="47A4E174" w14:textId="77777777" w:rsidTr="00A114C9">
        <w:tc>
          <w:tcPr>
            <w:tcW w:w="3966" w:type="dxa"/>
            <w:shd w:val="clear" w:color="auto" w:fill="auto"/>
            <w:vAlign w:val="center"/>
          </w:tcPr>
          <w:p w14:paraId="74DFC555"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47A252BA"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394C855C" w14:textId="77777777" w:rsidR="00A114C9" w:rsidRPr="00404D83" w:rsidRDefault="00A114C9" w:rsidP="00A114C9">
            <w:pPr>
              <w:rPr>
                <w:rFonts w:ascii="Arial" w:hAnsi="Arial" w:cs="Arial"/>
                <w:b/>
                <w:sz w:val="20"/>
                <w:szCs w:val="20"/>
              </w:rPr>
            </w:pPr>
          </w:p>
        </w:tc>
      </w:tr>
      <w:tr w:rsidR="00A114C9" w:rsidRPr="00404D83" w14:paraId="6E7384C7" w14:textId="77777777" w:rsidTr="00A114C9">
        <w:tc>
          <w:tcPr>
            <w:tcW w:w="3966" w:type="dxa"/>
            <w:shd w:val="clear" w:color="auto" w:fill="auto"/>
            <w:vAlign w:val="center"/>
          </w:tcPr>
          <w:p w14:paraId="1B6A007A" w14:textId="77777777" w:rsidR="00A114C9" w:rsidRPr="00404D83" w:rsidRDefault="00A114C9" w:rsidP="00A114C9">
            <w:pPr>
              <w:rPr>
                <w:rFonts w:ascii="Arial" w:hAnsi="Arial" w:cs="Arial"/>
                <w:sz w:val="20"/>
                <w:szCs w:val="20"/>
              </w:rPr>
            </w:pPr>
          </w:p>
        </w:tc>
        <w:tc>
          <w:tcPr>
            <w:tcW w:w="567" w:type="dxa"/>
            <w:shd w:val="clear" w:color="auto" w:fill="auto"/>
            <w:vAlign w:val="center"/>
          </w:tcPr>
          <w:p w14:paraId="4CA0F9EC" w14:textId="77777777" w:rsidR="00A114C9" w:rsidRPr="00404D83" w:rsidRDefault="00A114C9" w:rsidP="00A114C9">
            <w:pPr>
              <w:rPr>
                <w:rFonts w:ascii="Arial" w:hAnsi="Arial" w:cs="Arial"/>
                <w:b/>
                <w:sz w:val="20"/>
                <w:szCs w:val="20"/>
              </w:rPr>
            </w:pPr>
            <w:r w:rsidRPr="00404D83">
              <w:rPr>
                <w:rFonts w:ascii="Arial" w:hAnsi="Arial" w:cs="Arial"/>
                <w:sz w:val="20"/>
                <w:szCs w:val="20"/>
              </w:rPr>
              <w:t>in</w:t>
            </w:r>
          </w:p>
        </w:tc>
        <w:tc>
          <w:tcPr>
            <w:tcW w:w="4253" w:type="dxa"/>
            <w:shd w:val="clear" w:color="auto" w:fill="auto"/>
            <w:vAlign w:val="center"/>
          </w:tcPr>
          <w:p w14:paraId="56A0B603" w14:textId="77777777" w:rsidR="00A114C9" w:rsidRPr="00404D83" w:rsidRDefault="00A114C9" w:rsidP="00A114C9">
            <w:pPr>
              <w:rPr>
                <w:rFonts w:ascii="Arial" w:hAnsi="Arial" w:cs="Arial"/>
                <w:sz w:val="20"/>
                <w:szCs w:val="20"/>
              </w:rPr>
            </w:pPr>
          </w:p>
        </w:tc>
      </w:tr>
      <w:tr w:rsidR="00A114C9" w:rsidRPr="00404D83" w14:paraId="3E5D0532"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60B9B184" w14:textId="77777777" w:rsidR="00A114C9" w:rsidRPr="00404D83" w:rsidRDefault="00A114C9" w:rsidP="00A114C9">
            <w:pPr>
              <w:rPr>
                <w:rFonts w:ascii="Arial" w:hAnsi="Arial" w:cs="Arial"/>
                <w:b/>
                <w:sz w:val="20"/>
                <w:szCs w:val="20"/>
              </w:rPr>
            </w:pPr>
            <w:r w:rsidRPr="00404D83">
              <w:rPr>
                <w:rFonts w:ascii="Arial" w:hAnsi="Arial" w:cs="Arial"/>
                <w:b/>
                <w:sz w:val="20"/>
                <w:szCs w:val="20"/>
              </w:rPr>
              <w:t>IZVAJALEC:</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EDBEC18"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65FD3812" w14:textId="77777777" w:rsidR="00A114C9" w:rsidRPr="00404D83" w:rsidRDefault="00A114C9" w:rsidP="00A114C9">
            <w:pPr>
              <w:rPr>
                <w:rFonts w:ascii="Arial" w:hAnsi="Arial" w:cs="Arial"/>
                <w:sz w:val="20"/>
                <w:szCs w:val="20"/>
              </w:rPr>
            </w:pPr>
          </w:p>
        </w:tc>
      </w:tr>
      <w:tr w:rsidR="00A114C9" w:rsidRPr="00404D83" w14:paraId="15DE4483"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119D3645"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5737A625"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0CEDB24F" w14:textId="77777777" w:rsidR="00A114C9" w:rsidRPr="00404D83" w:rsidRDefault="00A114C9" w:rsidP="00A114C9">
            <w:pPr>
              <w:rPr>
                <w:rFonts w:ascii="Arial" w:hAnsi="Arial" w:cs="Arial"/>
                <w:sz w:val="20"/>
                <w:szCs w:val="20"/>
              </w:rPr>
            </w:pPr>
          </w:p>
        </w:tc>
      </w:tr>
      <w:tr w:rsidR="00A114C9" w:rsidRPr="00404D83" w14:paraId="550E4845"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AF717D4"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ki ga zastopa </w:t>
            </w:r>
          </w:p>
          <w:p w14:paraId="4459E95F"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85AB4AF"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5AD268E0" w14:textId="77777777" w:rsidR="00A114C9" w:rsidRPr="00404D83" w:rsidRDefault="00A114C9" w:rsidP="00A114C9">
            <w:pPr>
              <w:rPr>
                <w:rFonts w:ascii="Arial" w:hAnsi="Arial" w:cs="Arial"/>
                <w:sz w:val="20"/>
                <w:szCs w:val="20"/>
              </w:rPr>
            </w:pPr>
          </w:p>
        </w:tc>
      </w:tr>
      <w:tr w:rsidR="00A114C9" w:rsidRPr="00404D83" w14:paraId="09A145BB"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1FF75250"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matična številka: </w:t>
            </w:r>
          </w:p>
          <w:p w14:paraId="6E1D9955"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ID za DDV: </w:t>
            </w:r>
          </w:p>
          <w:p w14:paraId="00903CA8"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TRR: </w:t>
            </w:r>
          </w:p>
          <w:p w14:paraId="3873A65D" w14:textId="77777777" w:rsidR="00A114C9" w:rsidRPr="00404D83" w:rsidRDefault="00A114C9" w:rsidP="00A114C9">
            <w:pPr>
              <w:rPr>
                <w:rFonts w:ascii="Arial" w:hAnsi="Arial" w:cs="Arial"/>
                <w:sz w:val="20"/>
                <w:szCs w:val="20"/>
              </w:rPr>
            </w:pPr>
            <w:r w:rsidRPr="00404D83">
              <w:rPr>
                <w:rFonts w:ascii="Arial" w:hAnsi="Arial" w:cs="Arial"/>
                <w:sz w:val="20"/>
                <w:szCs w:val="20"/>
              </w:rPr>
              <w:t>(odprt pri                  )</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7C21381"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7B73195F" w14:textId="77777777" w:rsidR="00A114C9" w:rsidRPr="00404D83" w:rsidRDefault="00A114C9" w:rsidP="00A114C9">
            <w:pPr>
              <w:rPr>
                <w:rFonts w:ascii="Arial" w:hAnsi="Arial" w:cs="Arial"/>
                <w:sz w:val="20"/>
                <w:szCs w:val="20"/>
              </w:rPr>
            </w:pPr>
          </w:p>
        </w:tc>
      </w:tr>
      <w:tr w:rsidR="00A114C9" w:rsidRPr="00404D83" w14:paraId="7E0E5B43"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AFCBFEC"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1D5B81ED"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5A94159F" w14:textId="77777777" w:rsidR="00A114C9" w:rsidRPr="00404D83" w:rsidRDefault="00A114C9" w:rsidP="00A114C9">
            <w:pPr>
              <w:rPr>
                <w:rFonts w:ascii="Arial" w:hAnsi="Arial" w:cs="Arial"/>
                <w:sz w:val="20"/>
                <w:szCs w:val="20"/>
              </w:rPr>
            </w:pPr>
          </w:p>
        </w:tc>
      </w:tr>
      <w:tr w:rsidR="00A114C9" w:rsidRPr="00404D83" w14:paraId="2A5707AD"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7D005C4"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(v nadaljnjem besedilu: </w:t>
            </w:r>
            <w:r w:rsidRPr="00404D83">
              <w:rPr>
                <w:rFonts w:ascii="Arial" w:hAnsi="Arial" w:cs="Arial"/>
                <w:b/>
                <w:sz w:val="20"/>
                <w:szCs w:val="20"/>
              </w:rPr>
              <w:t>izvajalec</w:t>
            </w:r>
            <w:r w:rsidRPr="00404D83">
              <w:rPr>
                <w:rFonts w:ascii="Arial" w:hAnsi="Arial" w:cs="Arial"/>
                <w:sz w:val="20"/>
                <w:szCs w:val="20"/>
              </w:rPr>
              <w:t>)</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5279DD62"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282EE6BF" w14:textId="77777777" w:rsidR="00A114C9" w:rsidRPr="00404D83" w:rsidRDefault="00A114C9" w:rsidP="00A114C9">
            <w:pPr>
              <w:rPr>
                <w:rFonts w:ascii="Arial" w:hAnsi="Arial" w:cs="Arial"/>
                <w:sz w:val="20"/>
                <w:szCs w:val="20"/>
              </w:rPr>
            </w:pPr>
          </w:p>
        </w:tc>
      </w:tr>
    </w:tbl>
    <w:p w14:paraId="67CE4CF7"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p>
    <w:p w14:paraId="706B86C1" w14:textId="77777777" w:rsidR="00404D83" w:rsidRP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tbl>
      <w:tblPr>
        <w:tblW w:w="9032" w:type="dxa"/>
        <w:tblInd w:w="-70" w:type="dxa"/>
        <w:tblLayout w:type="fixed"/>
        <w:tblCellMar>
          <w:left w:w="10" w:type="dxa"/>
          <w:right w:w="10" w:type="dxa"/>
        </w:tblCellMar>
        <w:tblLook w:val="0000" w:firstRow="0" w:lastRow="0" w:firstColumn="0" w:lastColumn="0" w:noHBand="0" w:noVBand="0"/>
      </w:tblPr>
      <w:tblGrid>
        <w:gridCol w:w="2079"/>
        <w:gridCol w:w="6953"/>
      </w:tblGrid>
      <w:tr w:rsidR="00225911" w:rsidRPr="00D52CAF" w14:paraId="4F138EE1" w14:textId="77777777" w:rsidTr="00A114C9">
        <w:trPr>
          <w:trHeight w:val="287"/>
        </w:trPr>
        <w:tc>
          <w:tcPr>
            <w:tcW w:w="2079" w:type="dxa"/>
            <w:shd w:val="clear" w:color="auto" w:fill="auto"/>
            <w:tcMar>
              <w:top w:w="0" w:type="dxa"/>
              <w:left w:w="70" w:type="dxa"/>
              <w:bottom w:w="0" w:type="dxa"/>
              <w:right w:w="70" w:type="dxa"/>
            </w:tcMar>
          </w:tcPr>
          <w:p w14:paraId="681D90F3" w14:textId="77777777" w:rsidR="00225911" w:rsidRPr="00D52CAF" w:rsidRDefault="00225911" w:rsidP="00225911">
            <w:pPr>
              <w:suppressAutoHyphens/>
              <w:autoSpaceDN w:val="0"/>
              <w:spacing w:after="0" w:line="240" w:lineRule="auto"/>
              <w:jc w:val="both"/>
              <w:textAlignment w:val="baseline"/>
              <w:rPr>
                <w:rFonts w:ascii="Arial" w:eastAsia="Times New Roman" w:hAnsi="Arial" w:cs="Arial"/>
                <w:kern w:val="3"/>
                <w:sz w:val="20"/>
                <w:szCs w:val="20"/>
                <w:lang w:eastAsia="zh-CN"/>
              </w:rPr>
            </w:pPr>
          </w:p>
        </w:tc>
        <w:tc>
          <w:tcPr>
            <w:tcW w:w="6953" w:type="dxa"/>
            <w:shd w:val="clear" w:color="auto" w:fill="auto"/>
            <w:tcMar>
              <w:top w:w="0" w:type="dxa"/>
              <w:left w:w="70" w:type="dxa"/>
              <w:bottom w:w="0" w:type="dxa"/>
              <w:right w:w="70" w:type="dxa"/>
            </w:tcMar>
          </w:tcPr>
          <w:p w14:paraId="514E976A" w14:textId="77777777" w:rsidR="00225911" w:rsidRPr="00D52CAF" w:rsidRDefault="00225911" w:rsidP="00225911">
            <w:pPr>
              <w:suppressAutoHyphens/>
              <w:autoSpaceDN w:val="0"/>
              <w:spacing w:after="0" w:line="240" w:lineRule="auto"/>
              <w:jc w:val="both"/>
              <w:textAlignment w:val="baseline"/>
              <w:rPr>
                <w:rFonts w:ascii="Arial" w:eastAsia="Times New Roman" w:hAnsi="Arial" w:cs="Arial"/>
                <w:kern w:val="3"/>
                <w:sz w:val="20"/>
                <w:szCs w:val="20"/>
                <w:lang w:eastAsia="zh-CN"/>
              </w:rPr>
            </w:pPr>
          </w:p>
        </w:tc>
      </w:tr>
    </w:tbl>
    <w:p w14:paraId="3C5D319E" w14:textId="77777777" w:rsidR="00225911" w:rsidRPr="00D52CAF" w:rsidRDefault="00225911" w:rsidP="00225911">
      <w:pPr>
        <w:spacing w:after="0" w:line="240" w:lineRule="auto"/>
        <w:jc w:val="center"/>
        <w:rPr>
          <w:rFonts w:ascii="Arial" w:hAnsi="Arial" w:cs="Arial"/>
          <w:sz w:val="20"/>
          <w:szCs w:val="20"/>
        </w:rPr>
      </w:pPr>
      <w:r w:rsidRPr="00D52CAF">
        <w:rPr>
          <w:rFonts w:ascii="Arial" w:hAnsi="Arial" w:cs="Arial"/>
          <w:sz w:val="20"/>
          <w:szCs w:val="20"/>
        </w:rPr>
        <w:t>UVODNE UGOTOVITVE</w:t>
      </w:r>
    </w:p>
    <w:p w14:paraId="5E45591B" w14:textId="77777777" w:rsidR="00225911" w:rsidRPr="00D52CAF" w:rsidRDefault="00225911" w:rsidP="0063624B">
      <w:pPr>
        <w:spacing w:after="0" w:line="276" w:lineRule="auto"/>
        <w:ind w:left="4248"/>
        <w:jc w:val="both"/>
        <w:rPr>
          <w:rFonts w:ascii="Arial" w:hAnsi="Arial" w:cs="Arial"/>
          <w:sz w:val="20"/>
          <w:szCs w:val="20"/>
        </w:rPr>
      </w:pPr>
      <w:r w:rsidRPr="00D52CAF">
        <w:rPr>
          <w:rFonts w:ascii="Arial" w:hAnsi="Arial" w:cs="Arial"/>
          <w:sz w:val="20"/>
          <w:szCs w:val="20"/>
        </w:rPr>
        <w:t>1. člen</w:t>
      </w:r>
    </w:p>
    <w:p w14:paraId="2578516E"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3D89CAA"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7FEE5F8" w14:textId="77777777" w:rsidR="00225911" w:rsidRPr="00D52CAF" w:rsidRDefault="00225911" w:rsidP="00225911">
      <w:pPr>
        <w:autoSpaceDE w:val="0"/>
        <w:autoSpaceDN w:val="0"/>
        <w:adjustRightInd w:val="0"/>
        <w:spacing w:after="0" w:line="276" w:lineRule="auto"/>
        <w:jc w:val="both"/>
        <w:rPr>
          <w:rFonts w:ascii="Arial" w:hAnsi="Arial" w:cs="Arial"/>
          <w:sz w:val="20"/>
          <w:szCs w:val="20"/>
        </w:rPr>
      </w:pPr>
      <w:r w:rsidRPr="00D52CAF">
        <w:rPr>
          <w:rFonts w:ascii="Arial" w:hAnsi="Arial" w:cs="Arial"/>
          <w:sz w:val="20"/>
          <w:szCs w:val="20"/>
        </w:rPr>
        <w:t>Pogodbeni stranki uvodoma ugotavljata, da:</w:t>
      </w:r>
    </w:p>
    <w:p w14:paraId="08C94E7D" w14:textId="77777777" w:rsidR="00225911" w:rsidRPr="00D52CAF" w:rsidRDefault="00225911" w:rsidP="00354A84">
      <w:pPr>
        <w:numPr>
          <w:ilvl w:val="0"/>
          <w:numId w:val="7"/>
        </w:numPr>
        <w:autoSpaceDE w:val="0"/>
        <w:autoSpaceDN w:val="0"/>
        <w:adjustRightInd w:val="0"/>
        <w:spacing w:after="0" w:line="276" w:lineRule="auto"/>
        <w:contextualSpacing/>
        <w:jc w:val="both"/>
        <w:rPr>
          <w:rFonts w:ascii="Arial" w:hAnsi="Arial" w:cs="Arial"/>
          <w:sz w:val="20"/>
          <w:szCs w:val="20"/>
        </w:rPr>
      </w:pPr>
      <w:r w:rsidRPr="00D52CAF">
        <w:rPr>
          <w:rFonts w:ascii="Arial" w:hAnsi="Arial" w:cs="Arial"/>
          <w:sz w:val="20"/>
          <w:szCs w:val="20"/>
        </w:rPr>
        <w:t>da je naročnik izvedel postopek oddaje javnega naročila »</w:t>
      </w:r>
      <w:r w:rsidRPr="00D52CAF">
        <w:rPr>
          <w:rFonts w:ascii="Arial" w:hAnsi="Arial" w:cs="Arial"/>
          <w:b/>
          <w:sz w:val="20"/>
          <w:szCs w:val="20"/>
        </w:rPr>
        <w:t>Izdelavo projektne dokumentacije za Kampus Vrazov trg KVT II</w:t>
      </w:r>
      <w:r w:rsidRPr="00D52CAF">
        <w:rPr>
          <w:rFonts w:ascii="Arial" w:hAnsi="Arial" w:cs="Arial"/>
          <w:b/>
          <w:bCs/>
          <w:sz w:val="20"/>
          <w:szCs w:val="20"/>
        </w:rPr>
        <w:t>«</w:t>
      </w:r>
      <w:r w:rsidRPr="00D52CAF">
        <w:rPr>
          <w:rFonts w:ascii="Arial" w:hAnsi="Arial" w:cs="Arial"/>
          <w:sz w:val="20"/>
          <w:szCs w:val="20"/>
        </w:rPr>
        <w:t xml:space="preserve"> po odprtem postopku v skladu s 40. členom Zakona o javnem naročanju (Uradni list RS, št. 91/15, 14/18, 69/19 - skl. US, 49/20 - ZIUZEOP, 80/20 - ZIUOOPE, 152/20 - ZZUOOP, 175/20 - ZIUOPDVE, 15/21 - ZDUOP, 112/21 - ZNUPZ, 206/21 - ZDUPŠOP, 121/21, 10/22, 74/22 - </w:t>
      </w:r>
      <w:proofErr w:type="spellStart"/>
      <w:r w:rsidRPr="00D52CAF">
        <w:rPr>
          <w:rFonts w:ascii="Arial" w:hAnsi="Arial" w:cs="Arial"/>
          <w:sz w:val="20"/>
          <w:szCs w:val="20"/>
        </w:rPr>
        <w:t>odl</w:t>
      </w:r>
      <w:proofErr w:type="spellEnd"/>
      <w:r w:rsidRPr="00D52CAF">
        <w:rPr>
          <w:rFonts w:ascii="Arial" w:hAnsi="Arial" w:cs="Arial"/>
          <w:sz w:val="20"/>
          <w:szCs w:val="20"/>
        </w:rPr>
        <w:t xml:space="preserve">. US, 100/22 - ZNUZSZS, 141/22 - ZNUNBZ, 158/22 - ZNPOVCE, 28/23); v nadaljevanju ZJN-3), javno naročilo je bilo objavljeno na portalu e-naročanje, dne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pod številko objave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ter v Uradnem listu EU dne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pod številko objave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w:t>
      </w:r>
    </w:p>
    <w:p w14:paraId="2DD4BA66" w14:textId="1D5F0DFA" w:rsidR="00225911" w:rsidRPr="00D52CAF" w:rsidRDefault="00225911" w:rsidP="00354A84">
      <w:pPr>
        <w:numPr>
          <w:ilvl w:val="0"/>
          <w:numId w:val="7"/>
        </w:numPr>
        <w:spacing w:after="0" w:line="276" w:lineRule="auto"/>
        <w:jc w:val="both"/>
        <w:rPr>
          <w:rFonts w:ascii="Arial" w:hAnsi="Arial" w:cs="Arial"/>
          <w:sz w:val="20"/>
          <w:szCs w:val="20"/>
        </w:rPr>
      </w:pPr>
      <w:r w:rsidRPr="00D52CAF">
        <w:rPr>
          <w:rFonts w:ascii="Arial" w:hAnsi="Arial" w:cs="Arial"/>
          <w:sz w:val="20"/>
          <w:szCs w:val="20"/>
        </w:rPr>
        <w:t xml:space="preserve">je bil izvajalec izbran kot </w:t>
      </w:r>
      <w:r w:rsidR="00553472">
        <w:rPr>
          <w:rFonts w:ascii="Arial" w:hAnsi="Arial" w:cs="Arial"/>
          <w:sz w:val="20"/>
          <w:szCs w:val="20"/>
        </w:rPr>
        <w:t xml:space="preserve">ekonomsko </w:t>
      </w:r>
      <w:r w:rsidRPr="00D52CAF">
        <w:rPr>
          <w:rFonts w:ascii="Arial" w:hAnsi="Arial" w:cs="Arial"/>
          <w:sz w:val="20"/>
          <w:szCs w:val="20"/>
        </w:rPr>
        <w:t xml:space="preserve">najugodnejši ponudnik predmetnega javnega naročila na podlagi naročnikove odločitve o oddaji naročila št. </w:t>
      </w:r>
      <w:r w:rsidRPr="00D52CAF">
        <w:rPr>
          <w:rFonts w:ascii="Arial" w:eastAsia="Calibri" w:hAnsi="Arial" w:cs="Arial"/>
          <w:sz w:val="20"/>
          <w:szCs w:val="20"/>
        </w:rPr>
        <w:fldChar w:fldCharType="begin">
          <w:ffData>
            <w:name w:val="Besedilo40"/>
            <w:enabled/>
            <w:calcOnExit w:val="0"/>
            <w:textInput/>
          </w:ffData>
        </w:fldChar>
      </w:r>
      <w:r w:rsidRPr="00D52CAF">
        <w:rPr>
          <w:rFonts w:ascii="Arial" w:eastAsia="Calibri" w:hAnsi="Arial" w:cs="Arial"/>
          <w:sz w:val="20"/>
          <w:szCs w:val="20"/>
        </w:rPr>
        <w:instrText xml:space="preserve"> FORMTEXT </w:instrText>
      </w:r>
      <w:r w:rsidRPr="00D52CAF">
        <w:rPr>
          <w:rFonts w:ascii="Arial" w:eastAsia="Calibri" w:hAnsi="Arial" w:cs="Arial"/>
          <w:sz w:val="20"/>
          <w:szCs w:val="20"/>
        </w:rPr>
      </w:r>
      <w:r w:rsidRPr="00D52CAF">
        <w:rPr>
          <w:rFonts w:ascii="Arial" w:eastAsia="Calibri" w:hAnsi="Arial" w:cs="Arial"/>
          <w:sz w:val="20"/>
          <w:szCs w:val="20"/>
        </w:rPr>
        <w:fldChar w:fldCharType="separate"/>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fldChar w:fldCharType="end"/>
      </w:r>
      <w:r w:rsidRPr="00D52CAF">
        <w:rPr>
          <w:rFonts w:ascii="Arial" w:hAnsi="Arial" w:cs="Arial"/>
          <w:sz w:val="20"/>
          <w:szCs w:val="20"/>
        </w:rPr>
        <w:t xml:space="preserve">, z dne </w:t>
      </w:r>
      <w:r w:rsidRPr="00D52CAF">
        <w:rPr>
          <w:rFonts w:ascii="Arial" w:eastAsia="Calibri" w:hAnsi="Arial" w:cs="Arial"/>
          <w:sz w:val="20"/>
          <w:szCs w:val="20"/>
        </w:rPr>
        <w:fldChar w:fldCharType="begin">
          <w:ffData>
            <w:name w:val="Besedilo40"/>
            <w:enabled/>
            <w:calcOnExit w:val="0"/>
            <w:textInput/>
          </w:ffData>
        </w:fldChar>
      </w:r>
      <w:r w:rsidRPr="00D52CAF">
        <w:rPr>
          <w:rFonts w:ascii="Arial" w:eastAsia="Calibri" w:hAnsi="Arial" w:cs="Arial"/>
          <w:sz w:val="20"/>
          <w:szCs w:val="20"/>
        </w:rPr>
        <w:instrText xml:space="preserve"> FORMTEXT </w:instrText>
      </w:r>
      <w:r w:rsidRPr="00D52CAF">
        <w:rPr>
          <w:rFonts w:ascii="Arial" w:eastAsia="Calibri" w:hAnsi="Arial" w:cs="Arial"/>
          <w:sz w:val="20"/>
          <w:szCs w:val="20"/>
        </w:rPr>
      </w:r>
      <w:r w:rsidRPr="00D52CAF">
        <w:rPr>
          <w:rFonts w:ascii="Arial" w:eastAsia="Calibri" w:hAnsi="Arial" w:cs="Arial"/>
          <w:sz w:val="20"/>
          <w:szCs w:val="20"/>
        </w:rPr>
        <w:fldChar w:fldCharType="separate"/>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fldChar w:fldCharType="end"/>
      </w:r>
      <w:r w:rsidRPr="00D52CAF">
        <w:rPr>
          <w:rFonts w:ascii="Arial" w:hAnsi="Arial" w:cs="Arial"/>
          <w:sz w:val="20"/>
          <w:szCs w:val="20"/>
        </w:rPr>
        <w:t xml:space="preserve"> . </w:t>
      </w:r>
    </w:p>
    <w:p w14:paraId="54FF9C3E" w14:textId="77777777" w:rsidR="00225911" w:rsidRPr="00D52CAF" w:rsidRDefault="00225911" w:rsidP="00354A84">
      <w:pPr>
        <w:numPr>
          <w:ilvl w:val="0"/>
          <w:numId w:val="7"/>
        </w:numPr>
        <w:spacing w:after="0" w:line="276" w:lineRule="auto"/>
        <w:jc w:val="both"/>
        <w:rPr>
          <w:rFonts w:ascii="Arial" w:hAnsi="Arial" w:cs="Arial"/>
          <w:sz w:val="20"/>
          <w:szCs w:val="20"/>
        </w:rPr>
      </w:pPr>
      <w:r w:rsidRPr="00D52CAF">
        <w:rPr>
          <w:rFonts w:ascii="Arial" w:hAnsi="Arial" w:cs="Arial"/>
          <w:sz w:val="20"/>
          <w:szCs w:val="20"/>
        </w:rPr>
        <w:t xml:space="preserve">partnerji skupnega nastopanja na strani </w:t>
      </w:r>
      <w:r w:rsidR="005D27FB" w:rsidRPr="00D52CAF">
        <w:rPr>
          <w:rFonts w:ascii="Arial" w:hAnsi="Arial" w:cs="Arial"/>
          <w:sz w:val="20"/>
          <w:szCs w:val="20"/>
        </w:rPr>
        <w:t>izvajalc</w:t>
      </w:r>
      <w:r w:rsidRPr="00D52CAF">
        <w:rPr>
          <w:rFonts w:ascii="Arial" w:hAnsi="Arial" w:cs="Arial"/>
          <w:sz w:val="20"/>
          <w:szCs w:val="20"/>
        </w:rPr>
        <w:t>a (v nadaljevanju: partnerji) do naročnika prevzemajo neomejeno solidarno odgovornost za izpolnitev obveznosti po tej pogodbi, v primeru partnerske ponudbe</w:t>
      </w:r>
    </w:p>
    <w:p w14:paraId="6D19D169"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2838FA6" w14:textId="77777777" w:rsidR="00225911" w:rsidRPr="00D52CAF" w:rsidRDefault="00225911" w:rsidP="00225911">
      <w:pPr>
        <w:autoSpaceDE w:val="0"/>
        <w:autoSpaceDN w:val="0"/>
        <w:adjustRightInd w:val="0"/>
        <w:spacing w:after="0" w:line="240" w:lineRule="auto"/>
        <w:jc w:val="both"/>
        <w:rPr>
          <w:rFonts w:ascii="Arial" w:eastAsia="Frutiger" w:hAnsi="Arial" w:cs="Arial"/>
          <w:sz w:val="20"/>
          <w:szCs w:val="20"/>
        </w:rPr>
      </w:pPr>
      <w:r w:rsidRPr="00D52CAF">
        <w:rPr>
          <w:rFonts w:ascii="Arial" w:hAnsi="Arial" w:cs="Arial"/>
          <w:sz w:val="20"/>
          <w:szCs w:val="20"/>
        </w:rPr>
        <w:t>Pogodbeni stranki se strinjata, da so s</w:t>
      </w:r>
      <w:r w:rsidRPr="00D52CAF">
        <w:rPr>
          <w:rFonts w:ascii="Arial" w:eastAsia="Frutiger" w:hAnsi="Arial" w:cs="Arial"/>
          <w:sz w:val="20"/>
          <w:szCs w:val="20"/>
        </w:rPr>
        <w:t xml:space="preserve">estavni deli pogodbe:  </w:t>
      </w:r>
    </w:p>
    <w:p w14:paraId="5C2A995C" w14:textId="77777777" w:rsidR="00225911" w:rsidRPr="00D52CAF" w:rsidRDefault="00225911" w:rsidP="00354A84">
      <w:pPr>
        <w:numPr>
          <w:ilvl w:val="0"/>
          <w:numId w:val="25"/>
        </w:numPr>
        <w:suppressAutoHyphens/>
        <w:autoSpaceDE w:val="0"/>
        <w:autoSpaceDN w:val="0"/>
        <w:adjustRightInd w:val="0"/>
        <w:spacing w:after="0" w:line="240" w:lineRule="auto"/>
        <w:jc w:val="both"/>
        <w:rPr>
          <w:rFonts w:ascii="Arial" w:eastAsia="Frutiger" w:hAnsi="Arial" w:cs="Arial"/>
          <w:sz w:val="20"/>
          <w:szCs w:val="20"/>
        </w:rPr>
      </w:pPr>
      <w:r w:rsidRPr="00D52CAF">
        <w:rPr>
          <w:rFonts w:ascii="Arial" w:eastAsia="Frutiger" w:hAnsi="Arial" w:cs="Arial"/>
          <w:sz w:val="20"/>
          <w:szCs w:val="20"/>
        </w:rPr>
        <w:t xml:space="preserve">razpisna dokumentacija št. ……….. z dne </w:t>
      </w:r>
      <w:r w:rsidRPr="00D52CAF">
        <w:rPr>
          <w:rFonts w:ascii="Arial" w:hAnsi="Arial" w:cs="Arial"/>
          <w:sz w:val="20"/>
          <w:szCs w:val="20"/>
        </w:rPr>
        <w:t xml:space="preserve">(navesti datum) </w:t>
      </w:r>
      <w:r w:rsidRPr="00D52CAF">
        <w:rPr>
          <w:rFonts w:ascii="Arial" w:eastAsia="Frutiger" w:hAnsi="Arial" w:cs="Arial"/>
          <w:sz w:val="20"/>
          <w:szCs w:val="20"/>
        </w:rPr>
        <w:t xml:space="preserve">(v nadaljevanju: razpisna dokumentacija), </w:t>
      </w:r>
    </w:p>
    <w:p w14:paraId="694A5841" w14:textId="77777777" w:rsidR="00225911" w:rsidRPr="00D52CAF" w:rsidRDefault="00225911" w:rsidP="00354A84">
      <w:pPr>
        <w:keepNext/>
        <w:keepLines/>
        <w:numPr>
          <w:ilvl w:val="0"/>
          <w:numId w:val="25"/>
        </w:numPr>
        <w:autoSpaceDE w:val="0"/>
        <w:autoSpaceDN w:val="0"/>
        <w:adjustRightInd w:val="0"/>
        <w:spacing w:after="0" w:line="240" w:lineRule="auto"/>
        <w:contextualSpacing/>
        <w:jc w:val="both"/>
        <w:rPr>
          <w:rFonts w:ascii="Arial" w:eastAsia="Frutiger" w:hAnsi="Arial" w:cs="Arial"/>
          <w:sz w:val="20"/>
          <w:szCs w:val="20"/>
        </w:rPr>
      </w:pPr>
      <w:r w:rsidRPr="00D52CAF">
        <w:rPr>
          <w:rFonts w:ascii="Arial" w:eastAsia="Frutiger" w:hAnsi="Arial" w:cs="Arial"/>
          <w:sz w:val="20"/>
          <w:szCs w:val="20"/>
        </w:rPr>
        <w:t xml:space="preserve">ponudba </w:t>
      </w:r>
      <w:r w:rsidR="006A587B" w:rsidRPr="00D52CAF">
        <w:rPr>
          <w:rFonts w:ascii="Arial" w:eastAsia="Frutiger" w:hAnsi="Arial" w:cs="Arial"/>
          <w:sz w:val="20"/>
          <w:szCs w:val="20"/>
        </w:rPr>
        <w:t>izvajalca</w:t>
      </w:r>
      <w:r w:rsidRPr="00D52CAF">
        <w:rPr>
          <w:rFonts w:ascii="Arial" w:eastAsia="Frutiger" w:hAnsi="Arial" w:cs="Arial"/>
          <w:sz w:val="20"/>
          <w:szCs w:val="20"/>
        </w:rPr>
        <w:t xml:space="preserve"> št. ………………… z dne </w:t>
      </w:r>
      <w:r w:rsidRPr="00D52CAF">
        <w:rPr>
          <w:rFonts w:ascii="Arial" w:hAnsi="Arial" w:cs="Arial"/>
          <w:sz w:val="20"/>
          <w:szCs w:val="20"/>
        </w:rPr>
        <w:t>(navesti datum)</w:t>
      </w:r>
      <w:r w:rsidR="006A587B" w:rsidRPr="00D52CAF">
        <w:rPr>
          <w:rFonts w:ascii="Arial" w:hAnsi="Arial" w:cs="Arial"/>
          <w:sz w:val="20"/>
          <w:szCs w:val="20"/>
        </w:rPr>
        <w:t>.</w:t>
      </w:r>
    </w:p>
    <w:p w14:paraId="64289CCA"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513CFCC"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417737D" w14:textId="77777777" w:rsidR="00225911" w:rsidRPr="00D52CAF" w:rsidRDefault="00225911" w:rsidP="00225911">
      <w:pPr>
        <w:spacing w:after="0" w:line="240" w:lineRule="auto"/>
        <w:jc w:val="center"/>
        <w:rPr>
          <w:rFonts w:ascii="Arial" w:hAnsi="Arial" w:cs="Arial"/>
          <w:sz w:val="20"/>
          <w:szCs w:val="20"/>
        </w:rPr>
      </w:pPr>
      <w:r w:rsidRPr="00D52CAF">
        <w:rPr>
          <w:rFonts w:ascii="Arial" w:hAnsi="Arial" w:cs="Arial"/>
          <w:sz w:val="20"/>
          <w:szCs w:val="20"/>
        </w:rPr>
        <w:t>PREDMET POGODBE</w:t>
      </w:r>
    </w:p>
    <w:p w14:paraId="72B66CF5" w14:textId="77777777" w:rsidR="00225911" w:rsidRPr="00D52CAF" w:rsidRDefault="00225911" w:rsidP="0063624B">
      <w:pPr>
        <w:spacing w:after="0" w:line="276" w:lineRule="auto"/>
        <w:ind w:left="4248"/>
        <w:jc w:val="both"/>
        <w:rPr>
          <w:rFonts w:ascii="Arial" w:hAnsi="Arial" w:cs="Arial"/>
          <w:sz w:val="20"/>
          <w:szCs w:val="20"/>
        </w:rPr>
      </w:pPr>
      <w:r w:rsidRPr="00D52CAF">
        <w:rPr>
          <w:rFonts w:ascii="Arial" w:hAnsi="Arial" w:cs="Arial"/>
          <w:sz w:val="20"/>
          <w:szCs w:val="20"/>
        </w:rPr>
        <w:t>2. člen</w:t>
      </w:r>
    </w:p>
    <w:p w14:paraId="5B7ED815"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C3478D1" w14:textId="77777777" w:rsidR="00225911" w:rsidRPr="00D52CAF" w:rsidRDefault="00225911" w:rsidP="00225911">
      <w:pPr>
        <w:spacing w:after="0" w:line="240" w:lineRule="auto"/>
        <w:jc w:val="both"/>
        <w:rPr>
          <w:rFonts w:ascii="Arial" w:hAnsi="Arial" w:cs="Arial"/>
          <w:sz w:val="20"/>
          <w:szCs w:val="20"/>
          <w:lang w:eastAsia="sl-SI" w:bidi="sl-SI"/>
        </w:rPr>
      </w:pPr>
      <w:r w:rsidRPr="00D52CAF">
        <w:rPr>
          <w:rFonts w:ascii="Arial" w:hAnsi="Arial" w:cs="Arial"/>
          <w:sz w:val="20"/>
          <w:szCs w:val="20"/>
          <w:lang w:eastAsia="sl-SI" w:bidi="sl-SI"/>
        </w:rPr>
        <w:t xml:space="preserve">S to pogodbo se </w:t>
      </w:r>
      <w:r w:rsidR="00172B9F" w:rsidRPr="00D52CAF">
        <w:rPr>
          <w:rFonts w:ascii="Arial" w:hAnsi="Arial" w:cs="Arial"/>
          <w:sz w:val="20"/>
          <w:szCs w:val="20"/>
          <w:lang w:eastAsia="sl-SI" w:bidi="sl-SI"/>
        </w:rPr>
        <w:t>izvajalec</w:t>
      </w:r>
      <w:r w:rsidRPr="00D52CAF">
        <w:rPr>
          <w:rFonts w:ascii="Arial" w:hAnsi="Arial" w:cs="Arial"/>
          <w:sz w:val="20"/>
          <w:szCs w:val="20"/>
          <w:lang w:eastAsia="sl-SI" w:bidi="sl-SI"/>
        </w:rPr>
        <w:t xml:space="preserve"> zavezuje za naročnika izdelati projektno dokumentacijo </w:t>
      </w:r>
      <w:r w:rsidRPr="00D52CAF">
        <w:rPr>
          <w:rFonts w:ascii="Arial" w:hAnsi="Arial" w:cs="Arial"/>
          <w:bCs/>
          <w:sz w:val="20"/>
          <w:szCs w:val="20"/>
          <w:lang w:eastAsia="sl-SI" w:bidi="sl-SI"/>
        </w:rPr>
        <w:t xml:space="preserve">za </w:t>
      </w:r>
      <w:r w:rsidR="003D5BA2" w:rsidRPr="00D52CAF">
        <w:rPr>
          <w:rFonts w:ascii="Arial" w:hAnsi="Arial" w:cs="Arial"/>
          <w:b/>
          <w:sz w:val="20"/>
          <w:szCs w:val="20"/>
        </w:rPr>
        <w:t>Kampus Vrazov trg KVT II</w:t>
      </w:r>
      <w:r w:rsidR="003D5BA2" w:rsidRPr="00D52CAF">
        <w:rPr>
          <w:rFonts w:ascii="Arial" w:hAnsi="Arial" w:cs="Arial"/>
          <w:b/>
          <w:bCs/>
          <w:sz w:val="20"/>
          <w:szCs w:val="20"/>
        </w:rPr>
        <w:t>«</w:t>
      </w:r>
      <w:r w:rsidR="003D5BA2" w:rsidRPr="00D52CAF">
        <w:rPr>
          <w:rFonts w:ascii="Arial" w:hAnsi="Arial" w:cs="Arial"/>
          <w:sz w:val="20"/>
          <w:szCs w:val="20"/>
        </w:rPr>
        <w:t xml:space="preserve"> </w:t>
      </w:r>
      <w:r w:rsidRPr="00D52CAF">
        <w:rPr>
          <w:rFonts w:ascii="Arial" w:hAnsi="Arial" w:cs="Arial"/>
          <w:sz w:val="20"/>
          <w:szCs w:val="20"/>
          <w:lang w:eastAsia="sl-SI" w:bidi="sl-SI"/>
        </w:rPr>
        <w:t xml:space="preserve"> in opraviti druge </w:t>
      </w:r>
      <w:r w:rsidR="005D27FB" w:rsidRPr="00D52CAF">
        <w:rPr>
          <w:rFonts w:ascii="Arial" w:hAnsi="Arial" w:cs="Arial"/>
          <w:sz w:val="20"/>
          <w:szCs w:val="20"/>
          <w:lang w:eastAsia="sl-SI" w:bidi="sl-SI"/>
        </w:rPr>
        <w:t>izvajal</w:t>
      </w:r>
      <w:r w:rsidRPr="00D52CAF">
        <w:rPr>
          <w:rFonts w:ascii="Arial" w:hAnsi="Arial" w:cs="Arial"/>
          <w:sz w:val="20"/>
          <w:szCs w:val="20"/>
          <w:lang w:eastAsia="sl-SI" w:bidi="sl-SI"/>
        </w:rPr>
        <w:t>ske storitve, vse v obsegu, na način, v obliki in rokih, določenih s to pogodbo, naročnik pa se zavezuje, da mu bo za to plačal ceno v višini, na način in v rokih, določenih s to pogodbo.</w:t>
      </w:r>
    </w:p>
    <w:p w14:paraId="02B56421"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3CEF4AC" w14:textId="77777777" w:rsidR="003D5BA2" w:rsidRPr="00D52CAF" w:rsidRDefault="003D5BA2" w:rsidP="007D2C90">
      <w:pPr>
        <w:spacing w:after="0" w:line="240" w:lineRule="auto"/>
        <w:jc w:val="center"/>
        <w:rPr>
          <w:rFonts w:ascii="Arial" w:hAnsi="Arial" w:cs="Arial"/>
          <w:sz w:val="20"/>
          <w:szCs w:val="20"/>
        </w:rPr>
      </w:pPr>
      <w:r w:rsidRPr="00D52CAF">
        <w:rPr>
          <w:rFonts w:ascii="Arial" w:hAnsi="Arial" w:cs="Arial"/>
          <w:sz w:val="20"/>
          <w:szCs w:val="20"/>
        </w:rPr>
        <w:t>OBSEG DEL</w:t>
      </w:r>
    </w:p>
    <w:p w14:paraId="358D242F" w14:textId="77777777" w:rsidR="003D5BA2" w:rsidRPr="00D52CAF" w:rsidRDefault="003D5BA2" w:rsidP="0063624B">
      <w:pPr>
        <w:spacing w:after="0" w:line="276" w:lineRule="auto"/>
        <w:ind w:left="4248"/>
        <w:jc w:val="both"/>
        <w:rPr>
          <w:rFonts w:ascii="Arial" w:hAnsi="Arial" w:cs="Arial"/>
          <w:sz w:val="20"/>
          <w:szCs w:val="20"/>
        </w:rPr>
      </w:pPr>
      <w:r w:rsidRPr="00D52CAF">
        <w:rPr>
          <w:rFonts w:ascii="Arial" w:hAnsi="Arial" w:cs="Arial"/>
          <w:sz w:val="20"/>
          <w:szCs w:val="20"/>
        </w:rPr>
        <w:t>3. člen</w:t>
      </w:r>
    </w:p>
    <w:p w14:paraId="7D90223B" w14:textId="77777777" w:rsidR="00653DF1" w:rsidRPr="00D52CAF" w:rsidRDefault="00653DF1" w:rsidP="003D5BA2">
      <w:pPr>
        <w:suppressAutoHyphens/>
        <w:overflowPunct w:val="0"/>
        <w:autoSpaceDE w:val="0"/>
        <w:autoSpaceDN w:val="0"/>
        <w:adjustRightInd w:val="0"/>
        <w:spacing w:after="0" w:line="240" w:lineRule="exact"/>
        <w:textAlignment w:val="baseline"/>
        <w:rPr>
          <w:rFonts w:cs="Calibri"/>
          <w:bCs/>
          <w:sz w:val="20"/>
          <w:szCs w:val="20"/>
          <w:lang w:eastAsia="sl-SI" w:bidi="sl-SI"/>
        </w:rPr>
      </w:pPr>
    </w:p>
    <w:p w14:paraId="1D7E1D7C" w14:textId="77777777" w:rsidR="003D5BA2" w:rsidRPr="00D52CAF" w:rsidRDefault="003D5BA2" w:rsidP="003D5BA2">
      <w:pPr>
        <w:suppressAutoHyphens/>
        <w:overflowPunct w:val="0"/>
        <w:autoSpaceDE w:val="0"/>
        <w:autoSpaceDN w:val="0"/>
        <w:adjustRightInd w:val="0"/>
        <w:spacing w:after="0" w:line="240" w:lineRule="exact"/>
        <w:textAlignment w:val="baseline"/>
        <w:rPr>
          <w:rFonts w:ascii="Arial" w:eastAsia="Calibri" w:hAnsi="Arial" w:cs="Arial"/>
          <w:iCs/>
          <w:color w:val="000000"/>
          <w:spacing w:val="-1"/>
          <w:sz w:val="20"/>
          <w:szCs w:val="20"/>
          <w:lang w:eastAsia="sl-SI"/>
        </w:rPr>
      </w:pPr>
      <w:r w:rsidRPr="00D52CAF">
        <w:rPr>
          <w:rFonts w:ascii="Arial" w:eastAsia="Calibri" w:hAnsi="Arial" w:cs="Arial"/>
          <w:iCs/>
          <w:color w:val="000000"/>
          <w:spacing w:val="-1"/>
          <w:sz w:val="20"/>
          <w:szCs w:val="20"/>
          <w:lang w:eastAsia="sl-SI"/>
        </w:rPr>
        <w:t>Podrobnejša opredelitev obsega storitev, ki so predmet pogodbe:</w:t>
      </w:r>
    </w:p>
    <w:p w14:paraId="0A3DE5C2"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3A3F070" w14:textId="77777777" w:rsidR="007D2C90" w:rsidRPr="00D52CAF" w:rsidRDefault="007D2C90" w:rsidP="007D2C90">
      <w:pPr>
        <w:jc w:val="both"/>
        <w:rPr>
          <w:rFonts w:ascii="Arial" w:hAnsi="Arial" w:cs="Arial"/>
          <w:b/>
          <w:sz w:val="20"/>
          <w:szCs w:val="20"/>
          <w:u w:val="single"/>
        </w:rPr>
      </w:pPr>
      <w:r w:rsidRPr="00D52CAF">
        <w:rPr>
          <w:rFonts w:ascii="Arial" w:hAnsi="Arial" w:cs="Arial"/>
          <w:b/>
          <w:sz w:val="20"/>
          <w:szCs w:val="20"/>
          <w:u w:val="single"/>
        </w:rPr>
        <w:t>Projektna in druga dokumentacija</w:t>
      </w:r>
    </w:p>
    <w:p w14:paraId="434BAB90" w14:textId="345E6C6E" w:rsidR="007D2C90" w:rsidRPr="00D52CAF" w:rsidRDefault="007D2C90" w:rsidP="007D2C90">
      <w:pPr>
        <w:jc w:val="both"/>
        <w:rPr>
          <w:rFonts w:ascii="Arial" w:hAnsi="Arial" w:cs="Arial"/>
          <w:iCs/>
          <w:sz w:val="20"/>
          <w:szCs w:val="20"/>
        </w:rPr>
      </w:pPr>
      <w:r w:rsidRPr="00D52CAF">
        <w:rPr>
          <w:rFonts w:ascii="Arial" w:hAnsi="Arial" w:cs="Arial"/>
          <w:iCs/>
          <w:sz w:val="20"/>
          <w:szCs w:val="20"/>
        </w:rPr>
        <w:t>Izvajalec bo za naročnika/uporabnika opravil naslednja dela in izdelal naslednjo projektno dokumentacijo v obsegu in v obliki, ki jo določajo veljavni predpisi s področja graditve objektov in urejanja prostorov ter standardi in pravila stroke za vsako fazo (Pravilnik o projektni in drugi dokumentaciji ter obrazci pri graditvi objektov, Uradni list RS, št. 30/2023, v nadaljevanju  Pravilnik), oz. skladno z veljavno zakonodajo</w:t>
      </w:r>
      <w:r w:rsidR="00553472">
        <w:rPr>
          <w:rFonts w:ascii="Arial" w:hAnsi="Arial" w:cs="Arial"/>
          <w:iCs/>
          <w:sz w:val="20"/>
          <w:szCs w:val="20"/>
        </w:rPr>
        <w:t xml:space="preserve">. </w:t>
      </w:r>
      <w:r w:rsidR="00553472" w:rsidRPr="00553472">
        <w:rPr>
          <w:rFonts w:ascii="Arial" w:hAnsi="Arial" w:cs="Arial"/>
          <w:iCs/>
          <w:sz w:val="20"/>
          <w:szCs w:val="20"/>
        </w:rPr>
        <w:tab/>
        <w:t xml:space="preserve">Predmet javnega naročila je </w:t>
      </w:r>
      <w:proofErr w:type="spellStart"/>
      <w:r w:rsidR="00553472" w:rsidRPr="00553472">
        <w:rPr>
          <w:rFonts w:ascii="Arial" w:hAnsi="Arial" w:cs="Arial"/>
          <w:iCs/>
          <w:sz w:val="20"/>
          <w:szCs w:val="20"/>
        </w:rPr>
        <w:t>okoljsko</w:t>
      </w:r>
      <w:proofErr w:type="spellEnd"/>
      <w:r w:rsidR="00553472" w:rsidRPr="00553472">
        <w:rPr>
          <w:rFonts w:ascii="Arial" w:hAnsi="Arial" w:cs="Arial"/>
          <w:iCs/>
          <w:sz w:val="20"/>
          <w:szCs w:val="20"/>
        </w:rPr>
        <w:t xml:space="preserve"> manj obremenjujoče projektiranje, pri čemer se upoštevajo </w:t>
      </w:r>
      <w:proofErr w:type="spellStart"/>
      <w:r w:rsidR="00553472" w:rsidRPr="00553472">
        <w:rPr>
          <w:rFonts w:ascii="Arial" w:hAnsi="Arial" w:cs="Arial"/>
          <w:iCs/>
          <w:sz w:val="20"/>
          <w:szCs w:val="20"/>
        </w:rPr>
        <w:t>okoljski</w:t>
      </w:r>
      <w:proofErr w:type="spellEnd"/>
      <w:r w:rsidR="00553472" w:rsidRPr="00553472">
        <w:rPr>
          <w:rFonts w:ascii="Arial" w:hAnsi="Arial" w:cs="Arial"/>
          <w:iCs/>
          <w:sz w:val="20"/>
          <w:szCs w:val="20"/>
        </w:rPr>
        <w:t xml:space="preserve"> vidiki iz Uredbe o zelenem javnem naročanju (Ur. l. RS št. 51/17, 64/19, 121/21 in 132/23).</w:t>
      </w:r>
    </w:p>
    <w:p w14:paraId="490199F7" w14:textId="77777777" w:rsidR="00E17348" w:rsidRPr="00D52CAF" w:rsidRDefault="00E17348" w:rsidP="00E17348">
      <w:pPr>
        <w:widowControl w:val="0"/>
        <w:suppressAutoHyphens/>
        <w:overflowPunct w:val="0"/>
        <w:autoSpaceDE w:val="0"/>
        <w:autoSpaceDN w:val="0"/>
        <w:adjustRightInd w:val="0"/>
        <w:textAlignment w:val="baseline"/>
        <w:rPr>
          <w:rFonts w:ascii="Arial" w:eastAsia="SimSun" w:hAnsi="Arial" w:cs="Arial"/>
          <w:iCs/>
          <w:color w:val="000000"/>
          <w:spacing w:val="-1"/>
          <w:sz w:val="20"/>
          <w:szCs w:val="20"/>
          <w:lang w:eastAsia="sl-SI" w:bidi="hi-IN"/>
        </w:rPr>
      </w:pPr>
      <w:r w:rsidRPr="00D52CAF">
        <w:rPr>
          <w:rFonts w:ascii="Arial" w:eastAsia="SimSun" w:hAnsi="Arial" w:cs="Arial"/>
          <w:iCs/>
          <w:color w:val="000000"/>
          <w:spacing w:val="-1"/>
          <w:sz w:val="20"/>
          <w:szCs w:val="20"/>
          <w:lang w:eastAsia="sl-SI" w:bidi="hi-IN"/>
        </w:rPr>
        <w:t>Izdelava in oddaja projektne dokumentacije, ki obsega:</w:t>
      </w:r>
    </w:p>
    <w:p w14:paraId="0963E6CD" w14:textId="77777777" w:rsidR="00E17348" w:rsidRPr="00D52CAF" w:rsidRDefault="00E17348" w:rsidP="00D52CAF">
      <w:pPr>
        <w:pStyle w:val="Odstavekseznama"/>
        <w:numPr>
          <w:ilvl w:val="0"/>
          <w:numId w:val="26"/>
        </w:numPr>
        <w:spacing w:after="0" w:line="240" w:lineRule="exact"/>
        <w:ind w:left="680" w:hanging="284"/>
        <w:jc w:val="both"/>
        <w:rPr>
          <w:rFonts w:ascii="Arial" w:hAnsi="Arial" w:cs="Arial"/>
          <w:iCs/>
          <w:kern w:val="3"/>
          <w:sz w:val="20"/>
          <w:szCs w:val="20"/>
          <w:lang w:eastAsia="zh-CN"/>
        </w:rPr>
      </w:pPr>
      <w:r w:rsidRPr="00D52CAF">
        <w:rPr>
          <w:rFonts w:ascii="Arial" w:hAnsi="Arial" w:cs="Arial"/>
          <w:iCs/>
          <w:kern w:val="3"/>
          <w:sz w:val="20"/>
          <w:szCs w:val="20"/>
          <w:lang w:eastAsia="zh-CN"/>
        </w:rPr>
        <w:t>Projektna dokumentacija idejne zasnove (IZP)</w:t>
      </w:r>
      <w:r w:rsidRPr="00D52CAF">
        <w:rPr>
          <w:rFonts w:ascii="Arial" w:eastAsia="Times New Roman" w:hAnsi="Arial" w:cs="Arial"/>
          <w:sz w:val="20"/>
          <w:szCs w:val="20"/>
        </w:rPr>
        <w:t xml:space="preserve"> za objekt in za zunanjo, prometno in komunalno ureditev</w:t>
      </w:r>
      <w:r w:rsidRPr="00D52CAF">
        <w:rPr>
          <w:rFonts w:ascii="Arial" w:hAnsi="Arial" w:cs="Arial"/>
          <w:iCs/>
          <w:kern w:val="3"/>
          <w:sz w:val="20"/>
          <w:szCs w:val="20"/>
          <w:lang w:eastAsia="zh-CN"/>
        </w:rPr>
        <w:t>, usklajena s projektno nalogo</w:t>
      </w:r>
      <w:r w:rsidR="00A93654">
        <w:rPr>
          <w:rFonts w:ascii="Arial" w:hAnsi="Arial" w:cs="Arial"/>
          <w:iCs/>
          <w:kern w:val="3"/>
          <w:sz w:val="20"/>
          <w:szCs w:val="20"/>
          <w:lang w:eastAsia="zh-CN"/>
        </w:rPr>
        <w:t xml:space="preserve"> in idejni projekt (IDP) za notranjo opremo</w:t>
      </w:r>
      <w:r w:rsidRPr="00D52CAF">
        <w:rPr>
          <w:rFonts w:ascii="Arial" w:hAnsi="Arial" w:cs="Arial"/>
          <w:iCs/>
          <w:kern w:val="3"/>
          <w:sz w:val="20"/>
          <w:szCs w:val="20"/>
          <w:lang w:eastAsia="zh-CN"/>
        </w:rPr>
        <w:t>;</w:t>
      </w:r>
    </w:p>
    <w:p w14:paraId="589A0809" w14:textId="77777777" w:rsidR="00E17348" w:rsidRPr="00D52CAF" w:rsidRDefault="00E17348" w:rsidP="00D52CAF">
      <w:pPr>
        <w:pStyle w:val="Odstavekseznama"/>
        <w:suppressAutoHyphens/>
        <w:autoSpaceDN w:val="0"/>
        <w:spacing w:after="0" w:line="276" w:lineRule="auto"/>
        <w:ind w:left="680"/>
        <w:textAlignment w:val="baseline"/>
        <w:rPr>
          <w:rFonts w:ascii="Arial" w:hAnsi="Arial" w:cs="Arial"/>
          <w:iCs/>
          <w:kern w:val="3"/>
          <w:sz w:val="20"/>
          <w:szCs w:val="20"/>
          <w:lang w:eastAsia="zh-CN"/>
        </w:rPr>
      </w:pPr>
    </w:p>
    <w:p w14:paraId="283318A3" w14:textId="77777777" w:rsidR="00E17348"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pridobitev projektnih in drugih pogojev (</w:t>
      </w:r>
      <w:r w:rsidRPr="00D52CAF">
        <w:rPr>
          <w:rFonts w:ascii="Arial" w:hAnsi="Arial" w:cs="Arial"/>
          <w:b/>
          <w:iCs/>
          <w:kern w:val="3"/>
          <w:sz w:val="20"/>
          <w:szCs w:val="20"/>
          <w:lang w:eastAsia="zh-CN"/>
        </w:rPr>
        <w:t>D</w:t>
      </w:r>
      <w:r w:rsidRPr="00D52CAF">
        <w:rPr>
          <w:rFonts w:ascii="Arial" w:hAnsi="Arial" w:cs="Arial"/>
          <w:b/>
          <w:bCs/>
          <w:iCs/>
          <w:kern w:val="3"/>
          <w:sz w:val="20"/>
          <w:szCs w:val="20"/>
          <w:lang w:eastAsia="zh-CN"/>
        </w:rPr>
        <w:t>PP</w:t>
      </w:r>
      <w:r w:rsidRPr="00D52CAF">
        <w:rPr>
          <w:rFonts w:ascii="Arial" w:hAnsi="Arial" w:cs="Arial"/>
          <w:iCs/>
          <w:kern w:val="3"/>
          <w:sz w:val="20"/>
          <w:szCs w:val="20"/>
          <w:lang w:eastAsia="zh-CN"/>
        </w:rPr>
        <w:t xml:space="preserve">), usklajena s projektnimi in drugimi pogoji, ki vsebuje vse potrebne načrte posameznih strok, </w:t>
      </w:r>
      <w:r w:rsidRPr="00D52CAF">
        <w:rPr>
          <w:rFonts w:ascii="Arial" w:hAnsi="Arial" w:cs="Arial"/>
          <w:kern w:val="3"/>
          <w:sz w:val="20"/>
          <w:szCs w:val="20"/>
          <w:lang w:eastAsia="zh-CN"/>
        </w:rPr>
        <w:t xml:space="preserve">druge načrte, ki </w:t>
      </w:r>
      <w:r w:rsidRPr="00D52CAF">
        <w:rPr>
          <w:rFonts w:ascii="Arial" w:hAnsi="Arial" w:cs="Arial"/>
          <w:kern w:val="3"/>
          <w:sz w:val="20"/>
          <w:szCs w:val="20"/>
          <w:lang w:eastAsia="zh-CN"/>
        </w:rPr>
        <w:lastRenderedPageBreak/>
        <w:t>omogočajo izbor najustreznejše variante nameravanega objekta ter</w:t>
      </w:r>
      <w:r w:rsidRPr="00D52CAF">
        <w:rPr>
          <w:rFonts w:ascii="Arial" w:hAnsi="Arial" w:cs="Arial"/>
          <w:iCs/>
          <w:kern w:val="3"/>
          <w:sz w:val="20"/>
          <w:szCs w:val="20"/>
          <w:lang w:eastAsia="zh-CN"/>
        </w:rPr>
        <w:t xml:space="preserve"> rekapitulacijo površin in oceno GOI stroškov (razdelano po posameznih delih);</w:t>
      </w:r>
    </w:p>
    <w:p w14:paraId="4B44F71C" w14:textId="77777777" w:rsidR="00D52CAF" w:rsidRPr="00D52CAF" w:rsidRDefault="00D52CAF" w:rsidP="00D52CAF">
      <w:pPr>
        <w:suppressAutoHyphens/>
        <w:autoSpaceDN w:val="0"/>
        <w:spacing w:after="0" w:line="276" w:lineRule="auto"/>
        <w:jc w:val="both"/>
        <w:textAlignment w:val="baseline"/>
        <w:rPr>
          <w:rFonts w:ascii="Arial" w:hAnsi="Arial" w:cs="Arial"/>
          <w:iCs/>
          <w:kern w:val="3"/>
          <w:sz w:val="20"/>
          <w:szCs w:val="20"/>
          <w:lang w:eastAsia="zh-CN"/>
        </w:rPr>
      </w:pPr>
    </w:p>
    <w:p w14:paraId="2FC8DB78" w14:textId="591BF314" w:rsid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pridobitev mnenj in gradbenega dovoljenja</w:t>
      </w:r>
      <w:r w:rsidRPr="00D52CAF" w:rsidDel="008F06E7">
        <w:rPr>
          <w:rFonts w:ascii="Arial" w:hAnsi="Arial" w:cs="Arial"/>
          <w:iCs/>
          <w:kern w:val="3"/>
          <w:sz w:val="20"/>
          <w:szCs w:val="20"/>
          <w:lang w:eastAsia="zh-CN"/>
        </w:rPr>
        <w:t xml:space="preserve"> </w:t>
      </w:r>
      <w:r w:rsidRPr="00D52CAF">
        <w:rPr>
          <w:rFonts w:ascii="Arial" w:hAnsi="Arial" w:cs="Arial"/>
          <w:iCs/>
          <w:kern w:val="3"/>
          <w:sz w:val="20"/>
          <w:szCs w:val="20"/>
          <w:lang w:eastAsia="zh-CN"/>
        </w:rPr>
        <w:t>(</w:t>
      </w:r>
      <w:r w:rsidRPr="00D52CAF">
        <w:rPr>
          <w:rFonts w:ascii="Arial" w:hAnsi="Arial" w:cs="Arial"/>
          <w:b/>
          <w:bCs/>
          <w:iCs/>
          <w:kern w:val="3"/>
          <w:sz w:val="20"/>
          <w:szCs w:val="20"/>
          <w:lang w:eastAsia="zh-CN"/>
        </w:rPr>
        <w:t>DGD</w:t>
      </w:r>
      <w:r w:rsidRPr="00D52CAF">
        <w:rPr>
          <w:rFonts w:ascii="Arial" w:hAnsi="Arial" w:cs="Arial"/>
          <w:iCs/>
          <w:kern w:val="3"/>
          <w:sz w:val="20"/>
          <w:szCs w:val="20"/>
          <w:lang w:eastAsia="zh-CN"/>
        </w:rPr>
        <w:t xml:space="preserve">) </w:t>
      </w:r>
      <w:r w:rsidRPr="00D52CAF">
        <w:rPr>
          <w:rFonts w:ascii="Arial" w:hAnsi="Arial" w:cs="Arial"/>
          <w:sz w:val="20"/>
          <w:szCs w:val="20"/>
        </w:rPr>
        <w:t xml:space="preserve">za rekonstrukcijo in rušitve (DGD) </w:t>
      </w:r>
      <w:r w:rsidRPr="00D52CAF">
        <w:rPr>
          <w:rFonts w:ascii="Arial" w:eastAsia="Times New Roman" w:hAnsi="Arial" w:cs="Arial"/>
          <w:sz w:val="20"/>
          <w:szCs w:val="20"/>
        </w:rPr>
        <w:t>in za zunanjo, prometno in komunalno ureditev</w:t>
      </w:r>
      <w:r w:rsidR="00653FDF">
        <w:rPr>
          <w:rFonts w:ascii="Arial" w:eastAsia="Times New Roman" w:hAnsi="Arial" w:cs="Arial"/>
          <w:sz w:val="20"/>
          <w:szCs w:val="20"/>
        </w:rPr>
        <w:t>;</w:t>
      </w:r>
      <w:r w:rsidRPr="00D52CAF" w:rsidDel="0093777C">
        <w:rPr>
          <w:rFonts w:ascii="Arial" w:hAnsi="Arial" w:cs="Arial"/>
          <w:iCs/>
          <w:kern w:val="3"/>
          <w:sz w:val="20"/>
          <w:szCs w:val="20"/>
          <w:lang w:eastAsia="zh-CN"/>
        </w:rPr>
        <w:t xml:space="preserve"> </w:t>
      </w:r>
    </w:p>
    <w:p w14:paraId="47984C75" w14:textId="77777777" w:rsidR="00D52CAF" w:rsidRPr="00D52CAF" w:rsidRDefault="00D52CAF" w:rsidP="00D52CAF">
      <w:pPr>
        <w:pStyle w:val="Odstavekseznama"/>
        <w:rPr>
          <w:rFonts w:ascii="Arial" w:hAnsi="Arial" w:cs="Arial"/>
          <w:iCs/>
          <w:kern w:val="3"/>
          <w:sz w:val="20"/>
          <w:szCs w:val="20"/>
          <w:lang w:eastAsia="zh-CN"/>
        </w:rPr>
      </w:pPr>
    </w:p>
    <w:p w14:paraId="38B9F162" w14:textId="77777777" w:rsidR="00E17348" w:rsidRP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izvedbo gradnje (</w:t>
      </w:r>
      <w:r w:rsidRPr="00D52CAF">
        <w:rPr>
          <w:rFonts w:ascii="Arial" w:hAnsi="Arial" w:cs="Arial"/>
          <w:b/>
          <w:bCs/>
          <w:iCs/>
          <w:kern w:val="3"/>
          <w:sz w:val="20"/>
          <w:szCs w:val="20"/>
          <w:lang w:eastAsia="zh-CN"/>
        </w:rPr>
        <w:t>PZI</w:t>
      </w:r>
      <w:r w:rsidRPr="00D52CAF">
        <w:rPr>
          <w:rFonts w:ascii="Arial" w:hAnsi="Arial" w:cs="Arial"/>
          <w:iCs/>
          <w:kern w:val="3"/>
          <w:sz w:val="20"/>
          <w:szCs w:val="20"/>
          <w:lang w:eastAsia="zh-CN"/>
        </w:rPr>
        <w:t xml:space="preserve">) v BIM okolju za stavbo, notranjo opremo in </w:t>
      </w:r>
      <w:r w:rsidRPr="00D52CAF">
        <w:rPr>
          <w:rFonts w:ascii="Arial" w:eastAsia="Times New Roman" w:hAnsi="Arial" w:cs="Arial"/>
          <w:sz w:val="20"/>
          <w:szCs w:val="20"/>
        </w:rPr>
        <w:t>za zunanjo, prometno in komunalno ureditev</w:t>
      </w:r>
      <w:r w:rsidRPr="00D52CAF">
        <w:rPr>
          <w:rFonts w:ascii="Arial" w:hAnsi="Arial" w:cs="Arial"/>
          <w:iCs/>
          <w:kern w:val="3"/>
          <w:sz w:val="20"/>
          <w:szCs w:val="20"/>
          <w:lang w:eastAsia="zh-CN"/>
        </w:rPr>
        <w:t xml:space="preserve">, izdelana na podlagi DGD, </w:t>
      </w:r>
      <w:r w:rsidRPr="00D52CAF">
        <w:rPr>
          <w:rFonts w:ascii="Arial" w:hAnsi="Arial" w:cs="Arial"/>
          <w:bCs/>
          <w:kern w:val="3"/>
          <w:sz w:val="20"/>
          <w:szCs w:val="20"/>
          <w:lang w:eastAsia="zh-CN"/>
        </w:rPr>
        <w:t xml:space="preserve">vključno z vsemi potrebnimi načrti, elaborati, izkazi, poročili, izračuni, popisi del, specifikacijami in drugimi potrebnimi elementi za celovito in popolno izvedbo segmenta PZI, projektantskim popisom ter predračunom in oceno GOI del, usklajena s projektno nalogo za fazo PZI; </w:t>
      </w:r>
    </w:p>
    <w:p w14:paraId="506DFE03" w14:textId="77777777" w:rsidR="00D52CAF" w:rsidRPr="00D52CAF" w:rsidRDefault="00D52CAF" w:rsidP="00D52CAF">
      <w:pPr>
        <w:suppressAutoHyphens/>
        <w:autoSpaceDN w:val="0"/>
        <w:spacing w:after="0" w:line="276" w:lineRule="auto"/>
        <w:jc w:val="both"/>
        <w:textAlignment w:val="baseline"/>
        <w:rPr>
          <w:rFonts w:ascii="Arial" w:hAnsi="Arial" w:cs="Arial"/>
          <w:iCs/>
          <w:kern w:val="3"/>
          <w:sz w:val="20"/>
          <w:szCs w:val="20"/>
          <w:lang w:eastAsia="zh-CN"/>
        </w:rPr>
      </w:pPr>
    </w:p>
    <w:p w14:paraId="26B6A8E2" w14:textId="20E9B16F" w:rsidR="00E17348" w:rsidRPr="00D52CAF" w:rsidRDefault="00E17348" w:rsidP="00D52CAF">
      <w:pPr>
        <w:pStyle w:val="Odstavekseznama"/>
        <w:numPr>
          <w:ilvl w:val="0"/>
          <w:numId w:val="26"/>
        </w:numPr>
        <w:spacing w:after="0" w:line="276" w:lineRule="auto"/>
        <w:ind w:left="680"/>
        <w:contextualSpacing w:val="0"/>
        <w:jc w:val="both"/>
        <w:rPr>
          <w:rFonts w:ascii="Arial" w:hAnsi="Arial" w:cs="Arial"/>
          <w:iCs/>
          <w:sz w:val="20"/>
          <w:szCs w:val="20"/>
        </w:rPr>
      </w:pPr>
      <w:r w:rsidRPr="00D52CAF">
        <w:rPr>
          <w:rFonts w:ascii="Arial" w:hAnsi="Arial" w:cs="Arial"/>
          <w:iCs/>
          <w:sz w:val="20"/>
          <w:szCs w:val="20"/>
        </w:rPr>
        <w:t xml:space="preserve">Dokumentacija za razpis </w:t>
      </w:r>
      <w:r w:rsidRPr="00D52CAF">
        <w:rPr>
          <w:rFonts w:ascii="Arial" w:hAnsi="Arial" w:cs="Arial"/>
          <w:b/>
          <w:iCs/>
          <w:sz w:val="20"/>
          <w:szCs w:val="20"/>
        </w:rPr>
        <w:t>(DZR)</w:t>
      </w:r>
      <w:r w:rsidRPr="00D52CAF">
        <w:rPr>
          <w:rFonts w:ascii="Arial" w:hAnsi="Arial" w:cs="Arial"/>
          <w:iCs/>
          <w:sz w:val="20"/>
          <w:szCs w:val="20"/>
        </w:rPr>
        <w:t xml:space="preserve"> in sodelovanje pri razpisu za oddajo del in pripravi tehničnega dela dokumentacije za razpis, izdelane na podlagi PZI za </w:t>
      </w:r>
      <w:r w:rsidRPr="00D52CAF">
        <w:rPr>
          <w:rFonts w:ascii="Arial" w:hAnsi="Arial" w:cs="Arial"/>
          <w:iCs/>
          <w:kern w:val="3"/>
          <w:sz w:val="20"/>
          <w:szCs w:val="20"/>
          <w:lang w:eastAsia="zh-CN"/>
        </w:rPr>
        <w:t xml:space="preserve">stavbo, notranjo opremo in </w:t>
      </w:r>
      <w:r w:rsidRPr="00D52CAF">
        <w:rPr>
          <w:rFonts w:ascii="Arial" w:eastAsia="Times New Roman" w:hAnsi="Arial" w:cs="Arial"/>
          <w:sz w:val="20"/>
          <w:szCs w:val="20"/>
        </w:rPr>
        <w:t>za zunanjo, prometno in komunalno ureditev</w:t>
      </w:r>
      <w:r w:rsidR="0076488C">
        <w:rPr>
          <w:rFonts w:ascii="Arial" w:eastAsia="Times New Roman" w:hAnsi="Arial" w:cs="Arial"/>
          <w:sz w:val="20"/>
          <w:szCs w:val="20"/>
        </w:rPr>
        <w:t>;</w:t>
      </w:r>
    </w:p>
    <w:p w14:paraId="4879C03D" w14:textId="77777777" w:rsidR="00E17348" w:rsidRPr="00D52CAF" w:rsidRDefault="00E17348" w:rsidP="00D52CAF">
      <w:pPr>
        <w:pStyle w:val="Odstavekseznama"/>
        <w:spacing w:after="0" w:line="276" w:lineRule="auto"/>
        <w:ind w:left="680"/>
        <w:rPr>
          <w:rFonts w:ascii="Arial" w:hAnsi="Arial" w:cs="Arial"/>
          <w:iCs/>
          <w:sz w:val="20"/>
          <w:szCs w:val="20"/>
        </w:rPr>
      </w:pPr>
    </w:p>
    <w:p w14:paraId="01D0D1B6" w14:textId="77777777" w:rsidR="00E17348" w:rsidRP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izvedenih del (</w:t>
      </w:r>
      <w:r w:rsidRPr="00D52CAF">
        <w:rPr>
          <w:rFonts w:ascii="Arial" w:hAnsi="Arial" w:cs="Arial"/>
          <w:b/>
          <w:bCs/>
          <w:iCs/>
          <w:kern w:val="3"/>
          <w:sz w:val="20"/>
          <w:szCs w:val="20"/>
          <w:lang w:eastAsia="zh-CN"/>
        </w:rPr>
        <w:t>PID</w:t>
      </w:r>
      <w:r w:rsidRPr="00D52CAF">
        <w:rPr>
          <w:rFonts w:ascii="Arial" w:hAnsi="Arial" w:cs="Arial"/>
          <w:iCs/>
          <w:kern w:val="3"/>
          <w:sz w:val="20"/>
          <w:szCs w:val="20"/>
          <w:lang w:eastAsia="zh-CN"/>
        </w:rPr>
        <w:t>) v BIM okolju;</w:t>
      </w:r>
    </w:p>
    <w:p w14:paraId="4309D5A9" w14:textId="77777777" w:rsidR="00563E30" w:rsidRDefault="00563E30" w:rsidP="00D52CAF">
      <w:pPr>
        <w:spacing w:after="0" w:line="276" w:lineRule="auto"/>
        <w:ind w:left="680"/>
        <w:jc w:val="both"/>
        <w:rPr>
          <w:rFonts w:ascii="Arial" w:hAnsi="Arial" w:cs="Arial"/>
          <w:iCs/>
          <w:sz w:val="20"/>
          <w:szCs w:val="20"/>
        </w:rPr>
      </w:pPr>
    </w:p>
    <w:p w14:paraId="6B56841E" w14:textId="77777777" w:rsidR="00E17348" w:rsidRPr="00D52CAF" w:rsidRDefault="00E17348" w:rsidP="00D52CAF">
      <w:pPr>
        <w:spacing w:after="0" w:line="276" w:lineRule="auto"/>
        <w:ind w:left="680"/>
        <w:jc w:val="both"/>
        <w:rPr>
          <w:rFonts w:ascii="Arial" w:hAnsi="Arial" w:cs="Arial"/>
          <w:iCs/>
          <w:sz w:val="20"/>
          <w:szCs w:val="20"/>
        </w:rPr>
      </w:pPr>
      <w:r w:rsidRPr="00D52CAF">
        <w:rPr>
          <w:rFonts w:ascii="Arial" w:hAnsi="Arial" w:cs="Arial"/>
          <w:iCs/>
          <w:sz w:val="20"/>
          <w:szCs w:val="20"/>
        </w:rPr>
        <w:t xml:space="preserve">vse vključno z vsemi potrebnimi načrti, elaborati, izkazi, poročili, izračuni, popisi del, specifikacijami in drugimi potrebnimi elementi za celovito in popolno izvedbo segmenta PZI, oceno GOI del, vse skladno s predpisi, standardi, tehničnimi specifikacijami in ostalo zakonodajo, ki je predvidena za tovrstna dela in vrsto dejavnosti, ki se bo odvijala na projektu KVT II in ki omogoča pridobitev gradbenega dovoljenja, izgradnjo oz. rekonstrukcijo objekta ter pridobitev uporabnega dovoljenja, vključno s potrebno dokumentacijo, soglasji in dovoljenji za  ureditev komunalnih priključkov, z morebitnimi prestavitvami vodov in povečavami moči priključkov itd. </w:t>
      </w:r>
    </w:p>
    <w:p w14:paraId="70B5ABE3" w14:textId="77777777" w:rsidR="00480151" w:rsidRDefault="00480151" w:rsidP="00480151">
      <w:pPr>
        <w:spacing w:after="0" w:line="276" w:lineRule="auto"/>
        <w:jc w:val="both"/>
        <w:rPr>
          <w:rFonts w:ascii="Arial" w:hAnsi="Arial" w:cs="Arial"/>
          <w:iCs/>
          <w:sz w:val="20"/>
          <w:szCs w:val="20"/>
        </w:rPr>
      </w:pPr>
    </w:p>
    <w:p w14:paraId="71176DEE" w14:textId="668AAA57" w:rsidR="00E17348" w:rsidRPr="00D52CAF" w:rsidRDefault="00E17348" w:rsidP="00D52CAF">
      <w:pPr>
        <w:spacing w:line="276" w:lineRule="auto"/>
        <w:jc w:val="both"/>
        <w:rPr>
          <w:rFonts w:ascii="Arial" w:hAnsi="Arial" w:cs="Arial"/>
          <w:iCs/>
          <w:sz w:val="20"/>
          <w:szCs w:val="20"/>
        </w:rPr>
      </w:pPr>
      <w:r w:rsidRPr="00D52CAF">
        <w:rPr>
          <w:rFonts w:ascii="Arial" w:hAnsi="Arial" w:cs="Arial"/>
          <w:iCs/>
          <w:sz w:val="20"/>
          <w:szCs w:val="20"/>
        </w:rPr>
        <w:t xml:space="preserve">Zagotoviti je potrebno usklajenost s projektiranimi ureditvami (zunanja, prometna in komunalna ureditev) in načrtovano gradnjo kompleksa KVT I, za kar je načrte izdelal Multiplan, d.o.o., in za kar je pridobljeno gradbeno dovoljenje št. 351-3513/2022-7 ter se nanje ustrezno navezovati. </w:t>
      </w:r>
    </w:p>
    <w:p w14:paraId="2AE12731" w14:textId="77777777" w:rsidR="00E17348" w:rsidRPr="00D52CAF" w:rsidRDefault="00E17348" w:rsidP="00D52CAF">
      <w:pPr>
        <w:spacing w:line="276" w:lineRule="auto"/>
        <w:jc w:val="both"/>
        <w:rPr>
          <w:rFonts w:ascii="Arial" w:hAnsi="Arial" w:cs="Arial"/>
          <w:iCs/>
          <w:sz w:val="20"/>
          <w:szCs w:val="20"/>
        </w:rPr>
      </w:pPr>
      <w:r w:rsidRPr="00D52CAF">
        <w:rPr>
          <w:rFonts w:ascii="Arial" w:eastAsia="Times New Roman" w:hAnsi="Arial" w:cs="Arial"/>
          <w:color w:val="000000"/>
          <w:sz w:val="20"/>
          <w:szCs w:val="20"/>
          <w:lang w:eastAsia="sl-SI"/>
        </w:rPr>
        <w:t>V vseh fazah izdelave projektne dokumentacije, razen PID in DZR, mora izvajalec pripraviti predstavitveno vizualizacijo (2D in 3D) in projekt predstaviti naročniku.</w:t>
      </w:r>
    </w:p>
    <w:p w14:paraId="1AA953A7" w14:textId="77777777" w:rsidR="00E17348" w:rsidRPr="00D52CAF" w:rsidRDefault="00E17348" w:rsidP="00E17348">
      <w:pPr>
        <w:pStyle w:val="Brezrazmikov"/>
        <w:rPr>
          <w:rFonts w:ascii="Arial" w:hAnsi="Arial" w:cs="Arial"/>
          <w:b/>
          <w:bCs/>
          <w:sz w:val="20"/>
          <w:szCs w:val="20"/>
          <w:lang w:eastAsia="sl-SI"/>
        </w:rPr>
      </w:pPr>
      <w:proofErr w:type="spellStart"/>
      <w:r w:rsidRPr="00D52CAF">
        <w:rPr>
          <w:rFonts w:ascii="Arial" w:hAnsi="Arial" w:cs="Arial"/>
          <w:b/>
          <w:bCs/>
          <w:sz w:val="20"/>
          <w:szCs w:val="20"/>
          <w:lang w:eastAsia="sl-SI"/>
        </w:rPr>
        <w:t>Pri</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izdelavi</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projektne</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dokumentacije</w:t>
      </w:r>
      <w:proofErr w:type="spellEnd"/>
      <w:r w:rsidRPr="00D52CAF">
        <w:rPr>
          <w:rFonts w:ascii="Arial" w:hAnsi="Arial" w:cs="Arial"/>
          <w:b/>
          <w:bCs/>
          <w:sz w:val="20"/>
          <w:szCs w:val="20"/>
          <w:lang w:eastAsia="sl-SI"/>
        </w:rPr>
        <w:t xml:space="preserve"> mora </w:t>
      </w:r>
      <w:proofErr w:type="spellStart"/>
      <w:r w:rsidRPr="00D52CAF">
        <w:rPr>
          <w:rFonts w:ascii="Arial" w:hAnsi="Arial" w:cs="Arial"/>
          <w:b/>
          <w:bCs/>
          <w:sz w:val="20"/>
          <w:szCs w:val="20"/>
          <w:lang w:eastAsia="sl-SI"/>
        </w:rPr>
        <w:t>izvajalec</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upoštevati</w:t>
      </w:r>
      <w:proofErr w:type="spellEnd"/>
      <w:r w:rsidRPr="00D52CAF">
        <w:rPr>
          <w:rFonts w:ascii="Arial" w:hAnsi="Arial" w:cs="Arial"/>
          <w:b/>
          <w:bCs/>
          <w:sz w:val="20"/>
          <w:szCs w:val="20"/>
          <w:lang w:eastAsia="sl-SI"/>
        </w:rPr>
        <w:t xml:space="preserve">: </w:t>
      </w:r>
    </w:p>
    <w:p w14:paraId="70F49AEE"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načelo, da se ne škoduje bistveno (DNSH);</w:t>
      </w:r>
    </w:p>
    <w:p w14:paraId="72E8941E" w14:textId="77777777" w:rsidR="00B71730" w:rsidRPr="00B71730" w:rsidRDefault="00B71730" w:rsidP="00B71730">
      <w:pPr>
        <w:numPr>
          <w:ilvl w:val="0"/>
          <w:numId w:val="41"/>
        </w:numPr>
        <w:spacing w:after="0" w:line="276" w:lineRule="auto"/>
        <w:ind w:left="397"/>
        <w:jc w:val="both"/>
        <w:rPr>
          <w:rFonts w:ascii="Arial" w:hAnsi="Arial" w:cs="Arial"/>
          <w:b/>
          <w:bCs/>
          <w:sz w:val="20"/>
          <w:szCs w:val="20"/>
          <w:lang w:eastAsia="sl-SI"/>
        </w:rPr>
      </w:pPr>
      <w:r w:rsidRPr="00B71730">
        <w:rPr>
          <w:rFonts w:ascii="Arial" w:hAnsi="Arial" w:cs="Arial"/>
          <w:iCs/>
          <w:sz w:val="20"/>
          <w:szCs w:val="20"/>
        </w:rPr>
        <w:t xml:space="preserve">zagotavljanje trajnosti in upoštevanje standardov za gradnjo skoraj nič-energijske stavbe </w:t>
      </w:r>
      <w:proofErr w:type="spellStart"/>
      <w:r w:rsidRPr="00B71730">
        <w:rPr>
          <w:rFonts w:ascii="Arial" w:hAnsi="Arial" w:cs="Arial"/>
          <w:iCs/>
          <w:sz w:val="20"/>
          <w:szCs w:val="20"/>
        </w:rPr>
        <w:t>SNEs</w:t>
      </w:r>
      <w:proofErr w:type="spellEnd"/>
      <w:r w:rsidRPr="00B71730">
        <w:rPr>
          <w:rFonts w:ascii="Arial" w:hAnsi="Arial" w:cs="Arial"/>
          <w:iCs/>
          <w:sz w:val="20"/>
          <w:szCs w:val="20"/>
        </w:rPr>
        <w:t xml:space="preserve"> (obstoječi objekt ni varovan kot kulturna dediščina) z izkazovanjem po kriterijih, kot jih za tovrstne stavbe v pozivih zahteva EKOSKLAD; </w:t>
      </w:r>
    </w:p>
    <w:p w14:paraId="5F87463F"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v neposredni bližini obstoječega trakta vzpostavljeno gradbišče za izgradnjo novogradnje Kampus Vrazov trg, Ljubljana - KVT I, na podlagi projektne dokumentacije DGD in PZI, </w:t>
      </w:r>
      <w:proofErr w:type="spellStart"/>
      <w:r w:rsidRPr="00B71730">
        <w:rPr>
          <w:rFonts w:ascii="Arial" w:hAnsi="Arial" w:cs="Arial"/>
          <w:iCs/>
          <w:sz w:val="20"/>
          <w:szCs w:val="20"/>
        </w:rPr>
        <w:t>št.p</w:t>
      </w:r>
      <w:proofErr w:type="spellEnd"/>
      <w:r w:rsidRPr="00B71730">
        <w:rPr>
          <w:rFonts w:ascii="Arial" w:hAnsi="Arial" w:cs="Arial"/>
          <w:iCs/>
          <w:sz w:val="20"/>
          <w:szCs w:val="20"/>
        </w:rPr>
        <w:t>. 171-22, izdelovalca MULTIPLAN d.o.o., Ljubljana,</w:t>
      </w:r>
    </w:p>
    <w:p w14:paraId="639EC8C2"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bo za rešitve, ki tangirajo oz. posegajo v ureditve, načrtovane s strani Multiplan d.o.o., pridobil pisno soglasje avtorjev;  </w:t>
      </w:r>
    </w:p>
    <w:p w14:paraId="5D88AD91"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predvidena povezava podkletenega dela zahodnega trakta na nivoju prve kleti novogradnje KVT I na eni lokaciji ob komunikacijskem jedru, </w:t>
      </w:r>
    </w:p>
    <w:p w14:paraId="5F776D83"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ureditev ŠN v območju urejanja, skladno z idejno zasnovo projektanta Medprostor, kjer je v I. fazi načrtovana prometna ureditev z dvosmernim prometnim režimom v odseku od Fabianijevega mostu do Rozmanove ulice;</w:t>
      </w:r>
    </w:p>
    <w:p w14:paraId="03B132A1"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da mora projekt vsebovati vso dokumentacijo, ki omogoča izvedljivost predlagane rešitve (navezovanje na komunalno, zunanjo, prometno ureditev ipd.),</w:t>
      </w:r>
    </w:p>
    <w:p w14:paraId="3FEFFD84"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potrebno navedena dejstva upoštevati pri izdelavi varnostnega načrta, načrta gradbišča, načrta gospodarjenja z odpadki ter izdelavi vse ostale dokumentacije. </w:t>
      </w:r>
    </w:p>
    <w:p w14:paraId="5E6A06B8" w14:textId="77777777" w:rsidR="00563BC3" w:rsidRDefault="00563BC3" w:rsidP="00E17348">
      <w:pPr>
        <w:rPr>
          <w:rFonts w:ascii="Arial" w:hAnsi="Arial" w:cs="Arial"/>
          <w:iCs/>
          <w:sz w:val="20"/>
          <w:szCs w:val="20"/>
        </w:rPr>
      </w:pPr>
    </w:p>
    <w:p w14:paraId="0F097E3A" w14:textId="23B7D4C3" w:rsidR="00E17348" w:rsidRPr="00D52CAF" w:rsidRDefault="00E17348" w:rsidP="00E17348">
      <w:pPr>
        <w:rPr>
          <w:rFonts w:ascii="Arial" w:hAnsi="Arial" w:cs="Arial"/>
          <w:iCs/>
          <w:sz w:val="20"/>
          <w:szCs w:val="20"/>
        </w:rPr>
      </w:pPr>
      <w:r w:rsidRPr="00D52CAF">
        <w:rPr>
          <w:rFonts w:ascii="Arial" w:hAnsi="Arial" w:cs="Arial"/>
          <w:iCs/>
          <w:sz w:val="20"/>
          <w:szCs w:val="20"/>
        </w:rPr>
        <w:t xml:space="preserve">Dokumentacijo PZI za rekonstrukcijo oz. obnovo in PID je potrebno izdelati v BIM okolju. Izvajalec je dolžan pripraviti projektno nalogo za BIM pristop in jo uskladiti z naročnikom. </w:t>
      </w:r>
    </w:p>
    <w:p w14:paraId="7A3C381B" w14:textId="3803225F" w:rsidR="00E17348" w:rsidRPr="00D52CAF" w:rsidRDefault="00E17348" w:rsidP="00E17348">
      <w:pPr>
        <w:rPr>
          <w:rFonts w:ascii="Arial" w:hAnsi="Arial" w:cs="Arial"/>
          <w:iCs/>
          <w:sz w:val="20"/>
          <w:szCs w:val="20"/>
        </w:rPr>
      </w:pPr>
      <w:r w:rsidRPr="00D52CAF">
        <w:rPr>
          <w:rFonts w:ascii="Arial" w:hAnsi="Arial" w:cs="Arial"/>
          <w:iCs/>
          <w:sz w:val="20"/>
          <w:szCs w:val="20"/>
        </w:rPr>
        <w:t xml:space="preserve">Predvidena je izdelava BIM modela za faze: PZI: LOD 300 — </w:t>
      </w:r>
      <w:r w:rsidR="007F58D7">
        <w:rPr>
          <w:rFonts w:ascii="Arial" w:hAnsi="Arial" w:cs="Arial"/>
          <w:iCs/>
          <w:sz w:val="20"/>
          <w:szCs w:val="20"/>
        </w:rPr>
        <w:t>350</w:t>
      </w:r>
      <w:r w:rsidRPr="00D52CAF">
        <w:rPr>
          <w:rFonts w:ascii="Arial" w:hAnsi="Arial" w:cs="Arial"/>
          <w:iCs/>
          <w:sz w:val="20"/>
          <w:szCs w:val="20"/>
        </w:rPr>
        <w:t xml:space="preserve">, PID: LOD 300 – </w:t>
      </w:r>
      <w:r w:rsidR="007F58D7">
        <w:rPr>
          <w:rFonts w:ascii="Arial" w:hAnsi="Arial" w:cs="Arial"/>
          <w:iCs/>
          <w:sz w:val="20"/>
          <w:szCs w:val="20"/>
        </w:rPr>
        <w:t>350</w:t>
      </w:r>
      <w:r w:rsidRPr="00D52CAF">
        <w:rPr>
          <w:rFonts w:ascii="Arial" w:hAnsi="Arial" w:cs="Arial"/>
          <w:iCs/>
          <w:sz w:val="20"/>
          <w:szCs w:val="20"/>
        </w:rPr>
        <w:t xml:space="preserve">. </w:t>
      </w:r>
    </w:p>
    <w:p w14:paraId="7341571F" w14:textId="77777777" w:rsidR="00E17348" w:rsidRPr="00D52CAF" w:rsidRDefault="00E17348" w:rsidP="00C57AF8">
      <w:pPr>
        <w:jc w:val="both"/>
        <w:rPr>
          <w:rFonts w:ascii="Arial" w:hAnsi="Arial" w:cs="Arial"/>
          <w:iCs/>
          <w:sz w:val="20"/>
          <w:szCs w:val="20"/>
        </w:rPr>
      </w:pPr>
      <w:r w:rsidRPr="00D52CAF">
        <w:rPr>
          <w:rFonts w:ascii="Arial" w:hAnsi="Arial" w:cs="Arial"/>
          <w:iCs/>
          <w:sz w:val="20"/>
          <w:szCs w:val="20"/>
        </w:rPr>
        <w:lastRenderedPageBreak/>
        <w:t xml:space="preserve">Izvajalec pripravi projektno nalogo za BIM pristop in jo uskladi z naročnikom ter izdela načrt za izvajanje BIM pristopa (BEP). BIM projektna naloga mora vsebovati strukturiranost modelov, definicije atributov gradnikov BIM-modela, poimenovanje datotek, BIM-gradnikov in atributov, omejitve velikosti BIM modelov, definirati je koordinatni sistem, ki bo uporabljen v projektu in na katerega morajo biti </w:t>
      </w:r>
      <w:proofErr w:type="spellStart"/>
      <w:r w:rsidRPr="00D52CAF">
        <w:rPr>
          <w:rFonts w:ascii="Arial" w:hAnsi="Arial" w:cs="Arial"/>
          <w:iCs/>
          <w:sz w:val="20"/>
          <w:szCs w:val="20"/>
        </w:rPr>
        <w:t>georeferencirani</w:t>
      </w:r>
      <w:proofErr w:type="spellEnd"/>
      <w:r w:rsidRPr="00D52CAF">
        <w:rPr>
          <w:rFonts w:ascii="Arial" w:hAnsi="Arial" w:cs="Arial"/>
          <w:iCs/>
          <w:sz w:val="20"/>
          <w:szCs w:val="20"/>
        </w:rPr>
        <w:t xml:space="preserve"> vsi gradniki, itd.</w:t>
      </w:r>
    </w:p>
    <w:p w14:paraId="2CB82F15" w14:textId="77777777" w:rsidR="00E17348" w:rsidRPr="00D52CAF" w:rsidRDefault="00E17348" w:rsidP="00C57AF8">
      <w:pPr>
        <w:jc w:val="both"/>
        <w:rPr>
          <w:rFonts w:ascii="Arial" w:hAnsi="Arial" w:cs="Arial"/>
          <w:iCs/>
          <w:sz w:val="20"/>
          <w:szCs w:val="20"/>
        </w:rPr>
      </w:pPr>
      <w:r w:rsidRPr="00D52CAF">
        <w:rPr>
          <w:rFonts w:ascii="Arial" w:hAnsi="Arial" w:cs="Arial"/>
          <w:iCs/>
          <w:sz w:val="20"/>
          <w:szCs w:val="20"/>
        </w:rPr>
        <w:t xml:space="preserve">Za sodelovanje med udeleženci projekta je predvideno skupno informacijsko okolje (CDE), ki ga zagotovi naročnik in je obvezen za uporabo za vse udeležence na projektu. </w:t>
      </w:r>
    </w:p>
    <w:p w14:paraId="30F304FB" w14:textId="6B4A6C9A" w:rsidR="00E17348" w:rsidRPr="00D52CAF" w:rsidRDefault="00E17348" w:rsidP="007F58D7">
      <w:pPr>
        <w:spacing w:after="0" w:line="276" w:lineRule="auto"/>
        <w:rPr>
          <w:rFonts w:ascii="Arial" w:hAnsi="Arial" w:cs="Arial"/>
          <w:iCs/>
          <w:sz w:val="20"/>
          <w:szCs w:val="20"/>
        </w:rPr>
      </w:pPr>
      <w:r w:rsidRPr="00D52CAF">
        <w:rPr>
          <w:rFonts w:ascii="Arial" w:hAnsi="Arial" w:cs="Arial"/>
          <w:iCs/>
          <w:sz w:val="20"/>
          <w:szCs w:val="20"/>
        </w:rPr>
        <w:t xml:space="preserve">Izvajalec je dolžan predati v </w:t>
      </w:r>
      <w:r w:rsidR="007F58D7">
        <w:rPr>
          <w:rFonts w:ascii="Arial" w:hAnsi="Arial" w:cs="Arial"/>
          <w:iCs/>
          <w:sz w:val="20"/>
          <w:szCs w:val="20"/>
        </w:rPr>
        <w:t>CDE</w:t>
      </w:r>
      <w:r w:rsidR="007F58D7" w:rsidRPr="00D52CAF">
        <w:rPr>
          <w:rFonts w:ascii="Arial" w:hAnsi="Arial" w:cs="Arial"/>
          <w:iCs/>
          <w:sz w:val="20"/>
          <w:szCs w:val="20"/>
        </w:rPr>
        <w:t xml:space="preserve"> </w:t>
      </w:r>
      <w:r w:rsidRPr="00D52CAF">
        <w:rPr>
          <w:rFonts w:ascii="Arial" w:hAnsi="Arial" w:cs="Arial"/>
          <w:iCs/>
          <w:sz w:val="20"/>
          <w:szCs w:val="20"/>
        </w:rPr>
        <w:t>okolju (skupno informacijsko okolje):</w:t>
      </w:r>
    </w:p>
    <w:p w14:paraId="7612EE8B" w14:textId="77777777" w:rsidR="00E17348" w:rsidRPr="00D52CAF" w:rsidRDefault="00E17348" w:rsidP="007F58D7">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Dokumente BIM Izvedbenega plana (BEP),</w:t>
      </w:r>
    </w:p>
    <w:p w14:paraId="4F5630C6"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BIM modele faze PZI,</w:t>
      </w:r>
    </w:p>
    <w:p w14:paraId="3899F386" w14:textId="19C8CC69"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Načrte PZI projekta</w:t>
      </w:r>
      <w:r w:rsidR="00563BC3">
        <w:rPr>
          <w:rFonts w:ascii="Arial" w:hAnsi="Arial" w:cs="Arial"/>
          <w:iCs/>
          <w:sz w:val="20"/>
          <w:szCs w:val="20"/>
        </w:rPr>
        <w:t>,</w:t>
      </w:r>
      <w:r w:rsidRPr="00D52CAF">
        <w:rPr>
          <w:rFonts w:ascii="Arial" w:hAnsi="Arial" w:cs="Arial"/>
          <w:iCs/>
          <w:sz w:val="20"/>
          <w:szCs w:val="20"/>
        </w:rPr>
        <w:t xml:space="preserve"> izdelanih direktno iz BIM modela,</w:t>
      </w:r>
    </w:p>
    <w:p w14:paraId="05201C1F"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proofErr w:type="spellStart"/>
      <w:r w:rsidRPr="00D52CAF">
        <w:rPr>
          <w:rFonts w:ascii="Arial" w:hAnsi="Arial" w:cs="Arial"/>
          <w:iCs/>
          <w:sz w:val="20"/>
          <w:szCs w:val="20"/>
        </w:rPr>
        <w:t>Predizmere</w:t>
      </w:r>
      <w:proofErr w:type="spellEnd"/>
      <w:r w:rsidRPr="00D52CAF">
        <w:rPr>
          <w:rFonts w:ascii="Arial" w:hAnsi="Arial" w:cs="Arial"/>
          <w:iCs/>
          <w:sz w:val="20"/>
          <w:szCs w:val="20"/>
        </w:rPr>
        <w:t xml:space="preserve"> in predračune del izdelane pretežno na osnovi BIM modela,</w:t>
      </w:r>
    </w:p>
    <w:p w14:paraId="3BE38CD5"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Dopolnitve BIM modela PZI projektne dokumentacije v času gradnje (3D),</w:t>
      </w:r>
    </w:p>
    <w:p w14:paraId="239E8A5E"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Izdelava BIM modela faze PID s povezanimi dokumenti izvedenega stanja;</w:t>
      </w:r>
    </w:p>
    <w:p w14:paraId="142EFA77" w14:textId="77777777" w:rsidR="00E17348" w:rsidRPr="00D52CAF" w:rsidRDefault="00E17348" w:rsidP="00725AC0">
      <w:pPr>
        <w:spacing w:line="276" w:lineRule="auto"/>
        <w:jc w:val="both"/>
        <w:rPr>
          <w:rFonts w:ascii="Arial" w:hAnsi="Arial" w:cs="Arial"/>
          <w:iCs/>
          <w:sz w:val="20"/>
          <w:szCs w:val="20"/>
        </w:rPr>
      </w:pPr>
      <w:r w:rsidRPr="00D52CAF">
        <w:rPr>
          <w:rFonts w:ascii="Arial" w:hAnsi="Arial" w:cs="Arial"/>
          <w:iCs/>
          <w:sz w:val="20"/>
          <w:szCs w:val="20"/>
        </w:rPr>
        <w:t xml:space="preserve">v obliki in vsebini, kot bo navedeno v projektni nalogi za BIM pristop, ki jo izdela izvajalec v sodelovanju z naročnikom. </w:t>
      </w:r>
    </w:p>
    <w:p w14:paraId="694B5130" w14:textId="139E8702" w:rsidR="00E17348" w:rsidRPr="00D52CAF" w:rsidRDefault="00E17348" w:rsidP="00563BC3">
      <w:pPr>
        <w:spacing w:line="276" w:lineRule="auto"/>
        <w:jc w:val="both"/>
        <w:rPr>
          <w:rFonts w:ascii="Arial" w:hAnsi="Arial" w:cs="Arial"/>
          <w:sz w:val="20"/>
          <w:szCs w:val="20"/>
        </w:rPr>
      </w:pPr>
      <w:r w:rsidRPr="00D52CAF">
        <w:rPr>
          <w:rFonts w:ascii="Arial" w:hAnsi="Arial" w:cs="Arial"/>
          <w:iCs/>
          <w:sz w:val="20"/>
          <w:szCs w:val="20"/>
        </w:rPr>
        <w:t xml:space="preserve">Ena izmed zahtevanih funkcij </w:t>
      </w:r>
      <w:proofErr w:type="spellStart"/>
      <w:r w:rsidRPr="00D52CAF">
        <w:rPr>
          <w:rFonts w:ascii="Arial" w:hAnsi="Arial" w:cs="Arial"/>
          <w:iCs/>
          <w:sz w:val="20"/>
          <w:szCs w:val="20"/>
        </w:rPr>
        <w:t>BIMa</w:t>
      </w:r>
      <w:proofErr w:type="spellEnd"/>
      <w:r w:rsidRPr="00D52CAF">
        <w:rPr>
          <w:rFonts w:ascii="Arial" w:hAnsi="Arial" w:cs="Arial"/>
          <w:iCs/>
          <w:sz w:val="20"/>
          <w:szCs w:val="20"/>
        </w:rPr>
        <w:t xml:space="preserve"> je spremljanje in kontrola količin iz skupnega BIM modela oziroma zajemanje količin, ki morajo biti povezane oziroma </w:t>
      </w:r>
      <w:proofErr w:type="spellStart"/>
      <w:r w:rsidRPr="00D52CAF">
        <w:rPr>
          <w:rFonts w:ascii="Arial" w:hAnsi="Arial" w:cs="Arial"/>
          <w:iCs/>
          <w:sz w:val="20"/>
          <w:szCs w:val="20"/>
        </w:rPr>
        <w:t>referencirane</w:t>
      </w:r>
      <w:proofErr w:type="spellEnd"/>
      <w:r w:rsidRPr="00D52CAF">
        <w:rPr>
          <w:rFonts w:ascii="Arial" w:hAnsi="Arial" w:cs="Arial"/>
          <w:iCs/>
          <w:sz w:val="20"/>
          <w:szCs w:val="20"/>
        </w:rPr>
        <w:t xml:space="preserve"> z ocenami in popisom. </w:t>
      </w:r>
      <w:r w:rsidRPr="00D52CAF">
        <w:rPr>
          <w:rFonts w:ascii="Arial" w:hAnsi="Arial" w:cs="Arial"/>
          <w:sz w:val="20"/>
          <w:szCs w:val="20"/>
        </w:rPr>
        <w:t>Za pretežni del (</w:t>
      </w:r>
      <w:r w:rsidR="00B43123">
        <w:rPr>
          <w:rFonts w:ascii="Arial" w:hAnsi="Arial" w:cs="Arial"/>
          <w:sz w:val="20"/>
          <w:szCs w:val="20"/>
        </w:rPr>
        <w:t>kar pomeni več od</w:t>
      </w:r>
      <w:r w:rsidR="00B43123" w:rsidRPr="00D52CAF">
        <w:rPr>
          <w:rFonts w:ascii="Arial" w:hAnsi="Arial" w:cs="Arial"/>
          <w:sz w:val="20"/>
          <w:szCs w:val="20"/>
        </w:rPr>
        <w:t xml:space="preserve"> </w:t>
      </w:r>
      <w:r w:rsidRPr="00D52CAF">
        <w:rPr>
          <w:rFonts w:ascii="Arial" w:hAnsi="Arial" w:cs="Arial"/>
          <w:sz w:val="20"/>
          <w:szCs w:val="20"/>
        </w:rPr>
        <w:t>60% postavk) skupne predračunske vrednosti se morajo informacije o pred-izmerah za popis zajemati iz modela BIM, tako, da se ob posameznih predajah lahko izkaže sledljivost.</w:t>
      </w:r>
    </w:p>
    <w:p w14:paraId="097693DB" w14:textId="77777777" w:rsidR="00E17348" w:rsidRPr="00D52CAF" w:rsidRDefault="00E17348" w:rsidP="00260C07">
      <w:pPr>
        <w:pStyle w:val="Brezrazmikov"/>
        <w:spacing w:line="276" w:lineRule="auto"/>
        <w:jc w:val="both"/>
        <w:rPr>
          <w:rFonts w:ascii="Arial" w:hAnsi="Arial" w:cs="Arial"/>
          <w:sz w:val="20"/>
          <w:szCs w:val="20"/>
        </w:rPr>
      </w:pPr>
      <w:proofErr w:type="spellStart"/>
      <w:r w:rsidRPr="00D52CAF">
        <w:rPr>
          <w:rFonts w:ascii="Arial" w:hAnsi="Arial" w:cs="Arial"/>
          <w:sz w:val="20"/>
          <w:szCs w:val="20"/>
        </w:rPr>
        <w:t>Zahteva</w:t>
      </w:r>
      <w:proofErr w:type="spellEnd"/>
      <w:r w:rsidRPr="00D52CAF">
        <w:rPr>
          <w:rFonts w:ascii="Arial" w:hAnsi="Arial" w:cs="Arial"/>
          <w:sz w:val="20"/>
          <w:szCs w:val="20"/>
        </w:rPr>
        <w:t xml:space="preserve"> se </w:t>
      </w:r>
      <w:proofErr w:type="spellStart"/>
      <w:r w:rsidRPr="00D52CAF">
        <w:rPr>
          <w:rFonts w:ascii="Arial" w:hAnsi="Arial" w:cs="Arial"/>
          <w:sz w:val="20"/>
          <w:szCs w:val="20"/>
        </w:rPr>
        <w:t>dopolnjevanje</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osnovi</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izvedenega</w:t>
      </w:r>
      <w:proofErr w:type="spellEnd"/>
      <w:r w:rsidRPr="00D52CAF">
        <w:rPr>
          <w:rFonts w:ascii="Arial" w:hAnsi="Arial" w:cs="Arial"/>
          <w:sz w:val="20"/>
          <w:szCs w:val="20"/>
        </w:rPr>
        <w:t xml:space="preserve"> </w:t>
      </w:r>
      <w:proofErr w:type="spellStart"/>
      <w:r w:rsidRPr="00D52CAF">
        <w:rPr>
          <w:rFonts w:ascii="Arial" w:hAnsi="Arial" w:cs="Arial"/>
          <w:sz w:val="20"/>
          <w:szCs w:val="20"/>
        </w:rPr>
        <w:t>stanja</w:t>
      </w:r>
      <w:proofErr w:type="spellEnd"/>
      <w:r w:rsidRPr="00D52CAF">
        <w:rPr>
          <w:rFonts w:ascii="Arial" w:hAnsi="Arial" w:cs="Arial"/>
          <w:sz w:val="20"/>
          <w:szCs w:val="20"/>
        </w:rPr>
        <w:t xml:space="preserve">, ki </w:t>
      </w:r>
      <w:proofErr w:type="spellStart"/>
      <w:r w:rsidRPr="00D52CAF">
        <w:rPr>
          <w:rFonts w:ascii="Arial" w:hAnsi="Arial" w:cs="Arial"/>
          <w:sz w:val="20"/>
          <w:szCs w:val="20"/>
        </w:rPr>
        <w:t>predstavlja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proces</w:t>
      </w:r>
      <w:proofErr w:type="spellEnd"/>
      <w:r w:rsidRPr="00D52CAF">
        <w:rPr>
          <w:rFonts w:ascii="Arial" w:hAnsi="Arial" w:cs="Arial"/>
          <w:sz w:val="20"/>
          <w:szCs w:val="20"/>
        </w:rPr>
        <w:t xml:space="preserve"> </w:t>
      </w:r>
      <w:proofErr w:type="spellStart"/>
      <w:r w:rsidRPr="00D52CAF">
        <w:rPr>
          <w:rFonts w:ascii="Arial" w:hAnsi="Arial" w:cs="Arial"/>
          <w:sz w:val="20"/>
          <w:szCs w:val="20"/>
        </w:rPr>
        <w:t>spreminjanja</w:t>
      </w:r>
      <w:proofErr w:type="spellEnd"/>
      <w:r w:rsidRPr="00D52CAF">
        <w:rPr>
          <w:rFonts w:ascii="Arial" w:hAnsi="Arial" w:cs="Arial"/>
          <w:sz w:val="20"/>
          <w:szCs w:val="20"/>
        </w:rPr>
        <w:t xml:space="preserve"> in </w:t>
      </w:r>
      <w:proofErr w:type="spellStart"/>
      <w:r w:rsidRPr="00D52CAF">
        <w:rPr>
          <w:rFonts w:ascii="Arial" w:hAnsi="Arial" w:cs="Arial"/>
          <w:sz w:val="20"/>
          <w:szCs w:val="20"/>
        </w:rPr>
        <w:t>dopolnjevanja</w:t>
      </w:r>
      <w:proofErr w:type="spellEnd"/>
      <w:r w:rsidRPr="00D52CAF">
        <w:rPr>
          <w:rFonts w:ascii="Arial" w:hAnsi="Arial" w:cs="Arial"/>
          <w:sz w:val="20"/>
          <w:szCs w:val="20"/>
        </w:rPr>
        <w:t xml:space="preserve"> PZI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osnovi</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ki </w:t>
      </w:r>
      <w:proofErr w:type="spellStart"/>
      <w:r w:rsidRPr="00D52CAF">
        <w:rPr>
          <w:rFonts w:ascii="Arial" w:hAnsi="Arial" w:cs="Arial"/>
          <w:sz w:val="20"/>
          <w:szCs w:val="20"/>
        </w:rPr>
        <w:t>odražajo</w:t>
      </w:r>
      <w:proofErr w:type="spellEnd"/>
      <w:r w:rsidRPr="00D52CAF">
        <w:rPr>
          <w:rFonts w:ascii="Arial" w:hAnsi="Arial" w:cs="Arial"/>
          <w:sz w:val="20"/>
          <w:szCs w:val="20"/>
        </w:rPr>
        <w:t xml:space="preserve"> </w:t>
      </w:r>
      <w:proofErr w:type="spellStart"/>
      <w:r w:rsidRPr="00D52CAF">
        <w:rPr>
          <w:rFonts w:ascii="Arial" w:hAnsi="Arial" w:cs="Arial"/>
          <w:sz w:val="20"/>
          <w:szCs w:val="20"/>
        </w:rPr>
        <w:t>dejansko</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izvedena</w:t>
      </w:r>
      <w:proofErr w:type="spellEnd"/>
      <w:r w:rsidRPr="00D52CAF">
        <w:rPr>
          <w:rFonts w:ascii="Arial" w:hAnsi="Arial" w:cs="Arial"/>
          <w:sz w:val="20"/>
          <w:szCs w:val="20"/>
        </w:rPr>
        <w:t xml:space="preserve"> dela, ki </w:t>
      </w:r>
      <w:proofErr w:type="spellStart"/>
      <w:r w:rsidRPr="00D52CAF">
        <w:rPr>
          <w:rFonts w:ascii="Arial" w:hAnsi="Arial" w:cs="Arial"/>
          <w:sz w:val="20"/>
          <w:szCs w:val="20"/>
        </w:rPr>
        <w:t>jih</w:t>
      </w:r>
      <w:proofErr w:type="spellEnd"/>
      <w:r w:rsidRPr="00D52CAF">
        <w:rPr>
          <w:rFonts w:ascii="Arial" w:hAnsi="Arial" w:cs="Arial"/>
          <w:sz w:val="20"/>
          <w:szCs w:val="20"/>
        </w:rPr>
        <w:t xml:space="preserve"> </w:t>
      </w:r>
      <w:proofErr w:type="spellStart"/>
      <w:r w:rsidRPr="00D52CAF">
        <w:rPr>
          <w:rFonts w:ascii="Arial" w:hAnsi="Arial" w:cs="Arial"/>
          <w:sz w:val="20"/>
          <w:szCs w:val="20"/>
        </w:rPr>
        <w:t>dostavlja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izvajalec</w:t>
      </w:r>
      <w:proofErr w:type="spellEnd"/>
      <w:r w:rsidRPr="00D52CAF">
        <w:rPr>
          <w:rFonts w:ascii="Arial" w:hAnsi="Arial" w:cs="Arial"/>
          <w:sz w:val="20"/>
          <w:szCs w:val="20"/>
        </w:rPr>
        <w:t xml:space="preserve"> del in ki so </w:t>
      </w:r>
      <w:proofErr w:type="spellStart"/>
      <w:r w:rsidRPr="00D52CAF">
        <w:rPr>
          <w:rFonts w:ascii="Arial" w:hAnsi="Arial" w:cs="Arial"/>
          <w:sz w:val="20"/>
          <w:szCs w:val="20"/>
        </w:rPr>
        <w:t>bila</w:t>
      </w:r>
      <w:proofErr w:type="spellEnd"/>
      <w:r w:rsidRPr="00D52CAF">
        <w:rPr>
          <w:rFonts w:ascii="Arial" w:hAnsi="Arial" w:cs="Arial"/>
          <w:sz w:val="20"/>
          <w:szCs w:val="20"/>
        </w:rPr>
        <w:t xml:space="preserve"> </w:t>
      </w:r>
      <w:proofErr w:type="spellStart"/>
      <w:r w:rsidRPr="00D52CAF">
        <w:rPr>
          <w:rFonts w:ascii="Arial" w:hAnsi="Arial" w:cs="Arial"/>
          <w:sz w:val="20"/>
          <w:szCs w:val="20"/>
        </w:rPr>
        <w:t>priznana</w:t>
      </w:r>
      <w:proofErr w:type="spellEnd"/>
      <w:r w:rsidRPr="00D52CAF">
        <w:rPr>
          <w:rFonts w:ascii="Arial" w:hAnsi="Arial" w:cs="Arial"/>
          <w:sz w:val="20"/>
          <w:szCs w:val="20"/>
        </w:rPr>
        <w:t xml:space="preserve"> in </w:t>
      </w:r>
      <w:proofErr w:type="spellStart"/>
      <w:r w:rsidRPr="00D52CAF">
        <w:rPr>
          <w:rFonts w:ascii="Arial" w:hAnsi="Arial" w:cs="Arial"/>
          <w:sz w:val="20"/>
          <w:szCs w:val="20"/>
        </w:rPr>
        <w:t>potrjena</w:t>
      </w:r>
      <w:proofErr w:type="spellEnd"/>
      <w:r w:rsidRPr="00D52CAF">
        <w:rPr>
          <w:rFonts w:ascii="Arial" w:hAnsi="Arial" w:cs="Arial"/>
          <w:sz w:val="20"/>
          <w:szCs w:val="20"/>
        </w:rPr>
        <w:t xml:space="preserve"> s </w:t>
      </w:r>
      <w:proofErr w:type="spellStart"/>
      <w:r w:rsidRPr="00D52CAF">
        <w:rPr>
          <w:rFonts w:ascii="Arial" w:hAnsi="Arial" w:cs="Arial"/>
          <w:sz w:val="20"/>
          <w:szCs w:val="20"/>
        </w:rPr>
        <w:t>strani</w:t>
      </w:r>
      <w:proofErr w:type="spellEnd"/>
      <w:r w:rsidRPr="00D52CAF">
        <w:rPr>
          <w:rFonts w:ascii="Arial" w:hAnsi="Arial" w:cs="Arial"/>
          <w:sz w:val="20"/>
          <w:szCs w:val="20"/>
        </w:rPr>
        <w:t xml:space="preserve"> </w:t>
      </w:r>
      <w:proofErr w:type="spellStart"/>
      <w:r w:rsidRPr="00D52CAF">
        <w:rPr>
          <w:rFonts w:ascii="Arial" w:hAnsi="Arial" w:cs="Arial"/>
          <w:sz w:val="20"/>
          <w:szCs w:val="20"/>
        </w:rPr>
        <w:t>nadzornega</w:t>
      </w:r>
      <w:proofErr w:type="spellEnd"/>
      <w:r w:rsidRPr="00D52CAF">
        <w:rPr>
          <w:rFonts w:ascii="Arial" w:hAnsi="Arial" w:cs="Arial"/>
          <w:sz w:val="20"/>
          <w:szCs w:val="20"/>
        </w:rPr>
        <w:t xml:space="preserve"> </w:t>
      </w:r>
      <w:proofErr w:type="spellStart"/>
      <w:r w:rsidRPr="00D52CAF">
        <w:rPr>
          <w:rFonts w:ascii="Arial" w:hAnsi="Arial" w:cs="Arial"/>
          <w:sz w:val="20"/>
          <w:szCs w:val="20"/>
        </w:rPr>
        <w:t>inženirja</w:t>
      </w:r>
      <w:proofErr w:type="spellEnd"/>
      <w:r w:rsidRPr="00D52CAF">
        <w:rPr>
          <w:rFonts w:ascii="Arial" w:hAnsi="Arial" w:cs="Arial"/>
          <w:sz w:val="20"/>
          <w:szCs w:val="20"/>
        </w:rPr>
        <w:t xml:space="preserve">. </w:t>
      </w:r>
      <w:proofErr w:type="spellStart"/>
      <w:r w:rsidRPr="00D52CAF">
        <w:rPr>
          <w:rFonts w:ascii="Arial" w:hAnsi="Arial" w:cs="Arial"/>
          <w:sz w:val="20"/>
          <w:szCs w:val="20"/>
        </w:rPr>
        <w:t>Formati</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w:t>
      </w:r>
      <w:proofErr w:type="spellStart"/>
      <w:r w:rsidRPr="00D52CAF">
        <w:rPr>
          <w:rFonts w:ascii="Arial" w:hAnsi="Arial" w:cs="Arial"/>
          <w:sz w:val="20"/>
          <w:szCs w:val="20"/>
        </w:rPr>
        <w:t>kakor</w:t>
      </w:r>
      <w:proofErr w:type="spellEnd"/>
      <w:r w:rsidRPr="00D52CAF">
        <w:rPr>
          <w:rFonts w:ascii="Arial" w:hAnsi="Arial" w:cs="Arial"/>
          <w:sz w:val="20"/>
          <w:szCs w:val="20"/>
        </w:rPr>
        <w:t xml:space="preserve"> </w:t>
      </w:r>
      <w:proofErr w:type="spellStart"/>
      <w:r w:rsidRPr="00D52CAF">
        <w:rPr>
          <w:rFonts w:ascii="Arial" w:hAnsi="Arial" w:cs="Arial"/>
          <w:sz w:val="20"/>
          <w:szCs w:val="20"/>
        </w:rPr>
        <w:t>tudi</w:t>
      </w:r>
      <w:proofErr w:type="spellEnd"/>
      <w:r w:rsidRPr="00D52CAF">
        <w:rPr>
          <w:rFonts w:ascii="Arial" w:hAnsi="Arial" w:cs="Arial"/>
          <w:sz w:val="20"/>
          <w:szCs w:val="20"/>
        </w:rPr>
        <w:t xml:space="preserve"> </w:t>
      </w:r>
      <w:proofErr w:type="spellStart"/>
      <w:r w:rsidRPr="00D52CAF">
        <w:rPr>
          <w:rFonts w:ascii="Arial" w:hAnsi="Arial" w:cs="Arial"/>
          <w:sz w:val="20"/>
          <w:szCs w:val="20"/>
        </w:rPr>
        <w:t>proces</w:t>
      </w:r>
      <w:proofErr w:type="spellEnd"/>
      <w:r w:rsidRPr="00D52CAF">
        <w:rPr>
          <w:rFonts w:ascii="Arial" w:hAnsi="Arial" w:cs="Arial"/>
          <w:sz w:val="20"/>
          <w:szCs w:val="20"/>
        </w:rPr>
        <w:t xml:space="preserve"> </w:t>
      </w:r>
      <w:proofErr w:type="spellStart"/>
      <w:r w:rsidRPr="00D52CAF">
        <w:rPr>
          <w:rFonts w:ascii="Arial" w:hAnsi="Arial" w:cs="Arial"/>
          <w:sz w:val="20"/>
          <w:szCs w:val="20"/>
        </w:rPr>
        <w:t>dostavljanja</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w:t>
      </w:r>
      <w:proofErr w:type="spellStart"/>
      <w:r w:rsidRPr="00D52CAF">
        <w:rPr>
          <w:rFonts w:ascii="Arial" w:hAnsi="Arial" w:cs="Arial"/>
          <w:sz w:val="20"/>
          <w:szCs w:val="20"/>
        </w:rPr>
        <w:t>od</w:t>
      </w:r>
      <w:proofErr w:type="spellEnd"/>
      <w:r w:rsidRPr="00D52CAF">
        <w:rPr>
          <w:rFonts w:ascii="Arial" w:hAnsi="Arial" w:cs="Arial"/>
          <w:sz w:val="20"/>
          <w:szCs w:val="20"/>
        </w:rPr>
        <w:t xml:space="preserve"> </w:t>
      </w:r>
      <w:proofErr w:type="spellStart"/>
      <w:r w:rsidRPr="00D52CAF">
        <w:rPr>
          <w:rFonts w:ascii="Arial" w:hAnsi="Arial" w:cs="Arial"/>
          <w:sz w:val="20"/>
          <w:szCs w:val="20"/>
        </w:rPr>
        <w:t>Izvajalca</w:t>
      </w:r>
      <w:proofErr w:type="spellEnd"/>
      <w:r w:rsidRPr="00D52CAF">
        <w:rPr>
          <w:rFonts w:ascii="Arial" w:hAnsi="Arial" w:cs="Arial"/>
          <w:sz w:val="20"/>
          <w:szCs w:val="20"/>
        </w:rPr>
        <w:t xml:space="preserve"> </w:t>
      </w:r>
      <w:proofErr w:type="spellStart"/>
      <w:r w:rsidRPr="00D52CAF">
        <w:rPr>
          <w:rFonts w:ascii="Arial" w:hAnsi="Arial" w:cs="Arial"/>
          <w:sz w:val="20"/>
          <w:szCs w:val="20"/>
        </w:rPr>
        <w:t>morajo</w:t>
      </w:r>
      <w:proofErr w:type="spellEnd"/>
      <w:r w:rsidRPr="00D52CAF">
        <w:rPr>
          <w:rFonts w:ascii="Arial" w:hAnsi="Arial" w:cs="Arial"/>
          <w:sz w:val="20"/>
          <w:szCs w:val="20"/>
        </w:rPr>
        <w:t xml:space="preserve"> </w:t>
      </w:r>
      <w:proofErr w:type="spellStart"/>
      <w:r w:rsidRPr="00D52CAF">
        <w:rPr>
          <w:rFonts w:ascii="Arial" w:hAnsi="Arial" w:cs="Arial"/>
          <w:sz w:val="20"/>
          <w:szCs w:val="20"/>
        </w:rPr>
        <w:t>biti</w:t>
      </w:r>
      <w:proofErr w:type="spellEnd"/>
      <w:r w:rsidRPr="00D52CAF">
        <w:rPr>
          <w:rFonts w:ascii="Arial" w:hAnsi="Arial" w:cs="Arial"/>
          <w:sz w:val="20"/>
          <w:szCs w:val="20"/>
        </w:rPr>
        <w:t xml:space="preserve"> </w:t>
      </w:r>
      <w:proofErr w:type="spellStart"/>
      <w:r w:rsidRPr="00D52CAF">
        <w:rPr>
          <w:rFonts w:ascii="Arial" w:hAnsi="Arial" w:cs="Arial"/>
          <w:sz w:val="20"/>
          <w:szCs w:val="20"/>
        </w:rPr>
        <w:t>opisani</w:t>
      </w:r>
      <w:proofErr w:type="spellEnd"/>
      <w:r w:rsidRPr="00D52CAF">
        <w:rPr>
          <w:rFonts w:ascii="Arial" w:hAnsi="Arial" w:cs="Arial"/>
          <w:sz w:val="20"/>
          <w:szCs w:val="20"/>
        </w:rPr>
        <w:t xml:space="preserve"> v BIM </w:t>
      </w:r>
      <w:proofErr w:type="spellStart"/>
      <w:r w:rsidRPr="00D52CAF">
        <w:rPr>
          <w:rFonts w:ascii="Arial" w:hAnsi="Arial" w:cs="Arial"/>
          <w:sz w:val="20"/>
          <w:szCs w:val="20"/>
        </w:rPr>
        <w:t>izvedbenem</w:t>
      </w:r>
      <w:proofErr w:type="spellEnd"/>
      <w:r w:rsidRPr="00D52CAF">
        <w:rPr>
          <w:rFonts w:ascii="Arial" w:hAnsi="Arial" w:cs="Arial"/>
          <w:sz w:val="20"/>
          <w:szCs w:val="20"/>
        </w:rPr>
        <w:t xml:space="preserve"> </w:t>
      </w:r>
      <w:proofErr w:type="spellStart"/>
      <w:r w:rsidRPr="00D52CAF">
        <w:rPr>
          <w:rFonts w:ascii="Arial" w:hAnsi="Arial" w:cs="Arial"/>
          <w:sz w:val="20"/>
          <w:szCs w:val="20"/>
        </w:rPr>
        <w:t>planu</w:t>
      </w:r>
      <w:proofErr w:type="spellEnd"/>
      <w:r w:rsidRPr="00D52CAF">
        <w:rPr>
          <w:rFonts w:ascii="Arial" w:hAnsi="Arial" w:cs="Arial"/>
          <w:sz w:val="20"/>
          <w:szCs w:val="20"/>
        </w:rPr>
        <w:t xml:space="preserve">. Med </w:t>
      </w:r>
      <w:proofErr w:type="spellStart"/>
      <w:r w:rsidRPr="00D52CAF">
        <w:rPr>
          <w:rFonts w:ascii="Arial" w:hAnsi="Arial" w:cs="Arial"/>
          <w:sz w:val="20"/>
          <w:szCs w:val="20"/>
        </w:rPr>
        <w:t>samo</w:t>
      </w:r>
      <w:proofErr w:type="spellEnd"/>
      <w:r w:rsidRPr="00D52CAF">
        <w:rPr>
          <w:rFonts w:ascii="Arial" w:hAnsi="Arial" w:cs="Arial"/>
          <w:sz w:val="20"/>
          <w:szCs w:val="20"/>
        </w:rPr>
        <w:t xml:space="preserve"> </w:t>
      </w:r>
      <w:proofErr w:type="spellStart"/>
      <w:r w:rsidRPr="00D52CAF">
        <w:rPr>
          <w:rFonts w:ascii="Arial" w:hAnsi="Arial" w:cs="Arial"/>
          <w:sz w:val="20"/>
          <w:szCs w:val="20"/>
        </w:rPr>
        <w:t>gradnjo</w:t>
      </w:r>
      <w:proofErr w:type="spellEnd"/>
      <w:r w:rsidRPr="00D52CAF">
        <w:rPr>
          <w:rFonts w:ascii="Arial" w:hAnsi="Arial" w:cs="Arial"/>
          <w:sz w:val="20"/>
          <w:szCs w:val="20"/>
        </w:rPr>
        <w:t xml:space="preserve"> se BIM 3D model </w:t>
      </w:r>
      <w:proofErr w:type="spellStart"/>
      <w:r w:rsidRPr="00D52CAF">
        <w:rPr>
          <w:rFonts w:ascii="Arial" w:hAnsi="Arial" w:cs="Arial"/>
          <w:sz w:val="20"/>
          <w:szCs w:val="20"/>
        </w:rPr>
        <w:t>posodablja</w:t>
      </w:r>
      <w:proofErr w:type="spellEnd"/>
      <w:r w:rsidRPr="00D52CAF">
        <w:rPr>
          <w:rFonts w:ascii="Arial" w:hAnsi="Arial" w:cs="Arial"/>
          <w:sz w:val="20"/>
          <w:szCs w:val="20"/>
        </w:rPr>
        <w:t xml:space="preserve"> in </w:t>
      </w:r>
      <w:proofErr w:type="spellStart"/>
      <w:r w:rsidRPr="00D52CAF">
        <w:rPr>
          <w:rFonts w:ascii="Arial" w:hAnsi="Arial" w:cs="Arial"/>
          <w:sz w:val="20"/>
          <w:szCs w:val="20"/>
        </w:rPr>
        <w:t>predaja</w:t>
      </w:r>
      <w:proofErr w:type="spellEnd"/>
      <w:r w:rsidRPr="00D52CAF">
        <w:rPr>
          <w:rFonts w:ascii="Arial" w:hAnsi="Arial" w:cs="Arial"/>
          <w:sz w:val="20"/>
          <w:szCs w:val="20"/>
        </w:rPr>
        <w:t xml:space="preserve"> v </w:t>
      </w:r>
      <w:proofErr w:type="spellStart"/>
      <w:r w:rsidRPr="00D52CAF">
        <w:rPr>
          <w:rFonts w:ascii="Arial" w:hAnsi="Arial" w:cs="Arial"/>
          <w:sz w:val="20"/>
          <w:szCs w:val="20"/>
        </w:rPr>
        <w:t>pregled</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z </w:t>
      </w:r>
      <w:proofErr w:type="spellStart"/>
      <w:r w:rsidRPr="00D52CAF">
        <w:rPr>
          <w:rFonts w:ascii="Arial" w:hAnsi="Arial" w:cs="Arial"/>
          <w:sz w:val="20"/>
          <w:szCs w:val="20"/>
        </w:rPr>
        <w:t>dogovorjenim</w:t>
      </w:r>
      <w:proofErr w:type="spellEnd"/>
      <w:r w:rsidRPr="00D52CAF">
        <w:rPr>
          <w:rFonts w:ascii="Arial" w:hAnsi="Arial" w:cs="Arial"/>
          <w:sz w:val="20"/>
          <w:szCs w:val="20"/>
        </w:rPr>
        <w:t xml:space="preserve"> </w:t>
      </w:r>
      <w:proofErr w:type="spellStart"/>
      <w:r w:rsidRPr="00D52CAF">
        <w:rPr>
          <w:rFonts w:ascii="Arial" w:hAnsi="Arial" w:cs="Arial"/>
          <w:sz w:val="20"/>
          <w:szCs w:val="20"/>
        </w:rPr>
        <w:t>rokom</w:t>
      </w:r>
      <w:proofErr w:type="spellEnd"/>
      <w:r w:rsidRPr="00D52CAF">
        <w:rPr>
          <w:rFonts w:ascii="Arial" w:hAnsi="Arial" w:cs="Arial"/>
          <w:sz w:val="20"/>
          <w:szCs w:val="20"/>
        </w:rPr>
        <w:t xml:space="preserve"> v BEP.</w:t>
      </w:r>
    </w:p>
    <w:p w14:paraId="2512DDE0" w14:textId="77777777" w:rsidR="00E17348" w:rsidRPr="00D52CAF" w:rsidRDefault="00E17348" w:rsidP="00260C07">
      <w:pPr>
        <w:pStyle w:val="Brezrazmikov"/>
        <w:spacing w:line="276" w:lineRule="auto"/>
        <w:jc w:val="both"/>
        <w:rPr>
          <w:rFonts w:ascii="Arial" w:hAnsi="Arial" w:cs="Arial"/>
          <w:sz w:val="20"/>
          <w:szCs w:val="20"/>
        </w:rPr>
      </w:pPr>
    </w:p>
    <w:p w14:paraId="5FD69F62" w14:textId="77777777" w:rsidR="00E17348" w:rsidRPr="00D52CAF" w:rsidRDefault="00E17348" w:rsidP="00260C07">
      <w:pPr>
        <w:pStyle w:val="Brezrazmikov"/>
        <w:spacing w:line="276" w:lineRule="auto"/>
        <w:jc w:val="both"/>
        <w:rPr>
          <w:rFonts w:ascii="Arial" w:hAnsi="Arial" w:cs="Arial"/>
          <w:sz w:val="20"/>
          <w:szCs w:val="20"/>
        </w:rPr>
      </w:pPr>
      <w:proofErr w:type="spellStart"/>
      <w:r w:rsidRPr="00D52CAF">
        <w:rPr>
          <w:rFonts w:ascii="Arial" w:hAnsi="Arial" w:cs="Arial"/>
          <w:sz w:val="20"/>
          <w:szCs w:val="20"/>
        </w:rPr>
        <w:t>Zahteva</w:t>
      </w:r>
      <w:proofErr w:type="spellEnd"/>
      <w:r w:rsidRPr="00D52CAF">
        <w:rPr>
          <w:rFonts w:ascii="Arial" w:hAnsi="Arial" w:cs="Arial"/>
          <w:sz w:val="20"/>
          <w:szCs w:val="20"/>
        </w:rPr>
        <w:t xml:space="preserve"> se </w:t>
      </w:r>
      <w:proofErr w:type="spellStart"/>
      <w:r w:rsidRPr="00D52CAF">
        <w:rPr>
          <w:rFonts w:ascii="Arial" w:hAnsi="Arial" w:cs="Arial"/>
          <w:sz w:val="20"/>
          <w:szCs w:val="20"/>
        </w:rPr>
        <w:t>izdelava</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faze PID s </w:t>
      </w:r>
      <w:proofErr w:type="spellStart"/>
      <w:r w:rsidRPr="00D52CAF">
        <w:rPr>
          <w:rFonts w:ascii="Arial" w:hAnsi="Arial" w:cs="Arial"/>
          <w:sz w:val="20"/>
          <w:szCs w:val="20"/>
        </w:rPr>
        <w:t>povezanimi</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dokumenti</w:t>
      </w:r>
      <w:proofErr w:type="spellEnd"/>
      <w:r w:rsidRPr="00D52CAF">
        <w:rPr>
          <w:rFonts w:ascii="Arial" w:hAnsi="Arial" w:cs="Arial"/>
          <w:sz w:val="20"/>
          <w:szCs w:val="20"/>
        </w:rPr>
        <w:t xml:space="preserve"> z </w:t>
      </w:r>
      <w:proofErr w:type="spellStart"/>
      <w:r w:rsidRPr="00D52CAF">
        <w:rPr>
          <w:rFonts w:ascii="Arial" w:hAnsi="Arial" w:cs="Arial"/>
          <w:sz w:val="20"/>
          <w:szCs w:val="20"/>
        </w:rPr>
        <w:t>gradniki</w:t>
      </w:r>
      <w:proofErr w:type="spellEnd"/>
      <w:r w:rsidRPr="00D52CAF">
        <w:rPr>
          <w:rFonts w:ascii="Arial" w:hAnsi="Arial" w:cs="Arial"/>
          <w:sz w:val="20"/>
          <w:szCs w:val="20"/>
        </w:rPr>
        <w:t xml:space="preserve">, ki se </w:t>
      </w:r>
      <w:proofErr w:type="spellStart"/>
      <w:r w:rsidRPr="00D52CAF">
        <w:rPr>
          <w:rFonts w:ascii="Arial" w:hAnsi="Arial" w:cs="Arial"/>
          <w:sz w:val="20"/>
          <w:szCs w:val="20"/>
        </w:rPr>
        <w:t>dostavlja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z </w:t>
      </w:r>
      <w:proofErr w:type="spellStart"/>
      <w:r w:rsidRPr="00D52CAF">
        <w:rPr>
          <w:rFonts w:ascii="Arial" w:hAnsi="Arial" w:cs="Arial"/>
          <w:sz w:val="20"/>
          <w:szCs w:val="20"/>
        </w:rPr>
        <w:t>dogovorjenim</w:t>
      </w:r>
      <w:proofErr w:type="spellEnd"/>
      <w:r w:rsidRPr="00D52CAF">
        <w:rPr>
          <w:rFonts w:ascii="Arial" w:hAnsi="Arial" w:cs="Arial"/>
          <w:sz w:val="20"/>
          <w:szCs w:val="20"/>
        </w:rPr>
        <w:t xml:space="preserve"> </w:t>
      </w:r>
      <w:proofErr w:type="spellStart"/>
      <w:r w:rsidRPr="00D52CAF">
        <w:rPr>
          <w:rFonts w:ascii="Arial" w:hAnsi="Arial" w:cs="Arial"/>
          <w:sz w:val="20"/>
          <w:szCs w:val="20"/>
        </w:rPr>
        <w:t>rokom</w:t>
      </w:r>
      <w:proofErr w:type="spellEnd"/>
      <w:r w:rsidRPr="00D52CAF">
        <w:rPr>
          <w:rFonts w:ascii="Arial" w:hAnsi="Arial" w:cs="Arial"/>
          <w:sz w:val="20"/>
          <w:szCs w:val="20"/>
        </w:rPr>
        <w:t xml:space="preserve"> v BEP. BIM </w:t>
      </w:r>
      <w:proofErr w:type="gramStart"/>
      <w:r w:rsidRPr="00D52CAF">
        <w:rPr>
          <w:rFonts w:ascii="Arial" w:hAnsi="Arial" w:cs="Arial"/>
          <w:sz w:val="20"/>
          <w:szCs w:val="20"/>
        </w:rPr>
        <w:t>model</w:t>
      </w:r>
      <w:proofErr w:type="gramEnd"/>
      <w:r w:rsidRPr="00D52CAF">
        <w:rPr>
          <w:rFonts w:ascii="Arial" w:hAnsi="Arial" w:cs="Arial"/>
          <w:sz w:val="20"/>
          <w:szCs w:val="20"/>
        </w:rPr>
        <w:t xml:space="preserve"> faze PID je </w:t>
      </w:r>
      <w:proofErr w:type="spellStart"/>
      <w:r w:rsidRPr="00D52CAF">
        <w:rPr>
          <w:rFonts w:ascii="Arial" w:hAnsi="Arial" w:cs="Arial"/>
          <w:sz w:val="20"/>
          <w:szCs w:val="20"/>
        </w:rPr>
        <w:t>povezan</w:t>
      </w:r>
      <w:proofErr w:type="spellEnd"/>
      <w:r w:rsidRPr="00D52CAF">
        <w:rPr>
          <w:rFonts w:ascii="Arial" w:hAnsi="Arial" w:cs="Arial"/>
          <w:sz w:val="20"/>
          <w:szCs w:val="20"/>
        </w:rPr>
        <w:t xml:space="preserve"> z </w:t>
      </w:r>
      <w:proofErr w:type="spellStart"/>
      <w:r w:rsidRPr="00D52CAF">
        <w:rPr>
          <w:rFonts w:ascii="Arial" w:hAnsi="Arial" w:cs="Arial"/>
          <w:sz w:val="20"/>
          <w:szCs w:val="20"/>
        </w:rPr>
        <w:t>vsemi</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dokumenti</w:t>
      </w:r>
      <w:proofErr w:type="spellEnd"/>
      <w:r w:rsidRPr="00D52CAF">
        <w:rPr>
          <w:rFonts w:ascii="Arial" w:hAnsi="Arial" w:cs="Arial"/>
          <w:sz w:val="20"/>
          <w:szCs w:val="20"/>
        </w:rPr>
        <w:t xml:space="preserve">, </w:t>
      </w:r>
      <w:proofErr w:type="spellStart"/>
      <w:r w:rsidRPr="00D52CAF">
        <w:rPr>
          <w:rFonts w:ascii="Arial" w:hAnsi="Arial" w:cs="Arial"/>
          <w:sz w:val="20"/>
          <w:szCs w:val="20"/>
        </w:rPr>
        <w:t>kot</w:t>
      </w:r>
      <w:proofErr w:type="spellEnd"/>
      <w:r w:rsidRPr="00D52CAF">
        <w:rPr>
          <w:rFonts w:ascii="Arial" w:hAnsi="Arial" w:cs="Arial"/>
          <w:sz w:val="20"/>
          <w:szCs w:val="20"/>
        </w:rPr>
        <w:t xml:space="preserve"> so </w:t>
      </w:r>
      <w:proofErr w:type="spellStart"/>
      <w:r w:rsidRPr="00D52CAF">
        <w:rPr>
          <w:rFonts w:ascii="Arial" w:hAnsi="Arial" w:cs="Arial"/>
          <w:sz w:val="20"/>
          <w:szCs w:val="20"/>
        </w:rPr>
        <w:t>specifikacije</w:t>
      </w:r>
      <w:proofErr w:type="spellEnd"/>
      <w:r w:rsidRPr="00D52CAF">
        <w:rPr>
          <w:rFonts w:ascii="Arial" w:hAnsi="Arial" w:cs="Arial"/>
          <w:sz w:val="20"/>
          <w:szCs w:val="20"/>
        </w:rPr>
        <w:t xml:space="preserve">, </w:t>
      </w:r>
      <w:proofErr w:type="spellStart"/>
      <w:r w:rsidRPr="00D52CAF">
        <w:rPr>
          <w:rFonts w:ascii="Arial" w:hAnsi="Arial" w:cs="Arial"/>
          <w:sz w:val="20"/>
          <w:szCs w:val="20"/>
        </w:rPr>
        <w:t>garancije</w:t>
      </w:r>
      <w:proofErr w:type="spellEnd"/>
      <w:r w:rsidRPr="00D52CAF">
        <w:rPr>
          <w:rFonts w:ascii="Arial" w:hAnsi="Arial" w:cs="Arial"/>
          <w:sz w:val="20"/>
          <w:szCs w:val="20"/>
        </w:rPr>
        <w:t xml:space="preserve">, </w:t>
      </w:r>
      <w:proofErr w:type="spellStart"/>
      <w:r w:rsidRPr="00D52CAF">
        <w:rPr>
          <w:rFonts w:ascii="Arial" w:hAnsi="Arial" w:cs="Arial"/>
          <w:sz w:val="20"/>
          <w:szCs w:val="20"/>
        </w:rPr>
        <w:t>navodila</w:t>
      </w:r>
      <w:proofErr w:type="spellEnd"/>
      <w:r w:rsidRPr="00D52CAF">
        <w:rPr>
          <w:rFonts w:ascii="Arial" w:hAnsi="Arial" w:cs="Arial"/>
          <w:sz w:val="20"/>
          <w:szCs w:val="20"/>
        </w:rPr>
        <w:t xml:space="preserve"> za </w:t>
      </w:r>
      <w:proofErr w:type="spellStart"/>
      <w:r w:rsidRPr="00D52CAF">
        <w:rPr>
          <w:rFonts w:ascii="Arial" w:hAnsi="Arial" w:cs="Arial"/>
          <w:sz w:val="20"/>
          <w:szCs w:val="20"/>
        </w:rPr>
        <w:t>uporabo</w:t>
      </w:r>
      <w:proofErr w:type="spellEnd"/>
      <w:r w:rsidRPr="00D52CAF">
        <w:rPr>
          <w:rFonts w:ascii="Arial" w:hAnsi="Arial" w:cs="Arial"/>
          <w:sz w:val="20"/>
          <w:szCs w:val="20"/>
        </w:rPr>
        <w:t xml:space="preserve"> in </w:t>
      </w:r>
      <w:proofErr w:type="spellStart"/>
      <w:r w:rsidRPr="00D52CAF">
        <w:rPr>
          <w:rFonts w:ascii="Arial" w:hAnsi="Arial" w:cs="Arial"/>
          <w:sz w:val="20"/>
          <w:szCs w:val="20"/>
        </w:rPr>
        <w:t>vsa</w:t>
      </w:r>
      <w:proofErr w:type="spellEnd"/>
      <w:r w:rsidRPr="00D52CAF">
        <w:rPr>
          <w:rFonts w:ascii="Arial" w:hAnsi="Arial" w:cs="Arial"/>
          <w:sz w:val="20"/>
          <w:szCs w:val="20"/>
        </w:rPr>
        <w:t xml:space="preserve"> </w:t>
      </w:r>
      <w:proofErr w:type="spellStart"/>
      <w:r w:rsidRPr="00D52CAF">
        <w:rPr>
          <w:rFonts w:ascii="Arial" w:hAnsi="Arial" w:cs="Arial"/>
          <w:sz w:val="20"/>
          <w:szCs w:val="20"/>
        </w:rPr>
        <w:t>druga</w:t>
      </w:r>
      <w:proofErr w:type="spellEnd"/>
      <w:r w:rsidRPr="00D52CAF">
        <w:rPr>
          <w:rFonts w:ascii="Arial" w:hAnsi="Arial" w:cs="Arial"/>
          <w:sz w:val="20"/>
          <w:szCs w:val="20"/>
        </w:rPr>
        <w:t xml:space="preserve"> </w:t>
      </w:r>
      <w:proofErr w:type="spellStart"/>
      <w:r w:rsidRPr="00D52CAF">
        <w:rPr>
          <w:rFonts w:ascii="Arial" w:hAnsi="Arial" w:cs="Arial"/>
          <w:sz w:val="20"/>
          <w:szCs w:val="20"/>
        </w:rPr>
        <w:t>potrebna</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dokumentacija</w:t>
      </w:r>
      <w:proofErr w:type="spellEnd"/>
      <w:r w:rsidRPr="00D52CAF">
        <w:rPr>
          <w:rFonts w:ascii="Arial" w:hAnsi="Arial" w:cs="Arial"/>
          <w:sz w:val="20"/>
          <w:szCs w:val="20"/>
        </w:rPr>
        <w:t xml:space="preserve"> za </w:t>
      </w:r>
      <w:proofErr w:type="spellStart"/>
      <w:r w:rsidRPr="00D52CAF">
        <w:rPr>
          <w:rFonts w:ascii="Arial" w:hAnsi="Arial" w:cs="Arial"/>
          <w:sz w:val="20"/>
          <w:szCs w:val="20"/>
        </w:rPr>
        <w:t>pravilno</w:t>
      </w:r>
      <w:proofErr w:type="spellEnd"/>
      <w:r w:rsidRPr="00D52CAF">
        <w:rPr>
          <w:rFonts w:ascii="Arial" w:hAnsi="Arial" w:cs="Arial"/>
          <w:sz w:val="20"/>
          <w:szCs w:val="20"/>
        </w:rPr>
        <w:t xml:space="preserve"> </w:t>
      </w:r>
      <w:proofErr w:type="spellStart"/>
      <w:r w:rsidRPr="00D52CAF">
        <w:rPr>
          <w:rFonts w:ascii="Arial" w:hAnsi="Arial" w:cs="Arial"/>
          <w:sz w:val="20"/>
          <w:szCs w:val="20"/>
        </w:rPr>
        <w:t>uporabo</w:t>
      </w:r>
      <w:proofErr w:type="spellEnd"/>
      <w:r w:rsidRPr="00D52CAF">
        <w:rPr>
          <w:rFonts w:ascii="Arial" w:hAnsi="Arial" w:cs="Arial"/>
          <w:sz w:val="20"/>
          <w:szCs w:val="20"/>
        </w:rPr>
        <w:t xml:space="preserve"> in </w:t>
      </w:r>
      <w:proofErr w:type="spellStart"/>
      <w:r w:rsidRPr="00D52CAF">
        <w:rPr>
          <w:rFonts w:ascii="Arial" w:hAnsi="Arial" w:cs="Arial"/>
          <w:sz w:val="20"/>
          <w:szCs w:val="20"/>
        </w:rPr>
        <w:t>vzdrževanje</w:t>
      </w:r>
      <w:proofErr w:type="spellEnd"/>
      <w:r w:rsidRPr="00D52CAF">
        <w:rPr>
          <w:rFonts w:ascii="Arial" w:hAnsi="Arial" w:cs="Arial"/>
          <w:sz w:val="20"/>
          <w:szCs w:val="20"/>
        </w:rPr>
        <w:t xml:space="preserve"> </w:t>
      </w:r>
      <w:proofErr w:type="spellStart"/>
      <w:r w:rsidRPr="00D52CAF">
        <w:rPr>
          <w:rFonts w:ascii="Arial" w:hAnsi="Arial" w:cs="Arial"/>
          <w:sz w:val="20"/>
          <w:szCs w:val="20"/>
        </w:rPr>
        <w:t>zgrajenega</w:t>
      </w:r>
      <w:proofErr w:type="spellEnd"/>
      <w:r w:rsidRPr="00D52CAF">
        <w:rPr>
          <w:rFonts w:ascii="Arial" w:hAnsi="Arial" w:cs="Arial"/>
          <w:sz w:val="20"/>
          <w:szCs w:val="20"/>
        </w:rPr>
        <w:t xml:space="preserve"> </w:t>
      </w:r>
      <w:proofErr w:type="spellStart"/>
      <w:r w:rsidRPr="00D52CAF">
        <w:rPr>
          <w:rFonts w:ascii="Arial" w:hAnsi="Arial" w:cs="Arial"/>
          <w:sz w:val="20"/>
          <w:szCs w:val="20"/>
        </w:rPr>
        <w:t>objekta</w:t>
      </w:r>
      <w:proofErr w:type="spellEnd"/>
      <w:r w:rsidRPr="00D52CAF">
        <w:rPr>
          <w:rFonts w:ascii="Arial" w:hAnsi="Arial" w:cs="Arial"/>
          <w:sz w:val="20"/>
          <w:szCs w:val="20"/>
        </w:rPr>
        <w:t xml:space="preserve">, </w:t>
      </w:r>
      <w:proofErr w:type="spellStart"/>
      <w:r w:rsidRPr="00D52CAF">
        <w:rPr>
          <w:rFonts w:ascii="Arial" w:hAnsi="Arial" w:cs="Arial"/>
          <w:sz w:val="20"/>
          <w:szCs w:val="20"/>
        </w:rPr>
        <w:t>povezani</w:t>
      </w:r>
      <w:proofErr w:type="spellEnd"/>
      <w:r w:rsidRPr="00D52CAF">
        <w:rPr>
          <w:rFonts w:ascii="Arial" w:hAnsi="Arial" w:cs="Arial"/>
          <w:sz w:val="20"/>
          <w:szCs w:val="20"/>
        </w:rPr>
        <w:t xml:space="preserve"> z </w:t>
      </w:r>
      <w:proofErr w:type="spellStart"/>
      <w:r w:rsidRPr="00D52CAF">
        <w:rPr>
          <w:rFonts w:ascii="Arial" w:hAnsi="Arial" w:cs="Arial"/>
          <w:sz w:val="20"/>
          <w:szCs w:val="20"/>
        </w:rPr>
        <w:t>gradniki</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izvedenega</w:t>
      </w:r>
      <w:proofErr w:type="spellEnd"/>
      <w:r w:rsidRPr="00D52CAF">
        <w:rPr>
          <w:rFonts w:ascii="Arial" w:hAnsi="Arial" w:cs="Arial"/>
          <w:sz w:val="20"/>
          <w:szCs w:val="20"/>
        </w:rPr>
        <w:t xml:space="preserve"> </w:t>
      </w:r>
      <w:proofErr w:type="spellStart"/>
      <w:r w:rsidRPr="00D52CAF">
        <w:rPr>
          <w:rFonts w:ascii="Arial" w:hAnsi="Arial" w:cs="Arial"/>
          <w:sz w:val="20"/>
          <w:szCs w:val="20"/>
        </w:rPr>
        <w:t>stanja</w:t>
      </w:r>
      <w:proofErr w:type="spellEnd"/>
      <w:r w:rsidRPr="00D52CAF">
        <w:rPr>
          <w:rFonts w:ascii="Arial" w:hAnsi="Arial" w:cs="Arial"/>
          <w:sz w:val="20"/>
          <w:szCs w:val="20"/>
        </w:rPr>
        <w:t xml:space="preserve">. Ker je </w:t>
      </w:r>
      <w:proofErr w:type="spellStart"/>
      <w:r w:rsidRPr="00D52CAF">
        <w:rPr>
          <w:rFonts w:ascii="Arial" w:hAnsi="Arial" w:cs="Arial"/>
          <w:sz w:val="20"/>
          <w:szCs w:val="20"/>
        </w:rPr>
        <w:t>objekt</w:t>
      </w:r>
      <w:proofErr w:type="spellEnd"/>
      <w:r w:rsidRPr="00D52CAF">
        <w:rPr>
          <w:rFonts w:ascii="Arial" w:hAnsi="Arial" w:cs="Arial"/>
          <w:sz w:val="20"/>
          <w:szCs w:val="20"/>
        </w:rPr>
        <w:t xml:space="preserve"> KVT II del </w:t>
      </w:r>
      <w:proofErr w:type="spellStart"/>
      <w:r w:rsidRPr="00D52CAF">
        <w:rPr>
          <w:rFonts w:ascii="Arial" w:hAnsi="Arial" w:cs="Arial"/>
          <w:sz w:val="20"/>
          <w:szCs w:val="20"/>
        </w:rPr>
        <w:t>celotnega</w:t>
      </w:r>
      <w:proofErr w:type="spellEnd"/>
      <w:r w:rsidRPr="00D52CAF">
        <w:rPr>
          <w:rFonts w:ascii="Arial" w:hAnsi="Arial" w:cs="Arial"/>
          <w:sz w:val="20"/>
          <w:szCs w:val="20"/>
        </w:rPr>
        <w:t xml:space="preserve"> </w:t>
      </w:r>
      <w:proofErr w:type="spellStart"/>
      <w:r w:rsidRPr="00D52CAF">
        <w:rPr>
          <w:rFonts w:ascii="Arial" w:hAnsi="Arial" w:cs="Arial"/>
          <w:sz w:val="20"/>
          <w:szCs w:val="20"/>
        </w:rPr>
        <w:t>Kampusa</w:t>
      </w:r>
      <w:proofErr w:type="spellEnd"/>
      <w:r w:rsidRPr="00D52CAF">
        <w:rPr>
          <w:rFonts w:ascii="Arial" w:hAnsi="Arial" w:cs="Arial"/>
          <w:sz w:val="20"/>
          <w:szCs w:val="20"/>
        </w:rPr>
        <w:t xml:space="preserve"> </w:t>
      </w:r>
      <w:proofErr w:type="spellStart"/>
      <w:r w:rsidRPr="00D52CAF">
        <w:rPr>
          <w:rFonts w:ascii="Arial" w:hAnsi="Arial" w:cs="Arial"/>
          <w:sz w:val="20"/>
          <w:szCs w:val="20"/>
        </w:rPr>
        <w:t>Vrazov</w:t>
      </w:r>
      <w:proofErr w:type="spellEnd"/>
      <w:r w:rsidRPr="00D52CAF">
        <w:rPr>
          <w:rFonts w:ascii="Arial" w:hAnsi="Arial" w:cs="Arial"/>
          <w:sz w:val="20"/>
          <w:szCs w:val="20"/>
        </w:rPr>
        <w:t xml:space="preserve"> </w:t>
      </w:r>
      <w:proofErr w:type="spellStart"/>
      <w:r w:rsidRPr="00D52CAF">
        <w:rPr>
          <w:rFonts w:ascii="Arial" w:hAnsi="Arial" w:cs="Arial"/>
          <w:sz w:val="20"/>
          <w:szCs w:val="20"/>
        </w:rPr>
        <w:t>trg</w:t>
      </w:r>
      <w:proofErr w:type="spellEnd"/>
      <w:r w:rsidRPr="00D52CAF">
        <w:rPr>
          <w:rFonts w:ascii="Arial" w:hAnsi="Arial" w:cs="Arial"/>
          <w:sz w:val="20"/>
          <w:szCs w:val="20"/>
        </w:rPr>
        <w:t xml:space="preserve"> je </w:t>
      </w:r>
      <w:proofErr w:type="spellStart"/>
      <w:r w:rsidRPr="00D52CAF">
        <w:rPr>
          <w:rFonts w:ascii="Arial" w:hAnsi="Arial" w:cs="Arial"/>
          <w:sz w:val="20"/>
          <w:szCs w:val="20"/>
        </w:rPr>
        <w:t>potrebno</w:t>
      </w:r>
      <w:proofErr w:type="spellEnd"/>
      <w:r w:rsidRPr="00D52CAF">
        <w:rPr>
          <w:rFonts w:ascii="Arial" w:hAnsi="Arial" w:cs="Arial"/>
          <w:sz w:val="20"/>
          <w:szCs w:val="20"/>
        </w:rPr>
        <w:t xml:space="preserve"> </w:t>
      </w:r>
      <w:proofErr w:type="spellStart"/>
      <w:r w:rsidRPr="00D52CAF">
        <w:rPr>
          <w:rFonts w:ascii="Arial" w:hAnsi="Arial" w:cs="Arial"/>
          <w:sz w:val="20"/>
          <w:szCs w:val="20"/>
        </w:rPr>
        <w:t>pripraviti</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s </w:t>
      </w:r>
      <w:proofErr w:type="spellStart"/>
      <w:r w:rsidRPr="00D52CAF">
        <w:rPr>
          <w:rFonts w:ascii="Arial" w:hAnsi="Arial" w:cs="Arial"/>
          <w:sz w:val="20"/>
          <w:szCs w:val="20"/>
        </w:rPr>
        <w:t>standardi</w:t>
      </w:r>
      <w:proofErr w:type="spellEnd"/>
      <w:r w:rsidRPr="00D52CAF">
        <w:rPr>
          <w:rFonts w:ascii="Arial" w:hAnsi="Arial" w:cs="Arial"/>
          <w:sz w:val="20"/>
          <w:szCs w:val="20"/>
        </w:rPr>
        <w:t xml:space="preserve"> </w:t>
      </w:r>
      <w:proofErr w:type="spellStart"/>
      <w:r w:rsidRPr="00D52CAF">
        <w:rPr>
          <w:rFonts w:ascii="Arial" w:hAnsi="Arial" w:cs="Arial"/>
          <w:sz w:val="20"/>
          <w:szCs w:val="20"/>
        </w:rPr>
        <w:t>postavljenimi</w:t>
      </w:r>
      <w:proofErr w:type="spellEnd"/>
      <w:r w:rsidRPr="00D52CAF">
        <w:rPr>
          <w:rFonts w:ascii="Arial" w:hAnsi="Arial" w:cs="Arial"/>
          <w:sz w:val="20"/>
          <w:szCs w:val="20"/>
        </w:rPr>
        <w:t xml:space="preserve"> v </w:t>
      </w:r>
      <w:proofErr w:type="spellStart"/>
      <w:r w:rsidRPr="00D52CAF">
        <w:rPr>
          <w:rFonts w:ascii="Arial" w:hAnsi="Arial" w:cs="Arial"/>
          <w:sz w:val="20"/>
          <w:szCs w:val="20"/>
        </w:rPr>
        <w:t>okviru</w:t>
      </w:r>
      <w:proofErr w:type="spellEnd"/>
      <w:r w:rsidRPr="00D52CAF">
        <w:rPr>
          <w:rFonts w:ascii="Arial" w:hAnsi="Arial" w:cs="Arial"/>
          <w:sz w:val="20"/>
          <w:szCs w:val="20"/>
        </w:rPr>
        <w:t xml:space="preserve"> </w:t>
      </w:r>
      <w:proofErr w:type="spellStart"/>
      <w:r w:rsidRPr="00D52CAF">
        <w:rPr>
          <w:rFonts w:ascii="Arial" w:hAnsi="Arial" w:cs="Arial"/>
          <w:sz w:val="20"/>
          <w:szCs w:val="20"/>
        </w:rPr>
        <w:t>implementacije</w:t>
      </w:r>
      <w:proofErr w:type="spellEnd"/>
      <w:r w:rsidRPr="00D52CAF">
        <w:rPr>
          <w:rFonts w:ascii="Arial" w:hAnsi="Arial" w:cs="Arial"/>
          <w:sz w:val="20"/>
          <w:szCs w:val="20"/>
        </w:rPr>
        <w:t xml:space="preserve"> BIM </w:t>
      </w:r>
      <w:proofErr w:type="spellStart"/>
      <w:r w:rsidRPr="00D52CAF">
        <w:rPr>
          <w:rFonts w:ascii="Arial" w:hAnsi="Arial" w:cs="Arial"/>
          <w:sz w:val="20"/>
          <w:szCs w:val="20"/>
        </w:rPr>
        <w:t>pristopa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projektu</w:t>
      </w:r>
      <w:proofErr w:type="spellEnd"/>
      <w:r w:rsidRPr="00D52CAF">
        <w:rPr>
          <w:rFonts w:ascii="Arial" w:hAnsi="Arial" w:cs="Arial"/>
          <w:sz w:val="20"/>
          <w:szCs w:val="20"/>
        </w:rPr>
        <w:t xml:space="preserve"> KVT I, </w:t>
      </w:r>
      <w:proofErr w:type="spellStart"/>
      <w:r w:rsidRPr="00D52CAF">
        <w:rPr>
          <w:rFonts w:ascii="Arial" w:hAnsi="Arial" w:cs="Arial"/>
          <w:sz w:val="20"/>
          <w:szCs w:val="20"/>
        </w:rPr>
        <w:t>kar</w:t>
      </w:r>
      <w:proofErr w:type="spellEnd"/>
      <w:r w:rsidRPr="00D52CAF">
        <w:rPr>
          <w:rFonts w:ascii="Arial" w:hAnsi="Arial" w:cs="Arial"/>
          <w:sz w:val="20"/>
          <w:szCs w:val="20"/>
        </w:rPr>
        <w:t xml:space="preserve"> mora </w:t>
      </w:r>
      <w:proofErr w:type="spellStart"/>
      <w:r w:rsidRPr="00D52CAF">
        <w:rPr>
          <w:rFonts w:ascii="Arial" w:hAnsi="Arial" w:cs="Arial"/>
          <w:sz w:val="20"/>
          <w:szCs w:val="20"/>
        </w:rPr>
        <w:t>biti</w:t>
      </w:r>
      <w:proofErr w:type="spellEnd"/>
      <w:r w:rsidRPr="00D52CAF">
        <w:rPr>
          <w:rFonts w:ascii="Arial" w:hAnsi="Arial" w:cs="Arial"/>
          <w:sz w:val="20"/>
          <w:szCs w:val="20"/>
        </w:rPr>
        <w:t xml:space="preserve"> </w:t>
      </w:r>
      <w:proofErr w:type="spellStart"/>
      <w:r w:rsidRPr="00D52CAF">
        <w:rPr>
          <w:rFonts w:ascii="Arial" w:hAnsi="Arial" w:cs="Arial"/>
          <w:sz w:val="20"/>
          <w:szCs w:val="20"/>
        </w:rPr>
        <w:t>zajeto</w:t>
      </w:r>
      <w:proofErr w:type="spellEnd"/>
      <w:r w:rsidRPr="00D52CAF">
        <w:rPr>
          <w:rFonts w:ascii="Arial" w:hAnsi="Arial" w:cs="Arial"/>
          <w:sz w:val="20"/>
          <w:szCs w:val="20"/>
        </w:rPr>
        <w:t xml:space="preserve"> v BEP.   </w:t>
      </w:r>
    </w:p>
    <w:p w14:paraId="47AD579B" w14:textId="77777777" w:rsidR="00E17348" w:rsidRPr="00D52CAF" w:rsidRDefault="00E17348" w:rsidP="00260C07">
      <w:pPr>
        <w:pStyle w:val="Brezrazmikov"/>
        <w:spacing w:line="276" w:lineRule="auto"/>
        <w:jc w:val="both"/>
        <w:rPr>
          <w:rFonts w:ascii="Arial" w:hAnsi="Arial" w:cs="Arial"/>
          <w:sz w:val="20"/>
          <w:szCs w:val="20"/>
        </w:rPr>
      </w:pPr>
    </w:p>
    <w:p w14:paraId="6006A974" w14:textId="77777777" w:rsidR="00E17348" w:rsidRPr="00D52CAF" w:rsidRDefault="00E17348" w:rsidP="00563BC3">
      <w:pPr>
        <w:spacing w:line="276" w:lineRule="auto"/>
        <w:jc w:val="both"/>
        <w:rPr>
          <w:rFonts w:ascii="Arial" w:hAnsi="Arial" w:cs="Arial"/>
          <w:iCs/>
          <w:sz w:val="20"/>
          <w:szCs w:val="20"/>
        </w:rPr>
      </w:pPr>
      <w:r w:rsidRPr="00D52CAF">
        <w:rPr>
          <w:rFonts w:ascii="Arial" w:hAnsi="Arial" w:cs="Arial"/>
          <w:iCs/>
          <w:sz w:val="20"/>
          <w:szCs w:val="20"/>
        </w:rPr>
        <w:t xml:space="preserve">Implementacija BIM pristopa mora biti funkcionalna in uporabna. BIM gradniki morajo biti opremljeni z ustreznimi lastnostmi, ki omogočajo zajem, </w:t>
      </w:r>
      <w:proofErr w:type="spellStart"/>
      <w:r w:rsidRPr="00D52CAF">
        <w:rPr>
          <w:rFonts w:ascii="Arial" w:hAnsi="Arial" w:cs="Arial"/>
          <w:iCs/>
          <w:sz w:val="20"/>
          <w:szCs w:val="20"/>
        </w:rPr>
        <w:t>selektiranje</w:t>
      </w:r>
      <w:proofErr w:type="spellEnd"/>
      <w:r w:rsidRPr="00D52CAF">
        <w:rPr>
          <w:rFonts w:ascii="Arial" w:hAnsi="Arial" w:cs="Arial"/>
          <w:iCs/>
          <w:sz w:val="20"/>
          <w:szCs w:val="20"/>
        </w:rPr>
        <w:t xml:space="preserve"> in filtriranje podatkov. Vsi zahtevani podatki morajo biti berljivi in vidni ter pripravljeni tako, da jih je mogoče zajemati iz IFC modelov (odprti BIM pristop).</w:t>
      </w:r>
    </w:p>
    <w:p w14:paraId="7A9FA04D" w14:textId="77777777" w:rsidR="00E17348" w:rsidRPr="00D52CAF" w:rsidRDefault="00E17348" w:rsidP="00563BC3">
      <w:pPr>
        <w:spacing w:line="276" w:lineRule="auto"/>
        <w:jc w:val="both"/>
        <w:rPr>
          <w:rFonts w:ascii="Arial" w:hAnsi="Arial" w:cs="Arial"/>
          <w:iCs/>
          <w:sz w:val="20"/>
          <w:szCs w:val="20"/>
        </w:rPr>
      </w:pPr>
      <w:r w:rsidRPr="00D52CAF">
        <w:rPr>
          <w:rFonts w:ascii="Arial" w:hAnsi="Arial" w:cs="Arial"/>
          <w:iCs/>
          <w:sz w:val="20"/>
          <w:szCs w:val="20"/>
        </w:rPr>
        <w:t>Izvajalec izdela in preda kompletno projektno dokumentacijo v 4 (štirih) izvodih v mapah ter v 2 (dveh)  izvodih v elektronski obliki (CD, DVD ali USB medij) v obliki zapisa doc., tabele in predračun/popisi s količinami v obliki zapisa *.</w:t>
      </w:r>
      <w:proofErr w:type="spellStart"/>
      <w:r w:rsidRPr="00D52CAF">
        <w:rPr>
          <w:rFonts w:ascii="Arial" w:hAnsi="Arial" w:cs="Arial"/>
          <w:iCs/>
          <w:sz w:val="20"/>
          <w:szCs w:val="20"/>
        </w:rPr>
        <w:t>xls</w:t>
      </w:r>
      <w:proofErr w:type="spellEnd"/>
      <w:r w:rsidRPr="00D52CAF">
        <w:rPr>
          <w:rFonts w:ascii="Arial" w:hAnsi="Arial" w:cs="Arial"/>
          <w:iCs/>
          <w:sz w:val="20"/>
          <w:szCs w:val="20"/>
        </w:rPr>
        <w:t xml:space="preserve"> in načrti v obliki zapisa, ki bo povezljiv s programom </w:t>
      </w:r>
      <w:proofErr w:type="spellStart"/>
      <w:r w:rsidRPr="00D52CAF">
        <w:rPr>
          <w:rFonts w:ascii="Arial" w:hAnsi="Arial" w:cs="Arial"/>
          <w:iCs/>
          <w:sz w:val="20"/>
          <w:szCs w:val="20"/>
        </w:rPr>
        <w:t>Archicad</w:t>
      </w:r>
      <w:proofErr w:type="spellEnd"/>
      <w:r w:rsidRPr="00D52CAF">
        <w:rPr>
          <w:rFonts w:ascii="Arial" w:hAnsi="Arial" w:cs="Arial"/>
          <w:iCs/>
          <w:sz w:val="20"/>
          <w:szCs w:val="20"/>
        </w:rPr>
        <w:t xml:space="preserve"> in </w:t>
      </w:r>
      <w:proofErr w:type="spellStart"/>
      <w:r w:rsidRPr="00D52CAF">
        <w:rPr>
          <w:rFonts w:ascii="Arial" w:hAnsi="Arial" w:cs="Arial"/>
          <w:iCs/>
          <w:sz w:val="20"/>
          <w:szCs w:val="20"/>
        </w:rPr>
        <w:t>AutoCAD</w:t>
      </w:r>
      <w:proofErr w:type="spellEnd"/>
      <w:r w:rsidRPr="00D52CAF">
        <w:rPr>
          <w:rFonts w:ascii="Arial" w:hAnsi="Arial" w:cs="Arial"/>
          <w:iCs/>
          <w:sz w:val="20"/>
          <w:szCs w:val="20"/>
        </w:rPr>
        <w:t xml:space="preserve"> (*.</w:t>
      </w:r>
      <w:proofErr w:type="spellStart"/>
      <w:r w:rsidRPr="00D52CAF">
        <w:rPr>
          <w:rFonts w:ascii="Arial" w:hAnsi="Arial" w:cs="Arial"/>
          <w:iCs/>
          <w:sz w:val="20"/>
          <w:szCs w:val="20"/>
        </w:rPr>
        <w:t>dwg</w:t>
      </w:r>
      <w:proofErr w:type="spellEnd"/>
      <w:r w:rsidRPr="00D52CAF">
        <w:rPr>
          <w:rFonts w:ascii="Arial" w:hAnsi="Arial" w:cs="Arial"/>
          <w:iCs/>
          <w:sz w:val="20"/>
          <w:szCs w:val="20"/>
        </w:rPr>
        <w:t xml:space="preserve"> ali *.</w:t>
      </w:r>
      <w:proofErr w:type="spellStart"/>
      <w:r w:rsidRPr="00D52CAF">
        <w:rPr>
          <w:rFonts w:ascii="Arial" w:hAnsi="Arial" w:cs="Arial"/>
          <w:iCs/>
          <w:sz w:val="20"/>
          <w:szCs w:val="20"/>
        </w:rPr>
        <w:t>dxf</w:t>
      </w:r>
      <w:proofErr w:type="spellEnd"/>
      <w:r w:rsidRPr="00D52CAF">
        <w:rPr>
          <w:rFonts w:ascii="Arial" w:hAnsi="Arial" w:cs="Arial"/>
          <w:iCs/>
          <w:sz w:val="20"/>
          <w:szCs w:val="20"/>
        </w:rPr>
        <w:t>) in vse našteto tudi v *.</w:t>
      </w:r>
      <w:proofErr w:type="spellStart"/>
      <w:r w:rsidRPr="00D52CAF">
        <w:rPr>
          <w:rFonts w:ascii="Arial" w:hAnsi="Arial" w:cs="Arial"/>
          <w:iCs/>
          <w:sz w:val="20"/>
          <w:szCs w:val="20"/>
        </w:rPr>
        <w:t>pdf</w:t>
      </w:r>
      <w:proofErr w:type="spellEnd"/>
      <w:r w:rsidRPr="00D52CAF">
        <w:rPr>
          <w:rFonts w:ascii="Arial" w:hAnsi="Arial" w:cs="Arial"/>
          <w:iCs/>
          <w:sz w:val="20"/>
          <w:szCs w:val="20"/>
        </w:rPr>
        <w:t xml:space="preserve"> obliki. </w:t>
      </w:r>
    </w:p>
    <w:p w14:paraId="58D5B005" w14:textId="77777777" w:rsidR="00E17348" w:rsidRPr="00D52CAF" w:rsidRDefault="00E17348" w:rsidP="00E17348">
      <w:pPr>
        <w:spacing w:line="276" w:lineRule="auto"/>
        <w:rPr>
          <w:rFonts w:ascii="Arial" w:hAnsi="Arial" w:cs="Arial"/>
          <w:iCs/>
          <w:sz w:val="20"/>
          <w:szCs w:val="20"/>
        </w:rPr>
      </w:pPr>
      <w:r w:rsidRPr="00D52CAF">
        <w:rPr>
          <w:rFonts w:ascii="Arial" w:hAnsi="Arial" w:cs="Arial"/>
          <w:iCs/>
          <w:sz w:val="20"/>
          <w:szCs w:val="20"/>
        </w:rPr>
        <w:t>Za potrebe recenzije/revizije mora izvajalec naročniku predati dokumentacijo v 2 (dveh) natisnjenih izvodih in 2 (dveh) digitalnih izvodih, vključno z BIM formatom.</w:t>
      </w:r>
    </w:p>
    <w:p w14:paraId="18CE8802" w14:textId="77777777" w:rsidR="00E17348" w:rsidRPr="00D52CAF" w:rsidRDefault="00E17348" w:rsidP="00E17348">
      <w:pPr>
        <w:spacing w:line="276" w:lineRule="auto"/>
        <w:rPr>
          <w:rFonts w:ascii="Arial" w:hAnsi="Arial" w:cs="Arial"/>
          <w:iCs/>
          <w:sz w:val="20"/>
          <w:szCs w:val="20"/>
        </w:rPr>
      </w:pPr>
      <w:r w:rsidRPr="00D52CAF">
        <w:rPr>
          <w:rFonts w:ascii="Arial" w:hAnsi="Arial" w:cs="Arial"/>
          <w:iCs/>
          <w:sz w:val="20"/>
          <w:szCs w:val="20"/>
        </w:rPr>
        <w:t>Vsi zapisi na CD-ju/DVD-ju/USB mediju morajo biti shranjeni v obliki, ki naročniku omogoča nadaljnjo obdelavo, dodelavo, spreminjanje, shranjevanje in izpisovanje.</w:t>
      </w:r>
    </w:p>
    <w:p w14:paraId="4644868C" w14:textId="77777777" w:rsidR="002053E4" w:rsidRPr="00D52CAF" w:rsidRDefault="002053E4"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p>
    <w:p w14:paraId="4DEA902F" w14:textId="77777777" w:rsidR="002053E4" w:rsidRPr="00D52CAF" w:rsidRDefault="009A77ED"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r w:rsidRPr="00D52CAF">
        <w:rPr>
          <w:rFonts w:ascii="Arial" w:eastAsia="Calibri" w:hAnsi="Arial" w:cs="Arial"/>
          <w:b/>
          <w:bCs/>
          <w:iCs/>
          <w:spacing w:val="-1"/>
          <w:sz w:val="20"/>
          <w:szCs w:val="20"/>
          <w:u w:val="single"/>
          <w:lang w:eastAsia="sl-SI"/>
        </w:rPr>
        <w:t>Projektantski</w:t>
      </w:r>
      <w:r w:rsidR="002053E4" w:rsidRPr="00D52CAF">
        <w:rPr>
          <w:rFonts w:ascii="Arial" w:eastAsia="Calibri" w:hAnsi="Arial" w:cs="Arial"/>
          <w:b/>
          <w:bCs/>
          <w:iCs/>
          <w:spacing w:val="-1"/>
          <w:sz w:val="20"/>
          <w:szCs w:val="20"/>
          <w:u w:val="single"/>
          <w:lang w:eastAsia="sl-SI"/>
        </w:rPr>
        <w:t xml:space="preserve"> nadzor</w:t>
      </w:r>
    </w:p>
    <w:p w14:paraId="3AAA476C" w14:textId="77777777" w:rsidR="002053E4" w:rsidRPr="00D52CAF" w:rsidRDefault="002053E4" w:rsidP="002053E4">
      <w:pPr>
        <w:autoSpaceDN w:val="0"/>
        <w:spacing w:after="0" w:line="240" w:lineRule="auto"/>
        <w:jc w:val="both"/>
        <w:rPr>
          <w:rFonts w:ascii="Arial" w:eastAsia="Times New Roman" w:hAnsi="Arial" w:cs="Arial"/>
          <w:sz w:val="20"/>
          <w:szCs w:val="20"/>
          <w:lang w:eastAsia="sl-SI"/>
        </w:rPr>
      </w:pPr>
    </w:p>
    <w:p w14:paraId="3182C6BD" w14:textId="77777777" w:rsidR="00E17348" w:rsidRPr="00D52CAF" w:rsidRDefault="00E17348" w:rsidP="00E17348">
      <w:pPr>
        <w:pStyle w:val="Default"/>
        <w:spacing w:line="276" w:lineRule="auto"/>
        <w:jc w:val="both"/>
        <w:rPr>
          <w:sz w:val="20"/>
          <w:szCs w:val="20"/>
        </w:rPr>
      </w:pPr>
      <w:r w:rsidRPr="00D52CAF">
        <w:rPr>
          <w:sz w:val="20"/>
          <w:szCs w:val="20"/>
        </w:rPr>
        <w:t xml:space="preserve">Projektantski nadzor se izvaja skladno z izvajanjem GOI del na objektu ves čas gradnje, do pridobitve uporabnega dovoljenja in primopredaje naročniku, z udeležbo pooblaščenih inženirjev stroke in po </w:t>
      </w:r>
      <w:r w:rsidRPr="00D52CAF">
        <w:rPr>
          <w:sz w:val="20"/>
          <w:szCs w:val="20"/>
        </w:rPr>
        <w:lastRenderedPageBreak/>
        <w:t>potrebi drugih pooblaščenih strokovnjakov. Ocenjen čas za gradnjo in dokončanje vseh GOI del in opreme je 24 mesecev</w:t>
      </w:r>
      <w:r w:rsidR="00494815">
        <w:rPr>
          <w:sz w:val="20"/>
          <w:szCs w:val="20"/>
        </w:rPr>
        <w:t xml:space="preserve"> </w:t>
      </w:r>
      <w:r w:rsidR="00494815" w:rsidRPr="00091DE4">
        <w:rPr>
          <w:sz w:val="20"/>
          <w:szCs w:val="20"/>
        </w:rPr>
        <w:t>od uvedbe izvajalca v delo</w:t>
      </w:r>
      <w:r w:rsidRPr="00D52CAF">
        <w:rPr>
          <w:sz w:val="20"/>
          <w:szCs w:val="20"/>
        </w:rPr>
        <w:t xml:space="preserve">. </w:t>
      </w:r>
    </w:p>
    <w:p w14:paraId="010F0599"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38567641" w14:textId="77777777" w:rsidR="00225911" w:rsidRPr="00D52CAF" w:rsidRDefault="002053E4"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r w:rsidRPr="00D52CAF">
        <w:rPr>
          <w:rFonts w:ascii="Arial" w:eastAsia="Calibri" w:hAnsi="Arial" w:cs="Arial"/>
          <w:b/>
          <w:bCs/>
          <w:iCs/>
          <w:spacing w:val="-1"/>
          <w:sz w:val="20"/>
          <w:szCs w:val="20"/>
          <w:u w:val="single"/>
          <w:lang w:eastAsia="sl-SI"/>
        </w:rPr>
        <w:t>Ostale obveznosti</w:t>
      </w:r>
    </w:p>
    <w:p w14:paraId="680373E1"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78162FE" w14:textId="4983C752" w:rsidR="00075320" w:rsidRPr="00D52CAF" w:rsidRDefault="00BD6DF7" w:rsidP="00354A84">
      <w:pPr>
        <w:pStyle w:val="Default"/>
        <w:numPr>
          <w:ilvl w:val="0"/>
          <w:numId w:val="27"/>
        </w:numPr>
        <w:spacing w:line="276" w:lineRule="auto"/>
        <w:jc w:val="both"/>
        <w:rPr>
          <w:sz w:val="20"/>
          <w:szCs w:val="20"/>
        </w:rPr>
      </w:pPr>
      <w:r w:rsidRPr="00D52CAF">
        <w:rPr>
          <w:color w:val="auto"/>
          <w:sz w:val="20"/>
          <w:szCs w:val="20"/>
        </w:rPr>
        <w:t>P</w:t>
      </w:r>
      <w:r w:rsidR="00075320" w:rsidRPr="00D52CAF">
        <w:rPr>
          <w:color w:val="auto"/>
          <w:sz w:val="20"/>
          <w:szCs w:val="20"/>
        </w:rPr>
        <w:t>o pooblastilu investitorja nastop</w:t>
      </w:r>
      <w:r w:rsidR="00A972AB" w:rsidRPr="00D52CAF">
        <w:rPr>
          <w:color w:val="auto"/>
          <w:sz w:val="20"/>
          <w:szCs w:val="20"/>
        </w:rPr>
        <w:t>a</w:t>
      </w:r>
      <w:r w:rsidR="00075320" w:rsidRPr="00D52CAF">
        <w:rPr>
          <w:color w:val="auto"/>
          <w:sz w:val="20"/>
          <w:szCs w:val="20"/>
        </w:rPr>
        <w:t xml:space="preserve">ti v postopkih pridobivanja projektnih in drugih pogojev, mnenj, soglasij, </w:t>
      </w:r>
      <w:proofErr w:type="spellStart"/>
      <w:r w:rsidR="00075320" w:rsidRPr="00D52CAF">
        <w:rPr>
          <w:color w:val="auto"/>
          <w:sz w:val="20"/>
          <w:szCs w:val="20"/>
        </w:rPr>
        <w:t>predodločb</w:t>
      </w:r>
      <w:proofErr w:type="spellEnd"/>
      <w:r w:rsidR="00563BC3">
        <w:rPr>
          <w:color w:val="auto"/>
          <w:sz w:val="20"/>
          <w:szCs w:val="20"/>
        </w:rPr>
        <w:t xml:space="preserve"> in odločb</w:t>
      </w:r>
      <w:r w:rsidR="00075320" w:rsidRPr="00D52CAF">
        <w:rPr>
          <w:sz w:val="20"/>
          <w:szCs w:val="20"/>
        </w:rPr>
        <w:t>, gradbenih in uporabnih dovoljenj ter prijavi začetka gradnje, pri pridobitvi odločbe o komunalnem prispevku;</w:t>
      </w:r>
    </w:p>
    <w:p w14:paraId="69BF8575" w14:textId="77777777" w:rsidR="00075320" w:rsidRPr="00D52CAF" w:rsidRDefault="00BD6DF7" w:rsidP="00354A84">
      <w:pPr>
        <w:pStyle w:val="Default"/>
        <w:numPr>
          <w:ilvl w:val="0"/>
          <w:numId w:val="27"/>
        </w:numPr>
        <w:spacing w:line="276" w:lineRule="auto"/>
        <w:jc w:val="both"/>
        <w:rPr>
          <w:sz w:val="20"/>
          <w:szCs w:val="20"/>
        </w:rPr>
      </w:pPr>
      <w:r w:rsidRPr="00D52CAF">
        <w:rPr>
          <w:sz w:val="20"/>
          <w:szCs w:val="20"/>
        </w:rPr>
        <w:t>S</w:t>
      </w:r>
      <w:r w:rsidR="00075320" w:rsidRPr="00D52CAF">
        <w:rPr>
          <w:sz w:val="20"/>
          <w:szCs w:val="20"/>
        </w:rPr>
        <w:t>krbeti, da so projekti v vseh fazah izdelave med seboj usklajeni;</w:t>
      </w:r>
    </w:p>
    <w:p w14:paraId="736FDBE0" w14:textId="77777777" w:rsidR="00BD6DF7" w:rsidRPr="00D52CAF" w:rsidRDefault="00BD6DF7" w:rsidP="00354A84">
      <w:pPr>
        <w:pStyle w:val="Default"/>
        <w:numPr>
          <w:ilvl w:val="0"/>
          <w:numId w:val="27"/>
        </w:numPr>
        <w:spacing w:line="276" w:lineRule="auto"/>
        <w:jc w:val="both"/>
        <w:rPr>
          <w:sz w:val="20"/>
          <w:szCs w:val="20"/>
        </w:rPr>
      </w:pPr>
      <w:r w:rsidRPr="00D52CAF">
        <w:rPr>
          <w:sz w:val="20"/>
          <w:szCs w:val="20"/>
          <w:lang w:bidi="sl-SI"/>
        </w:rPr>
        <w:t xml:space="preserve">V vseh fazah izdelave projektne dokumentacije, razen PID, mora </w:t>
      </w:r>
      <w:r w:rsidR="005D27FB" w:rsidRPr="00D52CAF">
        <w:rPr>
          <w:sz w:val="20"/>
          <w:szCs w:val="20"/>
          <w:lang w:bidi="sl-SI"/>
        </w:rPr>
        <w:t>izvajalec</w:t>
      </w:r>
      <w:r w:rsidRPr="00D52CAF">
        <w:rPr>
          <w:sz w:val="20"/>
          <w:szCs w:val="20"/>
          <w:lang w:bidi="sl-SI"/>
        </w:rPr>
        <w:t xml:space="preserve"> pripraviti predstavitveno vizualizacijo (2D in 3D) in projekt predstaviti naročniku;</w:t>
      </w:r>
    </w:p>
    <w:p w14:paraId="255322AD" w14:textId="77777777" w:rsidR="00075320" w:rsidRPr="00D52CAF" w:rsidRDefault="00BD6DF7" w:rsidP="00354A84">
      <w:pPr>
        <w:pStyle w:val="Default"/>
        <w:numPr>
          <w:ilvl w:val="0"/>
          <w:numId w:val="27"/>
        </w:numPr>
        <w:spacing w:line="276" w:lineRule="auto"/>
        <w:jc w:val="both"/>
        <w:rPr>
          <w:sz w:val="20"/>
          <w:szCs w:val="20"/>
        </w:rPr>
      </w:pPr>
      <w:r w:rsidRPr="00D52CAF">
        <w:rPr>
          <w:sz w:val="20"/>
          <w:szCs w:val="20"/>
        </w:rPr>
        <w:t>S</w:t>
      </w:r>
      <w:r w:rsidR="00075320" w:rsidRPr="00D52CAF">
        <w:rPr>
          <w:sz w:val="20"/>
          <w:szCs w:val="20"/>
        </w:rPr>
        <w:t>odelovati pri pripravi projektne naloge za fazo DGD in PZI,</w:t>
      </w:r>
      <w:r w:rsidR="007540D6" w:rsidRPr="00D52CAF">
        <w:rPr>
          <w:sz w:val="20"/>
          <w:szCs w:val="20"/>
        </w:rPr>
        <w:t xml:space="preserve"> </w:t>
      </w:r>
    </w:p>
    <w:p w14:paraId="717E2AFC" w14:textId="77777777" w:rsidR="00563BC3" w:rsidRDefault="007540D6" w:rsidP="00354A84">
      <w:pPr>
        <w:pStyle w:val="Default"/>
        <w:numPr>
          <w:ilvl w:val="0"/>
          <w:numId w:val="27"/>
        </w:numPr>
        <w:spacing w:line="276" w:lineRule="auto"/>
        <w:jc w:val="both"/>
        <w:rPr>
          <w:sz w:val="20"/>
          <w:szCs w:val="20"/>
        </w:rPr>
      </w:pPr>
      <w:r w:rsidRPr="00D52CAF">
        <w:rPr>
          <w:sz w:val="20"/>
          <w:szCs w:val="20"/>
        </w:rPr>
        <w:t>Sodelovati v fazi izvedbe razpisa za izbor izvajalca gradbeno, obrtniških in inštalacijskih del (priprava pojasnil oziroma odgovorov na morebitna vprašanja, ki bi se nanašala na pripravljene rešitve v projektni dokumentaciji), izdelava dokumentacije za razpis DZR</w:t>
      </w:r>
      <w:r w:rsidR="00563BC3">
        <w:rPr>
          <w:sz w:val="20"/>
          <w:szCs w:val="20"/>
        </w:rPr>
        <w:t xml:space="preserve">, </w:t>
      </w:r>
    </w:p>
    <w:p w14:paraId="01661BE5" w14:textId="0EC12B20" w:rsidR="007540D6" w:rsidRPr="00D52CAF" w:rsidRDefault="00563BC3" w:rsidP="00354A84">
      <w:pPr>
        <w:pStyle w:val="Default"/>
        <w:numPr>
          <w:ilvl w:val="0"/>
          <w:numId w:val="27"/>
        </w:numPr>
        <w:spacing w:line="276" w:lineRule="auto"/>
        <w:jc w:val="both"/>
        <w:rPr>
          <w:sz w:val="20"/>
          <w:szCs w:val="20"/>
        </w:rPr>
      </w:pPr>
      <w:r>
        <w:rPr>
          <w:sz w:val="20"/>
          <w:szCs w:val="20"/>
        </w:rPr>
        <w:t>P</w:t>
      </w:r>
      <w:r w:rsidRPr="00563BC3">
        <w:rPr>
          <w:sz w:val="20"/>
          <w:szCs w:val="20"/>
        </w:rPr>
        <w:t>riprava projektantske ocene v vseh fazah projekta</w:t>
      </w:r>
      <w:r w:rsidR="007540D6" w:rsidRPr="00D52CAF">
        <w:rPr>
          <w:sz w:val="20"/>
          <w:szCs w:val="20"/>
        </w:rPr>
        <w:t>;</w:t>
      </w:r>
    </w:p>
    <w:p w14:paraId="4548D9E3"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Zagotoviti vodjo projektiranja, ki bo skrbel za strokovno vodenje od začetne faze načrtovanja in usklajenosti načrtov do primopredaje objekta s strani izvajalca gradbeno, obrtniških in inštalacijskih del;</w:t>
      </w:r>
    </w:p>
    <w:p w14:paraId="16DBAE10"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Zagotoviti spremljanje nastanka napak gradnje in podajo predlogov rešitev, ki bi lahko bila posledica napake v projektni dokumentaciji oziroma napake gradnje;</w:t>
      </w:r>
    </w:p>
    <w:p w14:paraId="04B15D87"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 xml:space="preserve">Prisotnost na koordinacijskih sestankih za izgradnjo kompleksa KVT II in prisotnost na koordinacijskih sestankih </w:t>
      </w:r>
      <w:r w:rsidRPr="00D52CAF">
        <w:rPr>
          <w:rFonts w:eastAsia="Calibri"/>
          <w:color w:val="auto"/>
          <w:sz w:val="20"/>
          <w:szCs w:val="20"/>
        </w:rPr>
        <w:t xml:space="preserve">za usklajevanje projektov v vseh fazah (projektiranje in gradnja) </w:t>
      </w:r>
      <w:r w:rsidRPr="00D52CAF">
        <w:rPr>
          <w:sz w:val="20"/>
          <w:szCs w:val="20"/>
        </w:rPr>
        <w:t>za izgradnjo kompleksa KVT I, v kolikor bo to potrebno in za del, kjer se kompleks KVT II navezuje na novogradnjo KVT I;</w:t>
      </w:r>
    </w:p>
    <w:p w14:paraId="235DC2FC" w14:textId="50B9E5D2" w:rsidR="007540D6" w:rsidRDefault="007540D6" w:rsidP="00354A84">
      <w:pPr>
        <w:pStyle w:val="Default"/>
        <w:numPr>
          <w:ilvl w:val="0"/>
          <w:numId w:val="27"/>
        </w:numPr>
        <w:spacing w:line="276" w:lineRule="auto"/>
        <w:jc w:val="both"/>
        <w:rPr>
          <w:sz w:val="20"/>
          <w:szCs w:val="20"/>
        </w:rPr>
      </w:pPr>
      <w:r w:rsidRPr="00D52CAF">
        <w:rPr>
          <w:sz w:val="20"/>
          <w:szCs w:val="20"/>
        </w:rPr>
        <w:t>Sodelovati z naročnikom v vseh segmentih izdelave dokumentacije in upravnih postopkih (pridobivanje pravice graditi,…) in mu nudi strokovno podporo</w:t>
      </w:r>
      <w:r w:rsidR="00B43123">
        <w:rPr>
          <w:sz w:val="20"/>
          <w:szCs w:val="20"/>
        </w:rPr>
        <w:t>.</w:t>
      </w:r>
    </w:p>
    <w:p w14:paraId="1BAE2F65" w14:textId="77777777" w:rsidR="00B43123" w:rsidRDefault="00B43123" w:rsidP="00B43123">
      <w:pPr>
        <w:pStyle w:val="Default"/>
        <w:spacing w:line="276" w:lineRule="auto"/>
        <w:jc w:val="both"/>
        <w:rPr>
          <w:sz w:val="20"/>
          <w:szCs w:val="20"/>
        </w:rPr>
      </w:pPr>
    </w:p>
    <w:p w14:paraId="7001D1F7" w14:textId="77777777" w:rsidR="00B43123" w:rsidRPr="00B43123" w:rsidRDefault="00B43123" w:rsidP="00B43123">
      <w:pPr>
        <w:tabs>
          <w:tab w:val="center" w:pos="1353"/>
          <w:tab w:val="right" w:pos="9432"/>
        </w:tabs>
        <w:suppressAutoHyphens/>
        <w:autoSpaceDN w:val="0"/>
        <w:spacing w:after="0" w:line="240" w:lineRule="auto"/>
        <w:jc w:val="both"/>
        <w:textAlignment w:val="baseline"/>
        <w:rPr>
          <w:rFonts w:ascii="Arial" w:eastAsia="Times New Roman" w:hAnsi="Arial" w:cs="Arial"/>
          <w:bCs/>
          <w:iCs/>
          <w:kern w:val="3"/>
          <w:sz w:val="20"/>
          <w:szCs w:val="20"/>
          <w:lang w:eastAsia="zh-CN"/>
        </w:rPr>
      </w:pPr>
      <w:r w:rsidRPr="00B43123">
        <w:rPr>
          <w:rFonts w:ascii="Arial" w:hAnsi="Arial" w:cs="Arial"/>
          <w:kern w:val="3"/>
          <w:sz w:val="20"/>
          <w:szCs w:val="20"/>
        </w:rPr>
        <w:t xml:space="preserve">Stavba se projektira z upoštevanjem </w:t>
      </w:r>
      <w:r w:rsidRPr="00B43123">
        <w:rPr>
          <w:rFonts w:ascii="Arial" w:eastAsia="Times New Roman" w:hAnsi="Arial" w:cs="Arial"/>
          <w:bCs/>
          <w:iCs/>
          <w:kern w:val="3"/>
          <w:sz w:val="20"/>
          <w:szCs w:val="20"/>
          <w:lang w:eastAsia="zh-CN"/>
        </w:rPr>
        <w:t xml:space="preserve">trajnostnih in </w:t>
      </w:r>
      <w:proofErr w:type="spellStart"/>
      <w:r w:rsidRPr="00B43123">
        <w:rPr>
          <w:rFonts w:ascii="Arial" w:eastAsia="Times New Roman" w:hAnsi="Arial" w:cs="Arial"/>
          <w:bCs/>
          <w:iCs/>
          <w:kern w:val="3"/>
          <w:sz w:val="20"/>
          <w:szCs w:val="20"/>
          <w:lang w:eastAsia="zh-CN"/>
        </w:rPr>
        <w:t>okoljskih</w:t>
      </w:r>
      <w:proofErr w:type="spellEnd"/>
      <w:r w:rsidRPr="00B43123">
        <w:rPr>
          <w:rFonts w:ascii="Arial" w:eastAsia="Times New Roman" w:hAnsi="Arial" w:cs="Arial"/>
          <w:bCs/>
          <w:iCs/>
          <w:kern w:val="3"/>
          <w:sz w:val="20"/>
          <w:szCs w:val="20"/>
          <w:lang w:eastAsia="zh-CN"/>
        </w:rPr>
        <w:t xml:space="preserve"> vidikov, vključno z načelom DNSH in zahtevo, da mora objekt izpolnjevati zahteve energetske učinkovitosti skladno s kriteriji </w:t>
      </w:r>
      <w:proofErr w:type="spellStart"/>
      <w:r w:rsidRPr="00B43123">
        <w:rPr>
          <w:rFonts w:ascii="Arial" w:eastAsia="Times New Roman" w:hAnsi="Arial" w:cs="Arial"/>
          <w:bCs/>
          <w:iCs/>
          <w:kern w:val="3"/>
          <w:sz w:val="20"/>
          <w:szCs w:val="20"/>
          <w:lang w:eastAsia="zh-CN"/>
        </w:rPr>
        <w:t>SNEs</w:t>
      </w:r>
      <w:proofErr w:type="spellEnd"/>
      <w:r w:rsidRPr="00B43123">
        <w:rPr>
          <w:rFonts w:ascii="Arial" w:eastAsia="Times New Roman" w:hAnsi="Arial" w:cs="Arial"/>
          <w:bCs/>
          <w:iCs/>
          <w:kern w:val="3"/>
          <w:sz w:val="20"/>
          <w:szCs w:val="20"/>
          <w:lang w:eastAsia="zh-CN"/>
        </w:rPr>
        <w:t xml:space="preserve"> in skladno z EZ-2.</w:t>
      </w:r>
    </w:p>
    <w:p w14:paraId="38371E92" w14:textId="77777777" w:rsidR="007540D6" w:rsidRPr="00D52CAF" w:rsidRDefault="00354A84" w:rsidP="009A77ED">
      <w:pPr>
        <w:spacing w:after="0"/>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Izvajalec</w:t>
      </w:r>
      <w:r w:rsidR="007540D6" w:rsidRPr="00D52CAF">
        <w:rPr>
          <w:rFonts w:ascii="Arial" w:hAnsi="Arial" w:cs="Arial"/>
          <w:color w:val="000000"/>
          <w:sz w:val="20"/>
          <w:szCs w:val="20"/>
          <w:lang w:eastAsia="sl-SI" w:bidi="sl-SI"/>
        </w:rPr>
        <w:t xml:space="preserve"> mora pri projektiranju upoštevati projektne pogoje, mnenja oz. soglasja pristojnih </w:t>
      </w:r>
      <w:proofErr w:type="spellStart"/>
      <w:r w:rsidR="007540D6" w:rsidRPr="00D52CAF">
        <w:rPr>
          <w:rFonts w:ascii="Arial" w:hAnsi="Arial" w:cs="Arial"/>
          <w:color w:val="000000"/>
          <w:sz w:val="20"/>
          <w:szCs w:val="20"/>
          <w:lang w:eastAsia="sl-SI" w:bidi="sl-SI"/>
        </w:rPr>
        <w:t>mnenjedajalcev</w:t>
      </w:r>
      <w:proofErr w:type="spellEnd"/>
      <w:r w:rsidR="007540D6" w:rsidRPr="00D52CAF">
        <w:rPr>
          <w:rFonts w:ascii="Arial" w:hAnsi="Arial" w:cs="Arial"/>
          <w:color w:val="000000"/>
          <w:sz w:val="20"/>
          <w:szCs w:val="20"/>
          <w:lang w:eastAsia="sl-SI" w:bidi="sl-SI"/>
        </w:rPr>
        <w:t xml:space="preserve"> oz. </w:t>
      </w:r>
      <w:proofErr w:type="spellStart"/>
      <w:r w:rsidR="007540D6" w:rsidRPr="00D52CAF">
        <w:rPr>
          <w:rFonts w:ascii="Arial" w:hAnsi="Arial" w:cs="Arial"/>
          <w:color w:val="000000"/>
          <w:sz w:val="20"/>
          <w:szCs w:val="20"/>
          <w:lang w:eastAsia="sl-SI" w:bidi="sl-SI"/>
        </w:rPr>
        <w:t>soglasodajalcev</w:t>
      </w:r>
      <w:proofErr w:type="spellEnd"/>
      <w:r w:rsidR="007540D6" w:rsidRPr="00D52CAF">
        <w:rPr>
          <w:rFonts w:ascii="Arial" w:hAnsi="Arial" w:cs="Arial"/>
          <w:color w:val="000000"/>
          <w:sz w:val="20"/>
          <w:szCs w:val="20"/>
          <w:lang w:eastAsia="sl-SI" w:bidi="sl-SI"/>
        </w:rPr>
        <w:t xml:space="preserve">, izsledke raziskav in pogoje iz naročnikove projektne naloge oz. </w:t>
      </w:r>
      <w:proofErr w:type="spellStart"/>
      <w:r w:rsidR="007540D6" w:rsidRPr="00D52CAF">
        <w:rPr>
          <w:rFonts w:ascii="Arial" w:hAnsi="Arial" w:cs="Arial"/>
          <w:color w:val="000000"/>
          <w:sz w:val="20"/>
          <w:szCs w:val="20"/>
          <w:lang w:eastAsia="sl-SI" w:bidi="sl-SI"/>
        </w:rPr>
        <w:t>geotehničnega</w:t>
      </w:r>
      <w:proofErr w:type="spellEnd"/>
      <w:r w:rsidR="007540D6" w:rsidRPr="00D52CAF">
        <w:rPr>
          <w:rFonts w:ascii="Arial" w:hAnsi="Arial" w:cs="Arial"/>
          <w:color w:val="000000"/>
          <w:sz w:val="20"/>
          <w:szCs w:val="20"/>
          <w:lang w:eastAsia="sl-SI" w:bidi="sl-SI"/>
        </w:rPr>
        <w:t xml:space="preserve"> poročila, elaboratov, študij in ostale pridobljene dokumentacije.</w:t>
      </w:r>
    </w:p>
    <w:p w14:paraId="18209F8E" w14:textId="77777777" w:rsidR="00354A84" w:rsidRDefault="00354A84" w:rsidP="00FB6AC2">
      <w:pPr>
        <w:pStyle w:val="Telobesedila"/>
        <w:rPr>
          <w:sz w:val="20"/>
          <w:szCs w:val="20"/>
        </w:rPr>
      </w:pPr>
    </w:p>
    <w:p w14:paraId="26BE58AC" w14:textId="77777777" w:rsidR="00725AC0" w:rsidRPr="00D52CAF" w:rsidRDefault="00725AC0" w:rsidP="00FB6AC2">
      <w:pPr>
        <w:pStyle w:val="Telobesedila"/>
        <w:rPr>
          <w:sz w:val="20"/>
          <w:szCs w:val="20"/>
        </w:rPr>
      </w:pPr>
    </w:p>
    <w:p w14:paraId="3695BE23" w14:textId="77777777" w:rsidR="0032408E" w:rsidRPr="00D52CAF" w:rsidRDefault="0032408E" w:rsidP="0032408E">
      <w:pPr>
        <w:pStyle w:val="Naslov4"/>
        <w:numPr>
          <w:ilvl w:val="0"/>
          <w:numId w:val="0"/>
        </w:numPr>
        <w:suppressAutoHyphens/>
        <w:spacing w:before="0" w:after="0"/>
        <w:ind w:left="2694"/>
        <w:rPr>
          <w:rFonts w:ascii="Arial" w:hAnsi="Arial" w:cs="Arial"/>
          <w:sz w:val="20"/>
          <w:szCs w:val="20"/>
        </w:rPr>
      </w:pPr>
      <w:r w:rsidRPr="00D52CAF">
        <w:rPr>
          <w:rFonts w:ascii="Arial" w:hAnsi="Arial" w:cs="Arial"/>
          <w:b w:val="0"/>
          <w:sz w:val="20"/>
          <w:szCs w:val="20"/>
        </w:rPr>
        <w:t>ROKI IN POGOJI ZA IZVEDBO DEL</w:t>
      </w:r>
    </w:p>
    <w:p w14:paraId="29AC1D5B" w14:textId="77777777" w:rsidR="0032408E" w:rsidRPr="00D52CAF" w:rsidRDefault="0032408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4E12C21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0ADC121" w14:textId="77777777" w:rsidR="00266379" w:rsidRPr="00D52CAF" w:rsidRDefault="00266379" w:rsidP="00266379">
      <w:pPr>
        <w:numPr>
          <w:ilvl w:val="12"/>
          <w:numId w:val="0"/>
        </w:numPr>
        <w:spacing w:after="0" w:line="240" w:lineRule="auto"/>
        <w:jc w:val="both"/>
        <w:rPr>
          <w:rFonts w:ascii="Arial" w:eastAsia="Times New Roman" w:hAnsi="Arial" w:cs="Arial"/>
          <w:sz w:val="20"/>
          <w:szCs w:val="20"/>
          <w:lang w:eastAsia="sl-SI"/>
        </w:rPr>
      </w:pPr>
      <w:r w:rsidRPr="00D52CAF">
        <w:rPr>
          <w:rFonts w:ascii="Arial" w:eastAsia="Times New Roman" w:hAnsi="Arial" w:cs="Arial"/>
          <w:sz w:val="20"/>
          <w:szCs w:val="20"/>
          <w:lang w:eastAsia="sl-SI"/>
        </w:rPr>
        <w:t>Izvajalec se zaveže z deli, ki so predmet te pogodbe, pričeti takoj po podpisu pogodbe in jih izvesti na sledeč način:</w:t>
      </w:r>
    </w:p>
    <w:p w14:paraId="64D6ECB9" w14:textId="77777777" w:rsidR="00266379" w:rsidRPr="00D52CAF" w:rsidRDefault="00266379" w:rsidP="00266379">
      <w:pPr>
        <w:numPr>
          <w:ilvl w:val="12"/>
          <w:numId w:val="0"/>
        </w:numPr>
        <w:spacing w:after="0" w:line="240" w:lineRule="auto"/>
        <w:jc w:val="both"/>
        <w:rPr>
          <w:rFonts w:ascii="Arial" w:eastAsia="Times New Roman" w:hAnsi="Arial" w:cs="Arial"/>
          <w:sz w:val="20"/>
          <w:szCs w:val="20"/>
          <w:lang w:eastAsia="sl-SI"/>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69"/>
      </w:tblGrid>
      <w:tr w:rsidR="009C34CB" w:rsidRPr="00D52CAF" w14:paraId="3681B249"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244457F7" w14:textId="77777777" w:rsidR="009C34CB" w:rsidRPr="00D52CAF" w:rsidRDefault="009C34CB" w:rsidP="009C34CB">
            <w:pPr>
              <w:spacing w:after="0" w:line="240" w:lineRule="exact"/>
              <w:jc w:val="both"/>
              <w:rPr>
                <w:rFonts w:ascii="Arial" w:hAnsi="Arial" w:cs="Arial"/>
                <w:b/>
                <w:sz w:val="20"/>
                <w:szCs w:val="20"/>
              </w:rPr>
            </w:pPr>
            <w:bookmarkStart w:id="30" w:name="_Hlk71278989"/>
            <w:bookmarkStart w:id="31" w:name="_Hlk71278948"/>
            <w:r w:rsidRPr="00D52CAF">
              <w:rPr>
                <w:rFonts w:ascii="Arial" w:hAnsi="Arial" w:cs="Arial"/>
                <w:b/>
                <w:sz w:val="20"/>
                <w:szCs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6CEF61A4"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
                <w:sz w:val="20"/>
                <w:szCs w:val="20"/>
              </w:rPr>
              <w:t xml:space="preserve">Roki izdelave </w:t>
            </w:r>
          </w:p>
        </w:tc>
      </w:tr>
      <w:tr w:rsidR="009C34CB" w:rsidRPr="00D52CAF" w14:paraId="0E99D2CD"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28A16EF7"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Cs/>
                <w:sz w:val="20"/>
                <w:szCs w:val="20"/>
              </w:rPr>
              <w:t xml:space="preserve">Projektna dokumentacija - idejna zasnova </w:t>
            </w:r>
            <w:r w:rsidRPr="00D52CAF">
              <w:rPr>
                <w:rFonts w:ascii="Arial" w:hAnsi="Arial" w:cs="Arial"/>
                <w:b/>
                <w:bCs/>
                <w:sz w:val="20"/>
                <w:szCs w:val="20"/>
              </w:rPr>
              <w:t>(IZP)</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42AC867"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 xml:space="preserve">10 delovnih dni </w:t>
            </w:r>
            <w:r w:rsidRPr="00D52CAF">
              <w:rPr>
                <w:rFonts w:ascii="Arial" w:hAnsi="Arial" w:cs="Arial"/>
                <w:bCs/>
                <w:sz w:val="20"/>
                <w:szCs w:val="20"/>
              </w:rPr>
              <w:t>po uvedbi v delo s strani naročnika in potrditvi projektne naloge</w:t>
            </w:r>
          </w:p>
          <w:p w14:paraId="08570CFC" w14:textId="77777777" w:rsidR="009C34CB" w:rsidRPr="00D52CAF" w:rsidRDefault="009C34CB" w:rsidP="009C34CB">
            <w:pPr>
              <w:spacing w:after="0" w:line="240" w:lineRule="auto"/>
              <w:rPr>
                <w:rFonts w:ascii="Arial" w:hAnsi="Arial"/>
                <w:sz w:val="20"/>
                <w:szCs w:val="20"/>
              </w:rPr>
            </w:pPr>
          </w:p>
        </w:tc>
      </w:tr>
      <w:tr w:rsidR="009C34CB" w:rsidRPr="00D52CAF" w14:paraId="78181A1B"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3E38BF3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pridobitev projektnih in drugih pogojev (</w:t>
            </w:r>
            <w:r w:rsidRPr="00D52CAF">
              <w:rPr>
                <w:rFonts w:ascii="Arial" w:hAnsi="Arial" w:cs="Arial"/>
                <w:b/>
                <w:sz w:val="20"/>
                <w:szCs w:val="20"/>
              </w:rPr>
              <w:t>DPP</w:t>
            </w:r>
            <w:r w:rsidRPr="00D52CAF">
              <w:rPr>
                <w:rFonts w:ascii="Arial" w:hAnsi="Arial" w:cs="Arial"/>
                <w:bCs/>
                <w:sz w:val="20"/>
                <w:szCs w:val="20"/>
              </w:rPr>
              <w:t>), usklajena s projektnimi in drugimi pogoji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20D6CE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20 delovnih dni po pisni potrditvi idejne zasnove (IZP) s strani naročnika oz. 10 delovnih dni po prejemu vseh projektnih in drugih pogojev</w:t>
            </w:r>
          </w:p>
        </w:tc>
      </w:tr>
      <w:tr w:rsidR="009C34CB" w:rsidRPr="00D52CAF" w14:paraId="0D2D435F"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4FAE7A7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pridobitev mnenj in gradbenega dovoljenja za rekonstrukcijo in rušitve (</w:t>
            </w:r>
            <w:r w:rsidRPr="00D52CAF">
              <w:rPr>
                <w:rFonts w:ascii="Arial" w:hAnsi="Arial" w:cs="Arial"/>
                <w:b/>
                <w:sz w:val="20"/>
                <w:szCs w:val="20"/>
              </w:rPr>
              <w:t>DGD</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39DF0D6"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 xml:space="preserve">20 delovnih dni od pisne potrditve predane DPP s strani naročnika ter pridobitvi vseh potrebnih dokumentov in dokazil s strani naročnika </w:t>
            </w:r>
          </w:p>
        </w:tc>
      </w:tr>
      <w:tr w:rsidR="009C34CB" w:rsidRPr="00D52CAF" w14:paraId="03981FB0"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1C7E5048"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Oddaja popolne zahteve za pridobitev gradbenega dovoljenja (</w:t>
            </w:r>
            <w:r w:rsidRPr="00D52CAF">
              <w:rPr>
                <w:rFonts w:ascii="Arial" w:hAnsi="Arial" w:cs="Arial"/>
                <w:b/>
                <w:sz w:val="20"/>
                <w:szCs w:val="20"/>
              </w:rPr>
              <w:t>DGD</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34DA998C"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10 delovnih dni po pridobitvi vseh mnenj in soglasij</w:t>
            </w:r>
          </w:p>
          <w:p w14:paraId="41415CF6" w14:textId="77777777" w:rsidR="009C34CB" w:rsidRPr="00D52CAF" w:rsidRDefault="009C34CB" w:rsidP="009C34CB">
            <w:pPr>
              <w:spacing w:after="0" w:line="240" w:lineRule="exact"/>
              <w:jc w:val="both"/>
              <w:rPr>
                <w:rFonts w:ascii="Arial" w:hAnsi="Arial" w:cs="Arial"/>
                <w:bCs/>
                <w:sz w:val="20"/>
                <w:szCs w:val="20"/>
              </w:rPr>
            </w:pPr>
          </w:p>
        </w:tc>
      </w:tr>
      <w:tr w:rsidR="009C34CB" w:rsidRPr="00D52CAF" w14:paraId="29539A42"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E046000"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lastRenderedPageBreak/>
              <w:t xml:space="preserve">Projektna naloga in projektna dokumentacija </w:t>
            </w:r>
            <w:r w:rsidRPr="00D52CAF">
              <w:rPr>
                <w:rFonts w:ascii="Arial" w:hAnsi="Arial" w:cs="Arial"/>
                <w:b/>
                <w:bCs/>
                <w:sz w:val="20"/>
                <w:szCs w:val="20"/>
              </w:rPr>
              <w:t xml:space="preserve">IDP </w:t>
            </w:r>
            <w:r w:rsidRPr="00D52CAF">
              <w:rPr>
                <w:rFonts w:ascii="Arial" w:hAnsi="Arial" w:cs="Arial"/>
                <w:bCs/>
                <w:sz w:val="20"/>
                <w:szCs w:val="20"/>
              </w:rPr>
              <w:t>za notranjo opremo</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8E3E1A1"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sz w:val="20"/>
                <w:szCs w:val="20"/>
              </w:rPr>
              <w:t xml:space="preserve">20 delovnih dni po oddaji zahteve za pridobitev GD </w:t>
            </w:r>
          </w:p>
        </w:tc>
      </w:tr>
      <w:tr w:rsidR="009C34CB" w:rsidRPr="00D52CAF" w14:paraId="169BE192"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0751955F"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Sodelovanje pri izdelavi projektne naloge za fazo </w:t>
            </w:r>
            <w:r w:rsidRPr="00D52CAF">
              <w:rPr>
                <w:rFonts w:ascii="Arial" w:hAnsi="Arial" w:cs="Arial"/>
                <w:b/>
                <w:bCs/>
                <w:sz w:val="20"/>
                <w:szCs w:val="20"/>
              </w:rPr>
              <w:t>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FDC043F"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Cs/>
                <w:sz w:val="20"/>
                <w:szCs w:val="20"/>
              </w:rPr>
              <w:t xml:space="preserve">10 delovnih dni od pridobitve vseh mnenj in zahtev naročnika za izdelavo projektne naloge za fazo PZI in po potrditvi DGD s strani naročnika </w:t>
            </w:r>
          </w:p>
        </w:tc>
      </w:tr>
      <w:tr w:rsidR="009C34CB" w:rsidRPr="00D52CAF" w14:paraId="7E03F031"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5295B1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izvedbo gradnje in rušitev (</w:t>
            </w:r>
            <w:r w:rsidRPr="00D52CAF">
              <w:rPr>
                <w:rFonts w:ascii="Arial" w:hAnsi="Arial" w:cs="Arial"/>
                <w:b/>
                <w:sz w:val="20"/>
                <w:szCs w:val="20"/>
              </w:rPr>
              <w:t>PZI</w:t>
            </w:r>
            <w:r w:rsidRPr="00D52CAF">
              <w:rPr>
                <w:rFonts w:ascii="Arial" w:hAnsi="Arial" w:cs="Arial"/>
                <w:bCs/>
                <w:sz w:val="20"/>
                <w:szCs w:val="20"/>
              </w:rPr>
              <w:t>) za stavbo in ureditev odprtih površin ter Projektna dokumentacija za izvedbo (</w:t>
            </w:r>
            <w:r w:rsidRPr="00D52CAF">
              <w:rPr>
                <w:rFonts w:ascii="Arial" w:hAnsi="Arial" w:cs="Arial"/>
                <w:b/>
                <w:sz w:val="20"/>
                <w:szCs w:val="20"/>
              </w:rPr>
              <w:t>PZI</w:t>
            </w:r>
            <w:r w:rsidRPr="00D52CAF">
              <w:rPr>
                <w:rFonts w:ascii="Arial" w:hAnsi="Arial" w:cs="Arial"/>
                <w:bCs/>
                <w:sz w:val="20"/>
                <w:szCs w:val="20"/>
              </w:rPr>
              <w:t xml:space="preserve">) za notranjo opremo, izdelano na podlagi IDZ. </w:t>
            </w:r>
          </w:p>
          <w:p w14:paraId="4E98F612"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Vse vključno s vsemi potrebnimi načrti, elaborati, izkazi, poročili, izračuni, popisi del, oceno GOI del, specifikacijami in drugimi potrebnimi elementi za celovito in popolno izvedbo segmenta </w:t>
            </w:r>
            <w:r w:rsidRPr="00D52CAF">
              <w:rPr>
                <w:rFonts w:ascii="Arial" w:hAnsi="Arial" w:cs="Arial"/>
                <w:b/>
                <w:sz w:val="20"/>
                <w:szCs w:val="20"/>
              </w:rPr>
              <w:t>PZI</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D24F3AB"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b/>
                <w:sz w:val="20"/>
                <w:szCs w:val="20"/>
              </w:rPr>
              <w:t>PZI</w:t>
            </w:r>
            <w:r w:rsidRPr="00D52CAF">
              <w:rPr>
                <w:rFonts w:ascii="Arial" w:hAnsi="Arial" w:cs="Arial"/>
                <w:bCs/>
                <w:sz w:val="20"/>
                <w:szCs w:val="20"/>
              </w:rPr>
              <w:t xml:space="preserve"> za stavbo in ureditev odprtih površin 4</w:t>
            </w:r>
            <w:r w:rsidRPr="00D52CAF">
              <w:rPr>
                <w:rFonts w:ascii="Arial" w:hAnsi="Arial" w:cs="Arial"/>
                <w:sz w:val="20"/>
                <w:szCs w:val="20"/>
              </w:rPr>
              <w:t>0 delovnih dni od pisne potrditve projektne naloge PZI s strani naročnika (oz. 50 delovnih dni od pridobitve GD)</w:t>
            </w:r>
          </w:p>
          <w:p w14:paraId="6DA4CCDF" w14:textId="77777777" w:rsidR="009C34CB" w:rsidRPr="00D52CAF" w:rsidRDefault="009C34CB" w:rsidP="009C34CB">
            <w:pPr>
              <w:spacing w:after="0" w:line="240" w:lineRule="exact"/>
              <w:jc w:val="both"/>
              <w:rPr>
                <w:rFonts w:ascii="Arial" w:hAnsi="Arial" w:cs="Arial"/>
                <w:b/>
                <w:sz w:val="20"/>
                <w:szCs w:val="20"/>
              </w:rPr>
            </w:pPr>
          </w:p>
          <w:p w14:paraId="66547A79" w14:textId="77777777" w:rsidR="009C34CB" w:rsidRPr="00D52CAF" w:rsidRDefault="009C34CB" w:rsidP="009C34CB">
            <w:pPr>
              <w:spacing w:after="0" w:line="240" w:lineRule="exact"/>
              <w:jc w:val="both"/>
              <w:rPr>
                <w:rFonts w:ascii="Arial" w:hAnsi="Arial" w:cs="Arial"/>
                <w:b/>
                <w:sz w:val="20"/>
                <w:szCs w:val="20"/>
              </w:rPr>
            </w:pPr>
          </w:p>
          <w:p w14:paraId="51EB70B6" w14:textId="77777777" w:rsidR="009C34CB" w:rsidRPr="00D52CAF" w:rsidRDefault="009C34CB" w:rsidP="009C34CB">
            <w:pPr>
              <w:spacing w:after="0" w:line="240" w:lineRule="exact"/>
              <w:jc w:val="both"/>
              <w:rPr>
                <w:rFonts w:ascii="Arial" w:hAnsi="Arial" w:cs="Arial"/>
                <w:b/>
                <w:sz w:val="20"/>
                <w:szCs w:val="20"/>
              </w:rPr>
            </w:pPr>
          </w:p>
          <w:p w14:paraId="504FE084"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b/>
                <w:sz w:val="20"/>
                <w:szCs w:val="20"/>
              </w:rPr>
              <w:t>PZI</w:t>
            </w:r>
            <w:r w:rsidRPr="00D52CAF">
              <w:rPr>
                <w:rFonts w:ascii="Arial" w:hAnsi="Arial" w:cs="Arial"/>
                <w:bCs/>
                <w:sz w:val="20"/>
                <w:szCs w:val="20"/>
              </w:rPr>
              <w:t xml:space="preserve"> za notranjo opremo</w:t>
            </w:r>
            <w:r w:rsidRPr="00D52CAF">
              <w:rPr>
                <w:rFonts w:ascii="Arial" w:hAnsi="Arial" w:cs="Arial"/>
                <w:sz w:val="20"/>
                <w:szCs w:val="20"/>
              </w:rPr>
              <w:t xml:space="preserve"> 30 delovnih dni po pisni potrditvi PZI in projektne naloge za notranjo opremo s strani naročnika </w:t>
            </w:r>
          </w:p>
          <w:p w14:paraId="2364FF19" w14:textId="77777777" w:rsidR="009C34CB" w:rsidRPr="00D52CAF" w:rsidRDefault="009C34CB" w:rsidP="009C34CB">
            <w:pPr>
              <w:spacing w:after="0" w:line="240" w:lineRule="exact"/>
              <w:jc w:val="both"/>
              <w:rPr>
                <w:rFonts w:ascii="Arial" w:hAnsi="Arial" w:cs="Arial"/>
                <w:bCs/>
                <w:sz w:val="20"/>
                <w:szCs w:val="20"/>
              </w:rPr>
            </w:pPr>
          </w:p>
          <w:p w14:paraId="749B1F12" w14:textId="77777777" w:rsidR="009C34CB" w:rsidRPr="00D52CAF" w:rsidRDefault="009C34CB" w:rsidP="009C34CB">
            <w:pPr>
              <w:spacing w:after="0" w:line="240" w:lineRule="exact"/>
              <w:jc w:val="both"/>
              <w:rPr>
                <w:rFonts w:ascii="Arial" w:hAnsi="Arial" w:cs="Arial"/>
                <w:bCs/>
                <w:sz w:val="20"/>
                <w:szCs w:val="20"/>
              </w:rPr>
            </w:pPr>
          </w:p>
        </w:tc>
      </w:tr>
      <w:tr w:rsidR="009C34CB" w:rsidRPr="00D52CAF" w14:paraId="0746B97A"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8229556"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Dokumentacija za razpis (</w:t>
            </w:r>
            <w:r w:rsidRPr="00D52CAF">
              <w:rPr>
                <w:rFonts w:ascii="Arial" w:hAnsi="Arial" w:cs="Arial"/>
                <w:b/>
                <w:sz w:val="20"/>
                <w:szCs w:val="20"/>
              </w:rPr>
              <w:t>DZR</w:t>
            </w:r>
            <w:r w:rsidRPr="00D52CAF">
              <w:rPr>
                <w:rFonts w:ascii="Arial" w:hAnsi="Arial" w:cs="Arial"/>
                <w:bCs/>
                <w:sz w:val="20"/>
                <w:szCs w:val="20"/>
              </w:rPr>
              <w:t>)</w:t>
            </w:r>
          </w:p>
          <w:p w14:paraId="61C80917"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sodelovanje pri razpisu za oddajo del in pripravi tehničnega dela dokumentacije za razpis (izdelane na osnovi 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2119324"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V odvisnosti od dinamike razpisa za oddajo del</w:t>
            </w:r>
          </w:p>
        </w:tc>
      </w:tr>
      <w:tr w:rsidR="009C34CB" w:rsidRPr="00D52CAF" w14:paraId="3BC71495"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3F46384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Spremljanje gradnje (</w:t>
            </w:r>
            <w:r w:rsidRPr="00D52CAF">
              <w:rPr>
                <w:rFonts w:ascii="Arial" w:hAnsi="Arial" w:cs="Arial"/>
                <w:b/>
                <w:sz w:val="20"/>
                <w:szCs w:val="20"/>
              </w:rPr>
              <w:t>projektantski nadzor</w:t>
            </w:r>
            <w:r w:rsidRPr="00D52CAF">
              <w:rPr>
                <w:rFonts w:ascii="Arial" w:hAnsi="Arial" w:cs="Arial"/>
                <w:bCs/>
                <w:sz w:val="20"/>
                <w:szCs w:val="20"/>
              </w:rPr>
              <w:t>) (čas za izgradnjo in dokončanje vseh GOI del in opreme je predvidoma 24 mesecev)</w:t>
            </w:r>
          </w:p>
          <w:p w14:paraId="03EA46DA" w14:textId="77777777" w:rsidR="009C34CB" w:rsidRPr="00D52CAF" w:rsidRDefault="009C34CB" w:rsidP="009C34CB">
            <w:pPr>
              <w:spacing w:after="0" w:line="240" w:lineRule="exact"/>
              <w:jc w:val="both"/>
              <w:rPr>
                <w:rFonts w:ascii="Arial" w:hAnsi="Arial" w:cs="Arial"/>
                <w:bCs/>
                <w:sz w:val="20"/>
                <w:szCs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DACD61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Se v dogovorjenem obsegu izvaja ves čas GOI del in opreme, skladno s potekom gradbenih del, do pridobitve uporabnega dovoljenja oz. primopredaje naročniku</w:t>
            </w:r>
          </w:p>
          <w:p w14:paraId="7A9EE3DC"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Spremljanje gradnje pomeni:</w:t>
            </w:r>
          </w:p>
          <w:p w14:paraId="3C985A25" w14:textId="77777777" w:rsidR="009C34CB" w:rsidRPr="00D52CAF" w:rsidRDefault="009C34CB" w:rsidP="00F9040C">
            <w:pPr>
              <w:numPr>
                <w:ilvl w:val="0"/>
                <w:numId w:val="37"/>
              </w:numPr>
              <w:spacing w:after="0" w:line="240" w:lineRule="exact"/>
              <w:ind w:left="0"/>
              <w:jc w:val="both"/>
              <w:rPr>
                <w:rFonts w:ascii="Arial" w:hAnsi="Arial" w:cs="Arial"/>
                <w:bCs/>
                <w:sz w:val="20"/>
                <w:szCs w:val="20"/>
              </w:rPr>
            </w:pPr>
            <w:r w:rsidRPr="00D52CAF">
              <w:rPr>
                <w:rFonts w:ascii="Arial" w:hAnsi="Arial" w:cs="Arial"/>
                <w:bCs/>
                <w:sz w:val="20"/>
                <w:szCs w:val="20"/>
              </w:rPr>
              <w:t>najmanj 1x tedensko prisotnost vodje projektiranja oz. njegovih pooblaščencev na gradbišču in/ali na gradbiščnih koordinacijskih sestankih, na poziv izvajalca, vodje gradbišča ali naročnika</w:t>
            </w:r>
            <w:r w:rsidRPr="00D52CAF" w:rsidDel="004B09AF">
              <w:rPr>
                <w:rFonts w:ascii="Arial" w:hAnsi="Arial" w:cs="Arial"/>
                <w:bCs/>
                <w:sz w:val="20"/>
                <w:szCs w:val="20"/>
              </w:rPr>
              <w:t xml:space="preserve"> </w:t>
            </w:r>
            <w:r w:rsidRPr="00D52CAF">
              <w:rPr>
                <w:rFonts w:ascii="Arial" w:hAnsi="Arial" w:cs="Arial"/>
                <w:bCs/>
                <w:sz w:val="20"/>
                <w:szCs w:val="20"/>
              </w:rPr>
              <w:t>prisotnost tudi pooblaščenih arhitektov in inženirjev na gradbišču in /ali na gradbiščnih koordinacijskih sestankih, v obdobju gradnje, vse do pridobitve uporabnega dovoljenja in kvalitativnega pregleda oz. primopredaje objekta naročniku.</w:t>
            </w:r>
          </w:p>
        </w:tc>
      </w:tr>
      <w:tr w:rsidR="009C34CB" w:rsidRPr="00D52CAF" w14:paraId="24DDA8B5"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5F6D7B7B" w14:textId="77777777" w:rsidR="009C34CB" w:rsidRPr="00D52CAF" w:rsidRDefault="00C57AF8" w:rsidP="009C34CB">
            <w:pPr>
              <w:spacing w:after="0" w:line="240" w:lineRule="exact"/>
              <w:jc w:val="both"/>
              <w:rPr>
                <w:rFonts w:ascii="Arial" w:hAnsi="Arial" w:cs="Arial"/>
                <w:bCs/>
                <w:sz w:val="20"/>
                <w:szCs w:val="20"/>
              </w:rPr>
            </w:pPr>
            <w:r>
              <w:rPr>
                <w:rFonts w:ascii="Arial" w:hAnsi="Arial" w:cs="Arial"/>
                <w:bCs/>
                <w:sz w:val="20"/>
                <w:szCs w:val="20"/>
              </w:rPr>
              <w:t>P</w:t>
            </w:r>
            <w:r w:rsidR="009C34CB" w:rsidRPr="00D52CAF">
              <w:rPr>
                <w:rFonts w:ascii="Arial" w:hAnsi="Arial" w:cs="Arial"/>
                <w:bCs/>
                <w:sz w:val="20"/>
                <w:szCs w:val="20"/>
              </w:rPr>
              <w:t>rojekt izvedenih del (</w:t>
            </w:r>
            <w:r w:rsidR="009C34CB" w:rsidRPr="00D52CAF">
              <w:rPr>
                <w:rFonts w:ascii="Arial" w:hAnsi="Arial" w:cs="Arial"/>
                <w:b/>
                <w:sz w:val="20"/>
                <w:szCs w:val="20"/>
              </w:rPr>
              <w:t>PID</w:t>
            </w:r>
            <w:r w:rsidR="009C34CB" w:rsidRPr="00D52CAF">
              <w:rPr>
                <w:rFonts w:ascii="Arial" w:hAnsi="Arial" w:cs="Arial"/>
                <w:bCs/>
                <w:sz w:val="20"/>
                <w:szCs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6271858"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10 delovnih dni pred načrtovanim dnem vložitve zahteve za izdajo uporabnega dovoljenja </w:t>
            </w:r>
            <w:r w:rsidRPr="00D52CAF">
              <w:rPr>
                <w:rFonts w:ascii="Arial" w:hAnsi="Arial" w:cs="Arial"/>
                <w:sz w:val="20"/>
                <w:szCs w:val="20"/>
              </w:rPr>
              <w:t>in predaji načrtov z vsemi potrjenimi dopolnitvami in spremembami iz gradbenega dnevnika v *.</w:t>
            </w:r>
            <w:proofErr w:type="spellStart"/>
            <w:r w:rsidRPr="00D52CAF">
              <w:rPr>
                <w:rFonts w:ascii="Arial" w:hAnsi="Arial" w:cs="Arial"/>
                <w:sz w:val="20"/>
                <w:szCs w:val="20"/>
              </w:rPr>
              <w:t>dwg</w:t>
            </w:r>
            <w:proofErr w:type="spellEnd"/>
            <w:r w:rsidRPr="00D52CAF">
              <w:rPr>
                <w:rFonts w:ascii="Arial" w:hAnsi="Arial" w:cs="Arial"/>
                <w:sz w:val="20"/>
                <w:szCs w:val="20"/>
              </w:rPr>
              <w:t xml:space="preserve"> formatu</w:t>
            </w:r>
          </w:p>
        </w:tc>
      </w:tr>
    </w:tbl>
    <w:bookmarkEnd w:id="30"/>
    <w:bookmarkEnd w:id="31"/>
    <w:p w14:paraId="1EEEB4F5" w14:textId="77777777" w:rsidR="00725318" w:rsidRPr="00725318" w:rsidRDefault="00725318" w:rsidP="0048681E">
      <w:pPr>
        <w:numPr>
          <w:ilvl w:val="0"/>
          <w:numId w:val="11"/>
        </w:numPr>
        <w:tabs>
          <w:tab w:val="center" w:pos="4536"/>
          <w:tab w:val="right" w:pos="9072"/>
        </w:tabs>
        <w:suppressAutoHyphens/>
        <w:autoSpaceDN w:val="0"/>
        <w:spacing w:before="240" w:after="0" w:line="240" w:lineRule="auto"/>
        <w:ind w:left="247"/>
        <w:jc w:val="both"/>
        <w:textAlignment w:val="baseline"/>
        <w:rPr>
          <w:rFonts w:ascii="Arial" w:eastAsia="Calibri" w:hAnsi="Arial" w:cs="Arial"/>
          <w:sz w:val="20"/>
          <w:szCs w:val="20"/>
          <w:lang w:val="en-US"/>
        </w:rPr>
      </w:pPr>
      <w:proofErr w:type="spellStart"/>
      <w:r w:rsidRPr="00725318">
        <w:rPr>
          <w:rFonts w:ascii="Arial" w:eastAsia="Calibri" w:hAnsi="Arial" w:cs="Arial"/>
          <w:sz w:val="20"/>
          <w:szCs w:val="20"/>
          <w:lang w:val="en-US"/>
        </w:rPr>
        <w:t>izdelava</w:t>
      </w:r>
      <w:proofErr w:type="spellEnd"/>
      <w:r w:rsidRPr="00725318">
        <w:rPr>
          <w:rFonts w:ascii="Arial" w:eastAsia="Calibri" w:hAnsi="Arial" w:cs="Arial"/>
          <w:sz w:val="20"/>
          <w:szCs w:val="20"/>
          <w:lang w:val="en-US"/>
        </w:rPr>
        <w:t xml:space="preserve"> BIM </w:t>
      </w:r>
      <w:proofErr w:type="spellStart"/>
      <w:r w:rsidRPr="00725318">
        <w:rPr>
          <w:rFonts w:ascii="Arial" w:eastAsia="Calibri" w:hAnsi="Arial" w:cs="Arial"/>
          <w:sz w:val="20"/>
          <w:szCs w:val="20"/>
          <w:lang w:val="en-US"/>
        </w:rPr>
        <w:t>modela</w:t>
      </w:r>
      <w:proofErr w:type="spellEnd"/>
      <w:r w:rsidRPr="00725318">
        <w:rPr>
          <w:rFonts w:ascii="Arial" w:eastAsia="Calibri" w:hAnsi="Arial" w:cs="Arial"/>
          <w:sz w:val="20"/>
          <w:szCs w:val="20"/>
          <w:lang w:val="en-US"/>
        </w:rPr>
        <w:t xml:space="preserve"> za faze DGD, PZI in PID </w:t>
      </w:r>
      <w:proofErr w:type="spellStart"/>
      <w:r w:rsidRPr="00725318">
        <w:rPr>
          <w:rFonts w:ascii="Arial" w:eastAsia="Calibri" w:hAnsi="Arial" w:cs="Arial"/>
          <w:sz w:val="20"/>
          <w:szCs w:val="20"/>
          <w:lang w:val="en-US"/>
        </w:rPr>
        <w:t>vključno</w:t>
      </w:r>
      <w:proofErr w:type="spellEnd"/>
      <w:r w:rsidRPr="00725318">
        <w:rPr>
          <w:rFonts w:ascii="Arial" w:eastAsia="Calibri" w:hAnsi="Arial" w:cs="Arial"/>
          <w:sz w:val="20"/>
          <w:szCs w:val="20"/>
          <w:lang w:val="en-US"/>
        </w:rPr>
        <w:t xml:space="preserve"> z </w:t>
      </w:r>
      <w:proofErr w:type="spellStart"/>
      <w:r w:rsidRPr="00725318">
        <w:rPr>
          <w:rFonts w:ascii="Arial" w:eastAsia="Calibri" w:hAnsi="Arial" w:cs="Arial"/>
          <w:sz w:val="20"/>
          <w:szCs w:val="20"/>
          <w:lang w:val="en-US"/>
        </w:rPr>
        <w:t>izdelavo</w:t>
      </w:r>
      <w:proofErr w:type="spellEnd"/>
      <w:r w:rsidRPr="00725318">
        <w:rPr>
          <w:rFonts w:ascii="Arial" w:eastAsia="Calibri" w:hAnsi="Arial" w:cs="Arial"/>
          <w:sz w:val="20"/>
          <w:szCs w:val="20"/>
          <w:lang w:val="en-US"/>
        </w:rPr>
        <w:t xml:space="preserve"> </w:t>
      </w:r>
      <w:proofErr w:type="spellStart"/>
      <w:r w:rsidRPr="00725318">
        <w:rPr>
          <w:rFonts w:ascii="Arial" w:eastAsia="Calibri" w:hAnsi="Arial" w:cs="Arial"/>
          <w:sz w:val="20"/>
          <w:szCs w:val="20"/>
          <w:lang w:val="en-US"/>
        </w:rPr>
        <w:t>načrta</w:t>
      </w:r>
      <w:proofErr w:type="spellEnd"/>
      <w:r w:rsidRPr="00725318">
        <w:rPr>
          <w:rFonts w:ascii="Arial" w:eastAsia="Calibri" w:hAnsi="Arial" w:cs="Arial"/>
          <w:sz w:val="20"/>
          <w:szCs w:val="20"/>
          <w:lang w:val="en-US"/>
        </w:rPr>
        <w:t xml:space="preserve"> za </w:t>
      </w:r>
      <w:proofErr w:type="spellStart"/>
      <w:r w:rsidRPr="00725318">
        <w:rPr>
          <w:rFonts w:ascii="Arial" w:eastAsia="Calibri" w:hAnsi="Arial" w:cs="Arial"/>
          <w:sz w:val="20"/>
          <w:szCs w:val="20"/>
          <w:lang w:val="en-US"/>
        </w:rPr>
        <w:t>izvajanje</w:t>
      </w:r>
      <w:proofErr w:type="spellEnd"/>
      <w:r w:rsidRPr="00725318">
        <w:rPr>
          <w:rFonts w:ascii="Arial" w:eastAsia="Calibri" w:hAnsi="Arial" w:cs="Arial"/>
          <w:sz w:val="20"/>
          <w:szCs w:val="20"/>
          <w:lang w:val="en-US"/>
        </w:rPr>
        <w:t xml:space="preserve"> BIM (BEP): se </w:t>
      </w:r>
      <w:proofErr w:type="spellStart"/>
      <w:r w:rsidRPr="00725318">
        <w:rPr>
          <w:rFonts w:ascii="Arial" w:eastAsia="Calibri" w:hAnsi="Arial" w:cs="Arial"/>
          <w:sz w:val="20"/>
          <w:szCs w:val="20"/>
          <w:lang w:val="en-US"/>
        </w:rPr>
        <w:t>izvaja</w:t>
      </w:r>
      <w:proofErr w:type="spellEnd"/>
      <w:r w:rsidRPr="00725318">
        <w:rPr>
          <w:rFonts w:ascii="Arial" w:eastAsia="Calibri" w:hAnsi="Arial" w:cs="Arial"/>
          <w:sz w:val="20"/>
          <w:szCs w:val="20"/>
          <w:lang w:val="en-US"/>
        </w:rPr>
        <w:t xml:space="preserve"> </w:t>
      </w:r>
      <w:proofErr w:type="spellStart"/>
      <w:r w:rsidRPr="00725318">
        <w:rPr>
          <w:rFonts w:ascii="Arial" w:eastAsia="Calibri" w:hAnsi="Arial" w:cs="Arial"/>
          <w:sz w:val="20"/>
          <w:szCs w:val="20"/>
          <w:lang w:val="en-US"/>
        </w:rPr>
        <w:t>vzporedno</w:t>
      </w:r>
      <w:proofErr w:type="spellEnd"/>
      <w:r w:rsidRPr="00725318">
        <w:rPr>
          <w:rFonts w:ascii="Arial" w:eastAsia="Calibri" w:hAnsi="Arial" w:cs="Arial"/>
          <w:sz w:val="20"/>
          <w:szCs w:val="20"/>
          <w:lang w:val="en-US"/>
        </w:rPr>
        <w:t xml:space="preserve"> s </w:t>
      </w:r>
      <w:proofErr w:type="spellStart"/>
      <w:r w:rsidRPr="00725318">
        <w:rPr>
          <w:rFonts w:ascii="Arial" w:eastAsia="Calibri" w:hAnsi="Arial" w:cs="Arial"/>
          <w:sz w:val="20"/>
          <w:szCs w:val="20"/>
          <w:lang w:val="en-US"/>
        </w:rPr>
        <w:t>posamezno</w:t>
      </w:r>
      <w:proofErr w:type="spellEnd"/>
      <w:r w:rsidRPr="00725318">
        <w:rPr>
          <w:rFonts w:ascii="Arial" w:eastAsia="Calibri" w:hAnsi="Arial" w:cs="Arial"/>
          <w:sz w:val="20"/>
          <w:szCs w:val="20"/>
          <w:lang w:val="en-US"/>
        </w:rPr>
        <w:t xml:space="preserve"> </w:t>
      </w:r>
      <w:proofErr w:type="spellStart"/>
      <w:proofErr w:type="gramStart"/>
      <w:r w:rsidRPr="00725318">
        <w:rPr>
          <w:rFonts w:ascii="Arial" w:eastAsia="Calibri" w:hAnsi="Arial" w:cs="Arial"/>
          <w:sz w:val="20"/>
          <w:szCs w:val="20"/>
          <w:lang w:val="en-US"/>
        </w:rPr>
        <w:t>fazo</w:t>
      </w:r>
      <w:proofErr w:type="spellEnd"/>
      <w:r w:rsidRPr="00725318">
        <w:rPr>
          <w:rFonts w:ascii="Arial" w:eastAsia="Calibri" w:hAnsi="Arial" w:cs="Arial"/>
          <w:sz w:val="20"/>
          <w:szCs w:val="20"/>
          <w:lang w:val="en-US"/>
        </w:rPr>
        <w:t>;</w:t>
      </w:r>
      <w:proofErr w:type="gramEnd"/>
    </w:p>
    <w:p w14:paraId="29782EC2" w14:textId="77777777" w:rsidR="00ED64B7" w:rsidRPr="00ED64B7" w:rsidRDefault="00ED64B7" w:rsidP="00ED64B7">
      <w:pPr>
        <w:pStyle w:val="Odstavekseznama"/>
        <w:numPr>
          <w:ilvl w:val="0"/>
          <w:numId w:val="11"/>
        </w:numPr>
        <w:suppressAutoHyphens/>
        <w:autoSpaceDN w:val="0"/>
        <w:spacing w:after="0" w:line="240" w:lineRule="auto"/>
        <w:ind w:left="247"/>
        <w:jc w:val="both"/>
        <w:textAlignment w:val="baseline"/>
        <w:rPr>
          <w:rFonts w:ascii="Arial" w:eastAsia="Times New Roman" w:hAnsi="Arial" w:cs="Arial"/>
          <w:kern w:val="3"/>
          <w:sz w:val="20"/>
          <w:szCs w:val="20"/>
          <w:lang w:eastAsia="zh-CN"/>
        </w:rPr>
      </w:pPr>
      <w:r w:rsidRPr="00ED64B7">
        <w:rPr>
          <w:rFonts w:ascii="Arial" w:eastAsia="Calibri" w:hAnsi="Arial" w:cs="Arial"/>
          <w:sz w:val="20"/>
          <w:szCs w:val="20"/>
        </w:rPr>
        <w:t xml:space="preserve">projektantski nadzor se v dogovorjenem obsegu izvaja ves čas gradnje, skladno s potekom gradbenih del, do pridobitve uporabnega dovoljenja oz. primopredaje naročniku. Predviden rok gradnje </w:t>
      </w:r>
      <w:r w:rsidRPr="00ED64B7">
        <w:rPr>
          <w:rFonts w:ascii="Arial" w:eastAsia="Times New Roman" w:hAnsi="Arial" w:cs="Arial"/>
          <w:kern w:val="3"/>
          <w:sz w:val="20"/>
          <w:szCs w:val="20"/>
          <w:lang w:eastAsia="zh-CN"/>
        </w:rPr>
        <w:t>in dokončanja vseh GOI del in opreme je 24 mesecev od uvedbe izvajalca v delo.</w:t>
      </w:r>
    </w:p>
    <w:p w14:paraId="2BF9E18B" w14:textId="77777777" w:rsidR="00EB145A" w:rsidRDefault="00EB145A" w:rsidP="00260C07">
      <w:pPr>
        <w:jc w:val="both"/>
        <w:rPr>
          <w:rFonts w:ascii="Arial" w:hAnsi="Arial" w:cs="Arial"/>
          <w:sz w:val="20"/>
          <w:szCs w:val="20"/>
        </w:rPr>
      </w:pPr>
    </w:p>
    <w:p w14:paraId="6EABC8B7" w14:textId="5E743A9F" w:rsidR="009C34CB" w:rsidRPr="00D52CAF" w:rsidRDefault="009C34CB" w:rsidP="00260C07">
      <w:pPr>
        <w:jc w:val="both"/>
        <w:rPr>
          <w:rFonts w:ascii="Arial" w:hAnsi="Arial" w:cs="Arial"/>
          <w:sz w:val="20"/>
          <w:szCs w:val="20"/>
        </w:rPr>
      </w:pPr>
      <w:r w:rsidRPr="00D52CAF">
        <w:rPr>
          <w:rFonts w:ascii="Arial" w:hAnsi="Arial" w:cs="Arial"/>
          <w:sz w:val="20"/>
          <w:szCs w:val="20"/>
        </w:rPr>
        <w:t>V primeru pripomb s strani naročnika se za dodelavo dokumentacije s strani projektanta predvidi 5 delovnih dni za faze do DGD in 10 delovnih dni za nadaljnje faze.</w:t>
      </w:r>
    </w:p>
    <w:p w14:paraId="4F3FFD14"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 xml:space="preserve">Če bodo pri pregledu za potrditev dokumentacije ugotovljene morebitne nepravilnosti in pomanjkljivosti izročene dokumentacije, jih bo </w:t>
      </w:r>
      <w:r w:rsidR="005D27FB" w:rsidRPr="00D52CAF">
        <w:rPr>
          <w:rFonts w:ascii="Arial" w:hAnsi="Arial" w:cs="Arial"/>
          <w:sz w:val="20"/>
          <w:szCs w:val="20"/>
        </w:rPr>
        <w:t>izvajalec</w:t>
      </w:r>
      <w:r w:rsidRPr="00D52CAF">
        <w:rPr>
          <w:rFonts w:ascii="Arial" w:hAnsi="Arial" w:cs="Arial"/>
          <w:sz w:val="20"/>
          <w:szCs w:val="20"/>
        </w:rPr>
        <w:t xml:space="preserve"> odpravil na lastne stroške v naknadno določenem roku. </w:t>
      </w:r>
    </w:p>
    <w:p w14:paraId="64DCD7FB" w14:textId="77777777" w:rsidR="00266379" w:rsidRPr="00D52CAF" w:rsidRDefault="00266379" w:rsidP="00266379">
      <w:pPr>
        <w:spacing w:after="0" w:line="240" w:lineRule="auto"/>
        <w:jc w:val="both"/>
        <w:rPr>
          <w:rFonts w:ascii="Arial" w:hAnsi="Arial" w:cs="Arial"/>
          <w:sz w:val="20"/>
          <w:szCs w:val="20"/>
        </w:rPr>
      </w:pPr>
    </w:p>
    <w:p w14:paraId="0756B1B9"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 xml:space="preserve">Če </w:t>
      </w:r>
      <w:r w:rsidR="005D27FB" w:rsidRPr="00D52CAF">
        <w:rPr>
          <w:rFonts w:ascii="Arial" w:hAnsi="Arial" w:cs="Arial"/>
          <w:sz w:val="20"/>
          <w:szCs w:val="20"/>
        </w:rPr>
        <w:t>izvajalec</w:t>
      </w:r>
      <w:r w:rsidRPr="00D52CAF">
        <w:rPr>
          <w:rFonts w:ascii="Arial" w:hAnsi="Arial" w:cs="Arial"/>
          <w:sz w:val="20"/>
          <w:szCs w:val="20"/>
        </w:rPr>
        <w:t xml:space="preserve"> ne izdela dokumentacije v roku, kot je določeno s to pogodbo, mu naročnik določi naknaden primeren rok za izvedbo in dokončanje del. Če </w:t>
      </w:r>
      <w:r w:rsidR="005D27FB" w:rsidRPr="00D52CAF">
        <w:rPr>
          <w:rFonts w:ascii="Arial" w:hAnsi="Arial" w:cs="Arial"/>
          <w:sz w:val="20"/>
          <w:szCs w:val="20"/>
        </w:rPr>
        <w:t>izvajalec</w:t>
      </w:r>
      <w:r w:rsidRPr="00D52CAF">
        <w:rPr>
          <w:rFonts w:ascii="Arial" w:hAnsi="Arial" w:cs="Arial"/>
          <w:sz w:val="20"/>
          <w:szCs w:val="20"/>
        </w:rPr>
        <w:t xml:space="preserve"> niti v dodatnem roku ne izdela celotne ali posameznih delov dokumentacije, lahko naročnik unovči finančno zavarovanje in odstopi od pogodbe skladno s 1</w:t>
      </w:r>
      <w:r w:rsidR="00E50978" w:rsidRPr="00D52CAF">
        <w:rPr>
          <w:rFonts w:ascii="Arial" w:hAnsi="Arial" w:cs="Arial"/>
          <w:sz w:val="20"/>
          <w:szCs w:val="20"/>
        </w:rPr>
        <w:t>5</w:t>
      </w:r>
      <w:r w:rsidRPr="00D52CAF">
        <w:rPr>
          <w:rFonts w:ascii="Arial" w:hAnsi="Arial" w:cs="Arial"/>
          <w:sz w:val="20"/>
          <w:szCs w:val="20"/>
        </w:rPr>
        <w:t xml:space="preserve">. členom te pogodbe. </w:t>
      </w:r>
    </w:p>
    <w:p w14:paraId="23ECAB26" w14:textId="77777777" w:rsidR="00266379" w:rsidRPr="00D52CAF" w:rsidRDefault="00266379" w:rsidP="00266379">
      <w:pPr>
        <w:spacing w:after="0" w:line="240" w:lineRule="auto"/>
        <w:jc w:val="both"/>
        <w:rPr>
          <w:rFonts w:ascii="Arial" w:hAnsi="Arial" w:cs="Arial"/>
          <w:color w:val="000000"/>
          <w:sz w:val="20"/>
          <w:szCs w:val="20"/>
          <w:lang w:eastAsia="sl-SI" w:bidi="sl-SI"/>
        </w:rPr>
      </w:pPr>
    </w:p>
    <w:p w14:paraId="496E9956" w14:textId="77777777" w:rsidR="00266379" w:rsidRPr="00D52CAF" w:rsidRDefault="00266379" w:rsidP="00266379">
      <w:pPr>
        <w:spacing w:after="0" w:line="240" w:lineRule="auto"/>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 xml:space="preserve">Roki se lahko spremenijo v primeru višje sile (za čas trajanja višje sile), ki jo definirajo zakonska določila, spremenjene roke pa mora potrditi naročnik.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mora nemudoma ob nastanku razlogov za podaljšanje pogodbenega roka o tem pisno obvestiti naročnika. V nasprotnem primeru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ni upravičen do podaljšanja pogodbenega roka. Morebitne spremembe pogodbenega roka naročnik in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dogovorita z dodatkom k pogodbi.</w:t>
      </w:r>
    </w:p>
    <w:p w14:paraId="3A45CCAF"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2CA19FC" w14:textId="77777777" w:rsidR="00266379" w:rsidRPr="00D52CAF" w:rsidRDefault="00266379"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lastRenderedPageBreak/>
        <w:t>člen</w:t>
      </w:r>
    </w:p>
    <w:p w14:paraId="3E53AC2B" w14:textId="77777777" w:rsidR="00266379" w:rsidRPr="00D52CAF" w:rsidRDefault="00266379" w:rsidP="00266379">
      <w:pPr>
        <w:spacing w:after="0" w:line="240" w:lineRule="auto"/>
        <w:jc w:val="both"/>
        <w:rPr>
          <w:rFonts w:ascii="Arial" w:hAnsi="Arial" w:cs="Arial"/>
          <w:sz w:val="20"/>
          <w:szCs w:val="20"/>
        </w:rPr>
      </w:pPr>
    </w:p>
    <w:p w14:paraId="2B00BC5F"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Pogodbeni roki iz prejšnjega člena pogodbe se primerno podaljšajo v naslednjih primerih:</w:t>
      </w:r>
    </w:p>
    <w:p w14:paraId="56475EAE"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če naročnik spremeni projektno nalogo,</w:t>
      </w:r>
    </w:p>
    <w:p w14:paraId="0B080EB5"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 xml:space="preserve">če naročnik </w:t>
      </w:r>
      <w:r w:rsidR="005D27FB" w:rsidRPr="00D52CAF">
        <w:rPr>
          <w:rFonts w:ascii="Arial" w:hAnsi="Arial" w:cs="Arial"/>
          <w:sz w:val="20"/>
          <w:szCs w:val="20"/>
        </w:rPr>
        <w:t>izvajalc</w:t>
      </w:r>
      <w:r w:rsidRPr="00D52CAF">
        <w:rPr>
          <w:rFonts w:ascii="Arial" w:hAnsi="Arial" w:cs="Arial"/>
          <w:sz w:val="20"/>
          <w:szCs w:val="20"/>
        </w:rPr>
        <w:t>u izven projektne naloge poda dodatna navodila, zahteve ali usmeritve, ki zahtevajo spremembo dokumentacije naloge  in te zahteve spreminjajo projekt,</w:t>
      </w:r>
    </w:p>
    <w:p w14:paraId="4F28F2E5"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če naročnik naroči dodatno delo, ki zahteva spremembo dokumentacije in te zahtevane spremembe spreminjajo projekt,</w:t>
      </w:r>
    </w:p>
    <w:p w14:paraId="70FB1D6B"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 xml:space="preserve">zaradi zahtev upravnega organa, ki niso posledica ravnanj naročnika ali </w:t>
      </w:r>
      <w:r w:rsidR="005D27FB" w:rsidRPr="00D52CAF">
        <w:rPr>
          <w:rFonts w:ascii="Arial" w:hAnsi="Arial" w:cs="Arial"/>
          <w:sz w:val="20"/>
          <w:szCs w:val="20"/>
        </w:rPr>
        <w:t>izvajalc</w:t>
      </w:r>
      <w:r w:rsidRPr="00D52CAF">
        <w:rPr>
          <w:rFonts w:ascii="Arial" w:hAnsi="Arial" w:cs="Arial"/>
          <w:sz w:val="20"/>
          <w:szCs w:val="20"/>
        </w:rPr>
        <w:t>a,</w:t>
      </w:r>
    </w:p>
    <w:p w14:paraId="6CA49717"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v primeru višje sile.</w:t>
      </w:r>
    </w:p>
    <w:p w14:paraId="01454C10" w14:textId="77777777" w:rsidR="00266379" w:rsidRPr="00D52CAF" w:rsidRDefault="00266379" w:rsidP="00266379">
      <w:pPr>
        <w:spacing w:after="0" w:line="240" w:lineRule="auto"/>
        <w:jc w:val="both"/>
        <w:rPr>
          <w:rFonts w:ascii="Arial" w:hAnsi="Arial" w:cs="Arial"/>
          <w:sz w:val="20"/>
          <w:szCs w:val="20"/>
        </w:rPr>
      </w:pPr>
    </w:p>
    <w:p w14:paraId="5A83BB48"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Podaljšanje pogodbenih rokov bosta pogodbeni stranki urejali z dodatkom k predmetni pogodbi</w:t>
      </w:r>
      <w:r w:rsidR="00354A84" w:rsidRPr="00D52CAF">
        <w:rPr>
          <w:rFonts w:ascii="Arial" w:hAnsi="Arial" w:cs="Arial"/>
          <w:sz w:val="20"/>
          <w:szCs w:val="20"/>
        </w:rPr>
        <w:t>.</w:t>
      </w:r>
    </w:p>
    <w:p w14:paraId="0AB49F37" w14:textId="77777777" w:rsidR="0032408E" w:rsidRPr="00D52CAF"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E4CA8B1"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6DF0727A" w14:textId="77777777" w:rsidR="006855EE" w:rsidRPr="00D52CAF" w:rsidRDefault="006855EE" w:rsidP="006855EE">
      <w:pPr>
        <w:pStyle w:val="BodyText21"/>
        <w:rPr>
          <w:rFonts w:cs="Arial"/>
          <w:sz w:val="20"/>
        </w:rPr>
      </w:pPr>
    </w:p>
    <w:p w14:paraId="3C64ACE7" w14:textId="77777777" w:rsidR="006855EE" w:rsidRPr="00D52CAF" w:rsidRDefault="005D27FB" w:rsidP="006855EE">
      <w:pPr>
        <w:spacing w:after="0" w:line="240" w:lineRule="auto"/>
        <w:jc w:val="both"/>
        <w:rPr>
          <w:rFonts w:ascii="Arial" w:hAnsi="Arial" w:cs="Arial"/>
          <w:sz w:val="20"/>
          <w:szCs w:val="20"/>
        </w:rPr>
      </w:pPr>
      <w:r w:rsidRPr="00D52CAF">
        <w:rPr>
          <w:rFonts w:ascii="Arial" w:hAnsi="Arial" w:cs="Arial"/>
          <w:sz w:val="20"/>
          <w:szCs w:val="20"/>
        </w:rPr>
        <w:t>Izvajalec</w:t>
      </w:r>
      <w:r w:rsidR="006855EE" w:rsidRPr="00D52CAF">
        <w:rPr>
          <w:rFonts w:ascii="Arial" w:hAnsi="Arial" w:cs="Arial"/>
          <w:sz w:val="20"/>
          <w:szCs w:val="20"/>
        </w:rPr>
        <w:t xml:space="preserve"> ne odgovarja za zamudo pri izročitvi predmeta pogodbe ali fazah pogodbenega dela, če je ta nastala zaradi razlogov, za katere </w:t>
      </w:r>
      <w:r w:rsidRPr="00D52CAF">
        <w:rPr>
          <w:rFonts w:ascii="Arial" w:hAnsi="Arial" w:cs="Arial"/>
          <w:sz w:val="20"/>
          <w:szCs w:val="20"/>
        </w:rPr>
        <w:t>izvajalec</w:t>
      </w:r>
      <w:r w:rsidR="006855EE" w:rsidRPr="00D52CAF">
        <w:rPr>
          <w:rFonts w:ascii="Arial" w:hAnsi="Arial" w:cs="Arial"/>
          <w:sz w:val="20"/>
          <w:szCs w:val="20"/>
        </w:rPr>
        <w:t xml:space="preserve"> ne odgovarja.</w:t>
      </w:r>
    </w:p>
    <w:p w14:paraId="7D49FA0C" w14:textId="77777777" w:rsidR="006855EE" w:rsidRPr="00D52CAF" w:rsidRDefault="006855EE" w:rsidP="006855EE">
      <w:pPr>
        <w:spacing w:after="0" w:line="240" w:lineRule="auto"/>
        <w:jc w:val="both"/>
        <w:rPr>
          <w:rFonts w:ascii="Arial" w:hAnsi="Arial" w:cs="Arial"/>
          <w:sz w:val="20"/>
          <w:szCs w:val="20"/>
        </w:rPr>
      </w:pPr>
    </w:p>
    <w:p w14:paraId="1A0AA04A" w14:textId="77777777" w:rsidR="006855EE" w:rsidRPr="00D52CAF" w:rsidRDefault="006855EE" w:rsidP="006855EE">
      <w:pPr>
        <w:spacing w:before="240" w:after="240" w:line="240" w:lineRule="auto"/>
        <w:contextualSpacing/>
        <w:jc w:val="both"/>
        <w:rPr>
          <w:rFonts w:ascii="Arial" w:hAnsi="Arial" w:cs="Arial"/>
          <w:sz w:val="20"/>
          <w:szCs w:val="20"/>
        </w:rPr>
      </w:pPr>
      <w:r w:rsidRPr="00D52CAF">
        <w:rPr>
          <w:rFonts w:ascii="Arial" w:hAnsi="Arial" w:cs="Arial"/>
          <w:sz w:val="20"/>
          <w:szCs w:val="20"/>
        </w:rPr>
        <w:t xml:space="preserve">V primeru višje sile (po sklenitvi pogodbe nastali nepričakovani, neizogibni in neodvrnljivi dogodki iz sfere zunanjih vzrokov, kot so poplava, naravne nesreče, vojna, vojna nevarnost ipd.) se pogodbeni roki, na katere ima višja sila vpliv,  podaljšajo za čas njenega trajanja. </w:t>
      </w:r>
    </w:p>
    <w:p w14:paraId="24B3E929" w14:textId="77777777" w:rsidR="006855EE" w:rsidRPr="00D52CAF" w:rsidRDefault="006855EE" w:rsidP="006855EE">
      <w:pPr>
        <w:spacing w:after="0" w:line="240" w:lineRule="auto"/>
        <w:jc w:val="both"/>
        <w:rPr>
          <w:rFonts w:ascii="Arial" w:hAnsi="Arial" w:cs="Arial"/>
          <w:sz w:val="20"/>
          <w:szCs w:val="20"/>
        </w:rPr>
      </w:pPr>
    </w:p>
    <w:p w14:paraId="25049F2A" w14:textId="77777777" w:rsidR="006855EE" w:rsidRPr="00D52CAF" w:rsidRDefault="006855EE" w:rsidP="006855EE">
      <w:pPr>
        <w:spacing w:after="0" w:line="240" w:lineRule="auto"/>
        <w:jc w:val="both"/>
        <w:rPr>
          <w:rFonts w:ascii="Arial" w:hAnsi="Arial" w:cs="Arial"/>
          <w:sz w:val="20"/>
          <w:szCs w:val="20"/>
        </w:rPr>
      </w:pPr>
      <w:r w:rsidRPr="00D52CAF">
        <w:rPr>
          <w:rFonts w:ascii="Arial" w:hAnsi="Arial" w:cs="Arial"/>
          <w:sz w:val="20"/>
          <w:szCs w:val="20"/>
        </w:rPr>
        <w:t xml:space="preserve">Pogodbena stranka, ki jo prizadene višja sila, se nanjo lahko sklicuje  pogojem, da drugo pogodbeno stranko o nastopu višje sile, razlogih zanjo in predvidenem času njenega trajanja ter posledicah obvesti takoj, najkasneje pa v treh delovnih dneh (pisno po pošti ali po elektronski pošti) oziroma takoj ko je mogoče, če v roku treh dni od nastopa višje sile obvestitev ne bi bila mogoča (npr. zaradi stanja po naravni nesreči, izrečene prepovedi obveščanja v vojnem stanju ipd.), </w:t>
      </w:r>
    </w:p>
    <w:p w14:paraId="3D5ADCDC" w14:textId="77777777" w:rsidR="0032408E"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EA6BA0F" w14:textId="77777777" w:rsidR="00725AC0" w:rsidRPr="00D52CAF" w:rsidRDefault="00725AC0"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1D7AC27" w14:textId="77777777" w:rsidR="006855EE" w:rsidRPr="00D52CAF" w:rsidRDefault="006855EE" w:rsidP="006855EE">
      <w:pPr>
        <w:pStyle w:val="BodyText21"/>
        <w:jc w:val="center"/>
        <w:rPr>
          <w:rFonts w:cs="Arial"/>
          <w:sz w:val="20"/>
        </w:rPr>
      </w:pPr>
      <w:r w:rsidRPr="00D52CAF">
        <w:rPr>
          <w:rFonts w:cs="Arial"/>
          <w:sz w:val="20"/>
        </w:rPr>
        <w:t>PLAČILO ZA DOGOVORJENA DELA</w:t>
      </w:r>
    </w:p>
    <w:p w14:paraId="29F431E8"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182B4DAD" w14:textId="77777777" w:rsidR="006855EE" w:rsidRPr="00D52CAF" w:rsidRDefault="006855EE" w:rsidP="006855EE">
      <w:pPr>
        <w:pStyle w:val="BodyText21"/>
        <w:rPr>
          <w:rFonts w:cs="Arial"/>
          <w:sz w:val="20"/>
        </w:rPr>
      </w:pPr>
    </w:p>
    <w:p w14:paraId="504FA8C2" w14:textId="77777777" w:rsidR="006855EE" w:rsidRPr="00D52CAF" w:rsidRDefault="006855EE" w:rsidP="006855EE">
      <w:pPr>
        <w:pStyle w:val="Tablecaption0"/>
        <w:shd w:val="clear" w:color="auto" w:fill="auto"/>
        <w:spacing w:line="240" w:lineRule="auto"/>
        <w:jc w:val="both"/>
        <w:rPr>
          <w:b w:val="0"/>
          <w:sz w:val="20"/>
          <w:szCs w:val="20"/>
        </w:rPr>
      </w:pPr>
      <w:r w:rsidRPr="00D52CAF">
        <w:rPr>
          <w:b w:val="0"/>
          <w:color w:val="000000"/>
          <w:sz w:val="20"/>
          <w:szCs w:val="20"/>
          <w:lang w:bidi="sl-SI"/>
        </w:rPr>
        <w:t xml:space="preserve">Pogodbena vrednost zajema vse stroške izvajalca za izdelavo projektne in druge dokumentacije v obsegu in obliki v skladu z veljavno zakonodajo s področja graditve objektov, veljavnimi predpisi, standardi in pravili stroke ter vse stroške izvajalca za izvedbo vseh ostalih pogodbenih del, vključno z izdelavo BIM modela, vodenjem in koordinacijo izdelave projektne dokumentacije, pridobivanjem projektnih in drugih pogojev, pridobivanjem mnenj in gradbenega dovoljenja, pridobivanjem soglasij, pripravo in oddajo vloge za odmero komunalnega prispevka  in sodelovanjem v postopku pridobitve uporabnega dovoljenja. </w:t>
      </w:r>
      <w:r w:rsidRPr="00D52CAF">
        <w:rPr>
          <w:rFonts w:eastAsia="Garamond"/>
          <w:b w:val="0"/>
          <w:bCs w:val="0"/>
          <w:color w:val="000000"/>
          <w:sz w:val="20"/>
          <w:szCs w:val="20"/>
          <w:lang w:bidi="sl-SI"/>
        </w:rPr>
        <w:t xml:space="preserve">Sodelovanje pri reviziji PZI je </w:t>
      </w:r>
      <w:r w:rsidRPr="00D52CAF">
        <w:rPr>
          <w:b w:val="0"/>
          <w:sz w:val="20"/>
          <w:szCs w:val="20"/>
        </w:rPr>
        <w:t xml:space="preserve">že vključeno v </w:t>
      </w:r>
      <w:r w:rsidRPr="00D52CAF">
        <w:rPr>
          <w:rFonts w:eastAsia="Garamond"/>
          <w:b w:val="0"/>
          <w:bCs w:val="0"/>
          <w:color w:val="000000"/>
          <w:sz w:val="20"/>
          <w:szCs w:val="20"/>
          <w:lang w:bidi="sl-SI"/>
        </w:rPr>
        <w:t>ceno faze PZI.</w:t>
      </w:r>
    </w:p>
    <w:p w14:paraId="1B09FC30" w14:textId="77777777" w:rsidR="0032408E" w:rsidRPr="00D52CAF"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91C6B84" w14:textId="77777777" w:rsidR="006213EB" w:rsidRPr="00D52CAF" w:rsidRDefault="006213EB" w:rsidP="006213EB">
      <w:pPr>
        <w:widowControl w:val="0"/>
        <w:suppressAutoHyphens/>
        <w:autoSpaceDN w:val="0"/>
        <w:spacing w:after="240" w:line="240" w:lineRule="auto"/>
        <w:jc w:val="both"/>
        <w:textAlignment w:val="baseline"/>
        <w:rPr>
          <w:rFonts w:ascii="Arial" w:eastAsia="SimSun" w:hAnsi="Arial" w:cs="Arial"/>
          <w:kern w:val="3"/>
          <w:sz w:val="20"/>
          <w:szCs w:val="20"/>
          <w:lang w:eastAsia="zh-CN" w:bidi="hi-IN"/>
        </w:rPr>
      </w:pPr>
      <w:r w:rsidRPr="00D52CAF">
        <w:rPr>
          <w:rFonts w:ascii="Arial" w:eastAsia="SimSun" w:hAnsi="Arial" w:cs="Arial"/>
          <w:kern w:val="3"/>
          <w:sz w:val="20"/>
          <w:szCs w:val="20"/>
          <w:lang w:eastAsia="zh-CN" w:bidi="hi-IN"/>
        </w:rPr>
        <w:t xml:space="preserve">V storitvi in ceni morajo biti vključene vse korekture projektne dokumentacije, ki bodo nastale na podlagi zahtev revizijskega poročila. Izvajalec bo v času izdelave projektne dokumentacije upošteval upravičene pripombe naročnika in jih tudi odpravil, če projektne rešitve ne bodo usklajene s projektno nalogo, razpisno dokumentacijo, pa tudi če projektne rešitve ne bodo predvidevale funkcionalnih in kvalitetnih rešitev, ki veljajo za tovrstne objekte, kar ne sme vplivati na posamezne roke in na končni pogodbeni rok. </w:t>
      </w:r>
    </w:p>
    <w:p w14:paraId="02559BFF" w14:textId="77777777" w:rsidR="006855EE" w:rsidRPr="00D52CAF" w:rsidRDefault="006855EE" w:rsidP="00354A84">
      <w:pPr>
        <w:jc w:val="both"/>
        <w:rPr>
          <w:rFonts w:ascii="Arial" w:hAnsi="Arial" w:cs="Arial"/>
          <w:sz w:val="20"/>
          <w:szCs w:val="20"/>
        </w:rPr>
      </w:pPr>
      <w:r w:rsidRPr="00D52CAF">
        <w:rPr>
          <w:rFonts w:ascii="Arial" w:hAnsi="Arial" w:cs="Arial"/>
          <w:color w:val="000000"/>
          <w:sz w:val="20"/>
          <w:szCs w:val="20"/>
          <w:lang w:bidi="sl-SI"/>
        </w:rPr>
        <w:t xml:space="preserve">V ceni so zajeti tudi vsi materialni stroški izvajalca in izdelava in predaja kompletne projektne dokumentacije </w:t>
      </w:r>
      <w:r w:rsidRPr="00D52CAF">
        <w:rPr>
          <w:rFonts w:ascii="Arial" w:hAnsi="Arial" w:cs="Arial"/>
          <w:sz w:val="20"/>
          <w:szCs w:val="20"/>
        </w:rPr>
        <w:t>4</w:t>
      </w:r>
      <w:r w:rsidR="0015756A">
        <w:rPr>
          <w:rFonts w:ascii="Arial" w:hAnsi="Arial" w:cs="Arial"/>
          <w:sz w:val="20"/>
          <w:szCs w:val="20"/>
        </w:rPr>
        <w:t xml:space="preserve"> (štirih)</w:t>
      </w:r>
      <w:r w:rsidRPr="00D52CAF">
        <w:rPr>
          <w:rFonts w:ascii="Arial" w:hAnsi="Arial" w:cs="Arial"/>
          <w:sz w:val="20"/>
          <w:szCs w:val="20"/>
        </w:rPr>
        <w:t xml:space="preserve"> izvodih v mapah ter v 2 (dveh)  izvodih v elektronski obliki (CD, DVD ali USB medij) v obliki zapisa doc., tabele in predračun/popisi s količinami v obliki zapisa *.</w:t>
      </w:r>
      <w:proofErr w:type="spellStart"/>
      <w:r w:rsidRPr="00D52CAF">
        <w:rPr>
          <w:rFonts w:ascii="Arial" w:hAnsi="Arial" w:cs="Arial"/>
          <w:sz w:val="20"/>
          <w:szCs w:val="20"/>
        </w:rPr>
        <w:t>xls</w:t>
      </w:r>
      <w:proofErr w:type="spellEnd"/>
      <w:r w:rsidRPr="00D52CAF">
        <w:rPr>
          <w:rFonts w:ascii="Arial" w:hAnsi="Arial" w:cs="Arial"/>
          <w:sz w:val="20"/>
          <w:szCs w:val="20"/>
        </w:rPr>
        <w:t xml:space="preserve"> in načrti v obliki zapisa, ki bo povezljiv s programom </w:t>
      </w:r>
      <w:proofErr w:type="spellStart"/>
      <w:r w:rsidRPr="00D52CAF">
        <w:rPr>
          <w:rFonts w:ascii="Arial" w:hAnsi="Arial" w:cs="Arial"/>
          <w:sz w:val="20"/>
          <w:szCs w:val="20"/>
        </w:rPr>
        <w:t>Archicad</w:t>
      </w:r>
      <w:proofErr w:type="spellEnd"/>
      <w:r w:rsidRPr="00D52CAF">
        <w:rPr>
          <w:rFonts w:ascii="Arial" w:hAnsi="Arial" w:cs="Arial"/>
          <w:sz w:val="20"/>
          <w:szCs w:val="20"/>
        </w:rPr>
        <w:t xml:space="preserve"> in </w:t>
      </w:r>
      <w:proofErr w:type="spellStart"/>
      <w:r w:rsidRPr="00D52CAF">
        <w:rPr>
          <w:rFonts w:ascii="Arial" w:hAnsi="Arial" w:cs="Arial"/>
          <w:sz w:val="20"/>
          <w:szCs w:val="20"/>
        </w:rPr>
        <w:t>AutoCAD</w:t>
      </w:r>
      <w:proofErr w:type="spellEnd"/>
      <w:r w:rsidRPr="00D52CAF">
        <w:rPr>
          <w:rFonts w:ascii="Arial" w:hAnsi="Arial" w:cs="Arial"/>
          <w:sz w:val="20"/>
          <w:szCs w:val="20"/>
        </w:rPr>
        <w:t xml:space="preserve"> (*.</w:t>
      </w:r>
      <w:proofErr w:type="spellStart"/>
      <w:r w:rsidRPr="00D52CAF">
        <w:rPr>
          <w:rFonts w:ascii="Arial" w:hAnsi="Arial" w:cs="Arial"/>
          <w:sz w:val="20"/>
          <w:szCs w:val="20"/>
        </w:rPr>
        <w:t>dwg</w:t>
      </w:r>
      <w:proofErr w:type="spellEnd"/>
      <w:r w:rsidRPr="00D52CAF">
        <w:rPr>
          <w:rFonts w:ascii="Arial" w:hAnsi="Arial" w:cs="Arial"/>
          <w:sz w:val="20"/>
          <w:szCs w:val="20"/>
        </w:rPr>
        <w:t xml:space="preserve"> ali *.</w:t>
      </w:r>
      <w:proofErr w:type="spellStart"/>
      <w:r w:rsidRPr="00D52CAF">
        <w:rPr>
          <w:rFonts w:ascii="Arial" w:hAnsi="Arial" w:cs="Arial"/>
          <w:sz w:val="20"/>
          <w:szCs w:val="20"/>
        </w:rPr>
        <w:t>dxf</w:t>
      </w:r>
      <w:proofErr w:type="spellEnd"/>
      <w:r w:rsidRPr="00D52CAF">
        <w:rPr>
          <w:rFonts w:ascii="Arial" w:hAnsi="Arial" w:cs="Arial"/>
          <w:sz w:val="20"/>
          <w:szCs w:val="20"/>
        </w:rPr>
        <w:t>) in vse našteto tudi v *.</w:t>
      </w:r>
      <w:proofErr w:type="spellStart"/>
      <w:r w:rsidRPr="00D52CAF">
        <w:rPr>
          <w:rFonts w:ascii="Arial" w:hAnsi="Arial" w:cs="Arial"/>
          <w:sz w:val="20"/>
          <w:szCs w:val="20"/>
        </w:rPr>
        <w:t>pdf</w:t>
      </w:r>
      <w:proofErr w:type="spellEnd"/>
      <w:r w:rsidRPr="00D52CAF">
        <w:rPr>
          <w:rFonts w:ascii="Arial" w:hAnsi="Arial" w:cs="Arial"/>
          <w:sz w:val="20"/>
          <w:szCs w:val="20"/>
        </w:rPr>
        <w:t xml:space="preserve"> obliki. </w:t>
      </w:r>
    </w:p>
    <w:p w14:paraId="3759B193"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r w:rsidRPr="00D52CAF">
        <w:rPr>
          <w:rFonts w:eastAsia="Times New Roman"/>
          <w:b w:val="0"/>
          <w:sz w:val="20"/>
          <w:szCs w:val="20"/>
          <w:lang w:eastAsia="sl-SI"/>
        </w:rPr>
        <w:t xml:space="preserve">Cena storitev po tej pogodbi znaša: </w:t>
      </w:r>
    </w:p>
    <w:p w14:paraId="06FE282D"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p>
    <w:tbl>
      <w:tblPr>
        <w:tblW w:w="8958"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47"/>
        <w:gridCol w:w="4536"/>
        <w:gridCol w:w="1276"/>
        <w:gridCol w:w="1275"/>
        <w:gridCol w:w="1124"/>
      </w:tblGrid>
      <w:tr w:rsidR="003D0E21" w:rsidRPr="00D52CAF" w14:paraId="5CDD1FCA" w14:textId="77777777" w:rsidTr="00C57AF8">
        <w:trPr>
          <w:trHeight w:val="315"/>
        </w:trPr>
        <w:tc>
          <w:tcPr>
            <w:tcW w:w="747" w:type="dxa"/>
            <w:shd w:val="clear" w:color="000000" w:fill="D9E2F3"/>
          </w:tcPr>
          <w:p w14:paraId="5F57FCAB" w14:textId="77777777" w:rsidR="003D0E21" w:rsidRPr="00D52CAF" w:rsidRDefault="003D0E21" w:rsidP="00BC1417">
            <w:pPr>
              <w:spacing w:after="0" w:line="240" w:lineRule="auto"/>
              <w:rPr>
                <w:rFonts w:ascii="Arial" w:eastAsia="Times New Roman" w:hAnsi="Arial" w:cs="Arial"/>
                <w:b/>
                <w:sz w:val="20"/>
                <w:szCs w:val="20"/>
              </w:rPr>
            </w:pPr>
            <w:proofErr w:type="spellStart"/>
            <w:r w:rsidRPr="00D52CAF">
              <w:rPr>
                <w:rFonts w:ascii="Arial" w:eastAsia="Times New Roman" w:hAnsi="Arial" w:cs="Arial"/>
                <w:b/>
                <w:sz w:val="20"/>
                <w:szCs w:val="20"/>
              </w:rPr>
              <w:t>Zap</w:t>
            </w:r>
            <w:proofErr w:type="spellEnd"/>
            <w:r w:rsidRPr="00D52CAF">
              <w:rPr>
                <w:rFonts w:ascii="Arial" w:eastAsia="Times New Roman" w:hAnsi="Arial" w:cs="Arial"/>
                <w:b/>
                <w:sz w:val="20"/>
                <w:szCs w:val="20"/>
              </w:rPr>
              <w:t>. št.</w:t>
            </w:r>
          </w:p>
        </w:tc>
        <w:tc>
          <w:tcPr>
            <w:tcW w:w="4536" w:type="dxa"/>
            <w:shd w:val="clear" w:color="000000" w:fill="D9E2F3"/>
            <w:vAlign w:val="center"/>
            <w:hideMark/>
          </w:tcPr>
          <w:p w14:paraId="4D852069" w14:textId="77777777" w:rsidR="003D0E21" w:rsidRPr="00D52CAF" w:rsidRDefault="003D0E21" w:rsidP="00BC1417">
            <w:pPr>
              <w:spacing w:after="0" w:line="240" w:lineRule="auto"/>
              <w:rPr>
                <w:rFonts w:ascii="Arial" w:eastAsia="Times New Roman" w:hAnsi="Arial" w:cs="Arial"/>
                <w:b/>
                <w:sz w:val="20"/>
                <w:szCs w:val="20"/>
              </w:rPr>
            </w:pPr>
            <w:r w:rsidRPr="00D52CAF">
              <w:rPr>
                <w:rFonts w:ascii="Arial" w:eastAsia="Times New Roman" w:hAnsi="Arial" w:cs="Arial"/>
                <w:b/>
                <w:sz w:val="20"/>
                <w:szCs w:val="20"/>
              </w:rPr>
              <w:t>VRSTA DEL</w:t>
            </w:r>
          </w:p>
        </w:tc>
        <w:tc>
          <w:tcPr>
            <w:tcW w:w="1276" w:type="dxa"/>
            <w:tcBorders>
              <w:bottom w:val="single" w:sz="8" w:space="0" w:color="auto"/>
            </w:tcBorders>
            <w:shd w:val="clear" w:color="000000" w:fill="D9E2F3"/>
            <w:vAlign w:val="center"/>
            <w:hideMark/>
          </w:tcPr>
          <w:p w14:paraId="07393264" w14:textId="77777777" w:rsidR="003D0E21" w:rsidRPr="00D52CAF" w:rsidRDefault="003D0E21" w:rsidP="00BC1417">
            <w:pPr>
              <w:spacing w:after="0" w:line="240" w:lineRule="auto"/>
              <w:jc w:val="center"/>
              <w:rPr>
                <w:rFonts w:ascii="Arial" w:eastAsia="Times New Roman" w:hAnsi="Arial" w:cs="Arial"/>
                <w:b/>
                <w:bCs/>
                <w:sz w:val="20"/>
                <w:szCs w:val="20"/>
              </w:rPr>
            </w:pPr>
            <w:r w:rsidRPr="00D52CAF">
              <w:rPr>
                <w:rFonts w:ascii="Arial" w:eastAsia="Times New Roman" w:hAnsi="Arial" w:cs="Arial"/>
                <w:b/>
                <w:bCs/>
                <w:sz w:val="20"/>
                <w:szCs w:val="20"/>
              </w:rPr>
              <w:t>CENA BREZ DDV</w:t>
            </w:r>
          </w:p>
        </w:tc>
        <w:tc>
          <w:tcPr>
            <w:tcW w:w="1275" w:type="dxa"/>
            <w:tcBorders>
              <w:bottom w:val="single" w:sz="8" w:space="0" w:color="auto"/>
            </w:tcBorders>
            <w:shd w:val="clear" w:color="000000" w:fill="D9E2F3"/>
            <w:vAlign w:val="center"/>
            <w:hideMark/>
          </w:tcPr>
          <w:p w14:paraId="384EDC6D" w14:textId="77777777" w:rsidR="003D0E21" w:rsidRPr="00D52CAF" w:rsidRDefault="003D0E21" w:rsidP="00BC1417">
            <w:pPr>
              <w:spacing w:after="0" w:line="240" w:lineRule="auto"/>
              <w:jc w:val="both"/>
              <w:rPr>
                <w:rFonts w:ascii="Arial" w:eastAsia="Times New Roman" w:hAnsi="Arial" w:cs="Arial"/>
                <w:b/>
                <w:bCs/>
                <w:sz w:val="20"/>
                <w:szCs w:val="20"/>
              </w:rPr>
            </w:pPr>
            <w:r w:rsidRPr="00D52CAF">
              <w:rPr>
                <w:rFonts w:ascii="Arial" w:eastAsia="Times New Roman" w:hAnsi="Arial" w:cs="Arial"/>
                <w:b/>
                <w:bCs/>
                <w:sz w:val="20"/>
                <w:szCs w:val="20"/>
              </w:rPr>
              <w:t>DDV – 22 %</w:t>
            </w:r>
          </w:p>
        </w:tc>
        <w:tc>
          <w:tcPr>
            <w:tcW w:w="1124" w:type="dxa"/>
            <w:tcBorders>
              <w:bottom w:val="single" w:sz="8" w:space="0" w:color="auto"/>
            </w:tcBorders>
            <w:shd w:val="clear" w:color="000000" w:fill="D9E2F3"/>
            <w:vAlign w:val="center"/>
            <w:hideMark/>
          </w:tcPr>
          <w:p w14:paraId="446B20FB" w14:textId="77777777" w:rsidR="003D0E21" w:rsidRPr="00D52CAF" w:rsidRDefault="003D0E21" w:rsidP="00BC1417">
            <w:pPr>
              <w:spacing w:after="0" w:line="240" w:lineRule="auto"/>
              <w:jc w:val="both"/>
              <w:rPr>
                <w:rFonts w:ascii="Arial" w:eastAsia="Times New Roman" w:hAnsi="Arial" w:cs="Arial"/>
                <w:b/>
                <w:bCs/>
                <w:sz w:val="20"/>
                <w:szCs w:val="20"/>
              </w:rPr>
            </w:pPr>
            <w:r w:rsidRPr="00D52CAF">
              <w:rPr>
                <w:rFonts w:ascii="Arial" w:eastAsia="Times New Roman" w:hAnsi="Arial" w:cs="Arial"/>
                <w:b/>
                <w:bCs/>
                <w:sz w:val="20"/>
                <w:szCs w:val="20"/>
              </w:rPr>
              <w:t>CENA Z DDV</w:t>
            </w:r>
          </w:p>
        </w:tc>
      </w:tr>
      <w:tr w:rsidR="003D0E21" w:rsidRPr="00D52CAF" w14:paraId="5EB8F9E7"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2A1963B9"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lastRenderedPageBreak/>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B1373CB" w14:textId="77777777" w:rsidR="003D0E21" w:rsidRPr="007E1F5E" w:rsidRDefault="00116EA3" w:rsidP="009C34CB">
            <w:pPr>
              <w:spacing w:after="0" w:line="240" w:lineRule="auto"/>
              <w:rPr>
                <w:rFonts w:ascii="Arial" w:eastAsia="Times New Roman" w:hAnsi="Arial" w:cs="Arial"/>
                <w:b/>
                <w:sz w:val="20"/>
                <w:szCs w:val="20"/>
              </w:rPr>
            </w:pPr>
            <w:r w:rsidRPr="007E1F5E">
              <w:rPr>
                <w:rFonts w:ascii="Arial" w:eastAsia="Times New Roman" w:hAnsi="Arial" w:cs="Arial"/>
                <w:b/>
                <w:sz w:val="20"/>
                <w:szCs w:val="20"/>
              </w:rPr>
              <w:t>Projektna dokumentacija - idejna zasnova (IZP) za objekt in za zunanjo, prometno in komunalno ureditev</w:t>
            </w:r>
          </w:p>
        </w:tc>
        <w:tc>
          <w:tcPr>
            <w:tcW w:w="1276" w:type="dxa"/>
            <w:shd w:val="clear" w:color="auto" w:fill="auto"/>
            <w:vAlign w:val="center"/>
          </w:tcPr>
          <w:p w14:paraId="244E0671"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6059F2C4"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75C3419C"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3BA33127"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7957F30C"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E141549" w14:textId="77777777" w:rsidR="003D0E21" w:rsidRPr="007E1F5E" w:rsidRDefault="003D0E21" w:rsidP="009C34CB">
            <w:pPr>
              <w:spacing w:after="0" w:line="240" w:lineRule="auto"/>
              <w:rPr>
                <w:rFonts w:ascii="Arial" w:eastAsia="Times New Roman" w:hAnsi="Arial" w:cs="Arial"/>
                <w:b/>
                <w:sz w:val="20"/>
                <w:szCs w:val="20"/>
              </w:rPr>
            </w:pPr>
            <w:r w:rsidRPr="007E1F5E">
              <w:rPr>
                <w:rFonts w:ascii="Arial" w:hAnsi="Arial" w:cs="Arial"/>
                <w:b/>
                <w:sz w:val="20"/>
                <w:szCs w:val="20"/>
              </w:rPr>
              <w:t>Projektna dokumentacija za pridobitev projektnih in drugih pogojev (DPP), usklajena s projektnimi in drugimi pogoji</w:t>
            </w:r>
          </w:p>
        </w:tc>
        <w:tc>
          <w:tcPr>
            <w:tcW w:w="1276" w:type="dxa"/>
            <w:shd w:val="clear" w:color="auto" w:fill="auto"/>
            <w:vAlign w:val="center"/>
          </w:tcPr>
          <w:p w14:paraId="23816A29"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36D27C2A"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43F225DC"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624FA614"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7EA182E6"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527BAAD" w14:textId="77777777" w:rsidR="003D0E21" w:rsidRDefault="00116EA3" w:rsidP="009C34CB">
            <w:pPr>
              <w:spacing w:after="0" w:line="240" w:lineRule="auto"/>
              <w:rPr>
                <w:rFonts w:ascii="Arial" w:eastAsia="Times New Roman" w:hAnsi="Arial" w:cs="Arial"/>
                <w:b/>
                <w:sz w:val="20"/>
                <w:szCs w:val="20"/>
              </w:rPr>
            </w:pPr>
            <w:r w:rsidRPr="007E1F5E">
              <w:rPr>
                <w:rFonts w:ascii="Arial" w:hAnsi="Arial" w:cs="Arial"/>
                <w:b/>
                <w:sz w:val="20"/>
                <w:szCs w:val="20"/>
              </w:rPr>
              <w:t xml:space="preserve">Projektna dokumentacija za pridobitev mnenj in gradbenega dovoljenja za rekonstrukcijo in rušitve (DGD) </w:t>
            </w:r>
            <w:r w:rsidRPr="007E1F5E">
              <w:rPr>
                <w:rFonts w:ascii="Arial" w:eastAsia="Times New Roman" w:hAnsi="Arial" w:cs="Arial"/>
                <w:b/>
                <w:sz w:val="20"/>
                <w:szCs w:val="20"/>
              </w:rPr>
              <w:t>in za zunanjo, prometno in komunalno ureditev</w:t>
            </w:r>
          </w:p>
          <w:p w14:paraId="303141E9" w14:textId="77777777" w:rsidR="00234FBF" w:rsidRPr="007E1F5E" w:rsidRDefault="00234FBF" w:rsidP="009C34CB">
            <w:pPr>
              <w:spacing w:after="0" w:line="240" w:lineRule="auto"/>
              <w:rPr>
                <w:rFonts w:ascii="Arial" w:eastAsia="Times New Roman" w:hAnsi="Arial" w:cs="Arial"/>
                <w:b/>
                <w:sz w:val="20"/>
                <w:szCs w:val="20"/>
              </w:rPr>
            </w:pPr>
          </w:p>
        </w:tc>
        <w:tc>
          <w:tcPr>
            <w:tcW w:w="1276" w:type="dxa"/>
            <w:shd w:val="clear" w:color="auto" w:fill="auto"/>
            <w:vAlign w:val="center"/>
          </w:tcPr>
          <w:p w14:paraId="6CBA50EC"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42BF604D"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42DE3979"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26470A4A"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24A34647" w14:textId="77777777" w:rsidR="003D0E21" w:rsidRPr="00D52CAF" w:rsidRDefault="003D0E21" w:rsidP="009C34CB">
            <w:pPr>
              <w:widowControl w:val="0"/>
              <w:suppressAutoHyphens/>
              <w:autoSpaceDN w:val="0"/>
              <w:spacing w:after="0" w:line="240" w:lineRule="auto"/>
              <w:textAlignment w:val="baseline"/>
              <w:rPr>
                <w:rFonts w:ascii="Arial" w:hAnsi="Arial" w:cs="Arial"/>
                <w:bCs/>
                <w:sz w:val="20"/>
                <w:szCs w:val="20"/>
              </w:rPr>
            </w:pPr>
            <w:r w:rsidRPr="00D52CAF">
              <w:rPr>
                <w:rFonts w:ascii="Arial" w:hAnsi="Arial" w:cs="Arial"/>
                <w:bCs/>
                <w:sz w:val="20"/>
                <w:szCs w:val="20"/>
              </w:rPr>
              <w:t>4.</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CBD2AF" w14:textId="77777777" w:rsidR="006F78E0" w:rsidRDefault="006F78E0" w:rsidP="00234FBF">
            <w:pPr>
              <w:spacing w:after="0" w:line="240" w:lineRule="auto"/>
              <w:rPr>
                <w:rFonts w:ascii="Arial" w:eastAsia="Times New Roman" w:hAnsi="Arial" w:cs="Arial"/>
                <w:b/>
                <w:sz w:val="20"/>
                <w:szCs w:val="20"/>
              </w:rPr>
            </w:pPr>
            <w:r w:rsidRPr="007E1F5E">
              <w:rPr>
                <w:rFonts w:ascii="Arial" w:hAnsi="Arial" w:cs="Arial"/>
                <w:b/>
                <w:sz w:val="20"/>
                <w:szCs w:val="20"/>
              </w:rPr>
              <w:t xml:space="preserve">Projektna dokumentacija za izvedbo gradnje (PZI) za stavbo </w:t>
            </w:r>
            <w:r w:rsidRPr="007E1F5E">
              <w:rPr>
                <w:rFonts w:ascii="Arial" w:eastAsia="Times New Roman" w:hAnsi="Arial" w:cs="Arial"/>
                <w:b/>
                <w:sz w:val="20"/>
                <w:szCs w:val="20"/>
              </w:rPr>
              <w:t>in za zunanjo, prometno in komunalno ureditev, v</w:t>
            </w:r>
            <w:r w:rsidRPr="007E1F5E">
              <w:rPr>
                <w:rFonts w:ascii="Arial" w:hAnsi="Arial" w:cs="Arial"/>
                <w:b/>
                <w:sz w:val="20"/>
                <w:szCs w:val="20"/>
              </w:rPr>
              <w:t>se vključno s vsemi potrebnimi načrti, elaborati, izkazi, poročili, izračuni, popisi del, oceno GOI del, specifikacijami in drugimi potrebnimi elementi za celovito in popolno izvedbo segmenta PZI</w:t>
            </w:r>
            <w:r w:rsidRPr="007E1F5E">
              <w:rPr>
                <w:rFonts w:ascii="Arial" w:eastAsia="Times New Roman" w:hAnsi="Arial" w:cs="Arial"/>
                <w:b/>
                <w:sz w:val="20"/>
                <w:szCs w:val="20"/>
              </w:rPr>
              <w:t xml:space="preserve"> </w:t>
            </w:r>
          </w:p>
          <w:p w14:paraId="745E4296" w14:textId="77777777" w:rsidR="00234FBF" w:rsidRPr="007E1F5E" w:rsidRDefault="00234FBF" w:rsidP="00234FBF">
            <w:pPr>
              <w:spacing w:after="0" w:line="240" w:lineRule="auto"/>
              <w:rPr>
                <w:rFonts w:ascii="Arial" w:hAnsi="Arial" w:cs="Arial"/>
                <w:b/>
                <w:sz w:val="20"/>
                <w:szCs w:val="20"/>
              </w:rPr>
            </w:pPr>
          </w:p>
        </w:tc>
        <w:tc>
          <w:tcPr>
            <w:tcW w:w="1276" w:type="dxa"/>
            <w:shd w:val="clear" w:color="auto" w:fill="auto"/>
            <w:vAlign w:val="center"/>
          </w:tcPr>
          <w:p w14:paraId="5F2D6B7A"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6C81123E"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2EA5B615"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0B4E416D" w14:textId="77777777" w:rsidTr="00234FBF">
        <w:trPr>
          <w:trHeight w:val="813"/>
        </w:trPr>
        <w:tc>
          <w:tcPr>
            <w:tcW w:w="747" w:type="dxa"/>
            <w:tcBorders>
              <w:top w:val="single" w:sz="4" w:space="0" w:color="auto"/>
              <w:left w:val="single" w:sz="4" w:space="0" w:color="auto"/>
              <w:bottom w:val="single" w:sz="4" w:space="0" w:color="auto"/>
              <w:right w:val="single" w:sz="4" w:space="0" w:color="auto"/>
            </w:tcBorders>
          </w:tcPr>
          <w:p w14:paraId="0E627760" w14:textId="77777777" w:rsidR="003D0E21" w:rsidRPr="00D52CAF" w:rsidRDefault="003D0E21" w:rsidP="009C34CB">
            <w:pPr>
              <w:widowControl w:val="0"/>
              <w:suppressAutoHyphens/>
              <w:autoSpaceDN w:val="0"/>
              <w:spacing w:after="0" w:line="240" w:lineRule="auto"/>
              <w:textAlignment w:val="baseline"/>
              <w:rPr>
                <w:rFonts w:ascii="Arial" w:hAnsi="Arial" w:cs="Arial"/>
                <w:bCs/>
                <w:sz w:val="20"/>
                <w:szCs w:val="20"/>
              </w:rPr>
            </w:pPr>
            <w:r w:rsidRPr="00D52CAF">
              <w:rPr>
                <w:rFonts w:ascii="Arial" w:hAnsi="Arial" w:cs="Arial"/>
                <w:bCs/>
                <w:sz w:val="20"/>
                <w:szCs w:val="20"/>
              </w:rPr>
              <w:t>5.</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28A6414" w14:textId="77777777" w:rsidR="003D0E21" w:rsidRPr="007E1F5E" w:rsidRDefault="00116EA3" w:rsidP="009C34CB">
            <w:pPr>
              <w:widowControl w:val="0"/>
              <w:suppressAutoHyphens/>
              <w:autoSpaceDN w:val="0"/>
              <w:spacing w:after="0" w:line="240" w:lineRule="auto"/>
              <w:textAlignment w:val="baseline"/>
              <w:rPr>
                <w:rFonts w:ascii="Arial" w:hAnsi="Arial" w:cs="Arial"/>
                <w:b/>
                <w:sz w:val="20"/>
                <w:szCs w:val="20"/>
              </w:rPr>
            </w:pPr>
            <w:r w:rsidRPr="007E1F5E">
              <w:rPr>
                <w:rFonts w:ascii="Arial" w:hAnsi="Arial" w:cs="Arial"/>
                <w:b/>
                <w:sz w:val="20"/>
                <w:szCs w:val="20"/>
              </w:rPr>
              <w:t>Projektna naloga PN in projektna dokumentacija IDP za notranjo opremo</w:t>
            </w:r>
          </w:p>
        </w:tc>
        <w:tc>
          <w:tcPr>
            <w:tcW w:w="1276" w:type="dxa"/>
            <w:shd w:val="clear" w:color="auto" w:fill="auto"/>
            <w:vAlign w:val="center"/>
          </w:tcPr>
          <w:p w14:paraId="422E5B09"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07674735"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2023750D"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6F78E0" w:rsidRPr="00D52CAF" w14:paraId="6AB8D611" w14:textId="77777777" w:rsidTr="00234FBF">
        <w:trPr>
          <w:trHeight w:val="981"/>
        </w:trPr>
        <w:tc>
          <w:tcPr>
            <w:tcW w:w="747" w:type="dxa"/>
            <w:tcBorders>
              <w:top w:val="single" w:sz="4" w:space="0" w:color="auto"/>
              <w:left w:val="single" w:sz="4" w:space="0" w:color="auto"/>
              <w:bottom w:val="single" w:sz="4" w:space="0" w:color="auto"/>
              <w:right w:val="single" w:sz="4" w:space="0" w:color="auto"/>
            </w:tcBorders>
          </w:tcPr>
          <w:p w14:paraId="5430B3EF" w14:textId="77777777" w:rsidR="006F78E0" w:rsidRPr="006F78E0" w:rsidRDefault="006F78E0" w:rsidP="006F78E0">
            <w:pPr>
              <w:widowControl w:val="0"/>
              <w:suppressAutoHyphens/>
              <w:autoSpaceDN w:val="0"/>
              <w:spacing w:after="0" w:line="240" w:lineRule="auto"/>
              <w:textAlignment w:val="baseline"/>
              <w:rPr>
                <w:rFonts w:ascii="Arial" w:hAnsi="Arial" w:cs="Arial"/>
                <w:bCs/>
                <w:sz w:val="20"/>
                <w:szCs w:val="20"/>
              </w:rPr>
            </w:pPr>
            <w:r>
              <w:rPr>
                <w:rFonts w:ascii="Arial" w:hAnsi="Arial" w:cs="Arial"/>
                <w:bCs/>
                <w:sz w:val="20"/>
                <w:szCs w:val="20"/>
              </w:rPr>
              <w:t>6.</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73C0A6" w14:textId="77777777" w:rsidR="00234FBF" w:rsidRPr="007E1F5E" w:rsidRDefault="006F78E0" w:rsidP="00234FBF">
            <w:pPr>
              <w:spacing w:after="0"/>
              <w:rPr>
                <w:rFonts w:ascii="Arial" w:hAnsi="Arial" w:cs="Arial"/>
                <w:b/>
                <w:sz w:val="20"/>
                <w:szCs w:val="20"/>
              </w:rPr>
            </w:pPr>
            <w:r w:rsidRPr="007E1F5E">
              <w:rPr>
                <w:rFonts w:ascii="Arial" w:hAnsi="Arial" w:cs="Arial"/>
                <w:b/>
                <w:sz w:val="20"/>
                <w:szCs w:val="20"/>
              </w:rPr>
              <w:t>Projektna dokumentacija za izvedbo (PZI) za notranjo opremo, izdelano na podlagi IDP za notranjo opremo</w:t>
            </w:r>
          </w:p>
        </w:tc>
        <w:tc>
          <w:tcPr>
            <w:tcW w:w="1276" w:type="dxa"/>
            <w:shd w:val="clear" w:color="auto" w:fill="auto"/>
            <w:noWrap/>
          </w:tcPr>
          <w:p w14:paraId="52B27E90" w14:textId="77777777" w:rsidR="006F78E0" w:rsidRPr="00D52CAF" w:rsidRDefault="006F78E0" w:rsidP="009C34CB">
            <w:pPr>
              <w:spacing w:after="0" w:line="240" w:lineRule="auto"/>
              <w:rPr>
                <w:rFonts w:ascii="Arial" w:eastAsia="Times New Roman" w:hAnsi="Arial" w:cs="Arial"/>
                <w:b/>
                <w:bCs/>
                <w:sz w:val="20"/>
                <w:szCs w:val="20"/>
              </w:rPr>
            </w:pPr>
          </w:p>
        </w:tc>
        <w:tc>
          <w:tcPr>
            <w:tcW w:w="1275" w:type="dxa"/>
            <w:shd w:val="clear" w:color="auto" w:fill="auto"/>
            <w:noWrap/>
          </w:tcPr>
          <w:p w14:paraId="24AE47A3" w14:textId="77777777" w:rsidR="006F78E0" w:rsidRPr="00D52CAF" w:rsidRDefault="006F78E0" w:rsidP="009C34CB">
            <w:pPr>
              <w:spacing w:after="0" w:line="240" w:lineRule="auto"/>
              <w:rPr>
                <w:rFonts w:ascii="Arial" w:eastAsia="Times New Roman" w:hAnsi="Arial" w:cs="Arial"/>
                <w:b/>
                <w:bCs/>
                <w:sz w:val="20"/>
                <w:szCs w:val="20"/>
              </w:rPr>
            </w:pPr>
          </w:p>
        </w:tc>
        <w:tc>
          <w:tcPr>
            <w:tcW w:w="1124" w:type="dxa"/>
            <w:shd w:val="clear" w:color="auto" w:fill="auto"/>
            <w:noWrap/>
          </w:tcPr>
          <w:p w14:paraId="4CFEEC37" w14:textId="77777777" w:rsidR="006F78E0" w:rsidRPr="00D52CAF" w:rsidRDefault="006F78E0" w:rsidP="009C34CB">
            <w:pPr>
              <w:spacing w:after="0" w:line="240" w:lineRule="auto"/>
              <w:rPr>
                <w:rFonts w:ascii="Arial" w:eastAsia="Times New Roman" w:hAnsi="Arial" w:cs="Arial"/>
                <w:b/>
                <w:bCs/>
                <w:sz w:val="20"/>
                <w:szCs w:val="20"/>
              </w:rPr>
            </w:pPr>
          </w:p>
        </w:tc>
      </w:tr>
      <w:tr w:rsidR="006F78E0" w:rsidRPr="00D52CAF" w14:paraId="7B4D9F52"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4FF92D15" w14:textId="77777777" w:rsidR="006F78E0" w:rsidRPr="00D52CAF" w:rsidRDefault="006F78E0" w:rsidP="006F78E0">
            <w:pPr>
              <w:rPr>
                <w:rFonts w:ascii="Arial" w:hAnsi="Arial" w:cs="Arial"/>
                <w:bCs/>
                <w:sz w:val="20"/>
                <w:szCs w:val="20"/>
              </w:rPr>
            </w:pPr>
            <w:r w:rsidRPr="00D52CAF">
              <w:rPr>
                <w:rFonts w:ascii="Arial" w:hAnsi="Arial" w:cs="Arial"/>
                <w:bCs/>
                <w:sz w:val="20"/>
                <w:szCs w:val="20"/>
              </w:rPr>
              <w:t>7.</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5434F7A" w14:textId="77777777" w:rsidR="006F78E0" w:rsidRDefault="006F78E0" w:rsidP="006F78E0">
            <w:pPr>
              <w:spacing w:after="0" w:line="240" w:lineRule="auto"/>
              <w:rPr>
                <w:rFonts w:ascii="Arial" w:hAnsi="Arial" w:cs="Arial"/>
                <w:b/>
                <w:sz w:val="20"/>
                <w:szCs w:val="20"/>
              </w:rPr>
            </w:pPr>
            <w:r w:rsidRPr="007E1F5E">
              <w:rPr>
                <w:rFonts w:ascii="Arial" w:hAnsi="Arial" w:cs="Arial"/>
                <w:b/>
                <w:sz w:val="20"/>
                <w:szCs w:val="20"/>
              </w:rPr>
              <w:t>Dokumentacija za razpis (DZR) za stavbo in za zunanjo, prometno in komunalno ureditev, sodelovanje pri razpisu za oddajo del in pripravi tehničnega dela dokumentacije za razpis (izdelane na osnovi PZI)</w:t>
            </w:r>
            <w:r w:rsidR="00234FBF">
              <w:rPr>
                <w:rFonts w:ascii="Arial" w:hAnsi="Arial" w:cs="Arial"/>
                <w:b/>
                <w:sz w:val="20"/>
                <w:szCs w:val="20"/>
              </w:rPr>
              <w:t xml:space="preserve"> </w:t>
            </w:r>
          </w:p>
          <w:p w14:paraId="224CD4C9" w14:textId="77777777" w:rsidR="00234FBF" w:rsidRPr="007E1F5E" w:rsidRDefault="00234FBF" w:rsidP="006F78E0">
            <w:pPr>
              <w:spacing w:after="0" w:line="240" w:lineRule="auto"/>
              <w:rPr>
                <w:rFonts w:ascii="Arial" w:eastAsia="Times New Roman" w:hAnsi="Arial" w:cs="Arial"/>
                <w:b/>
                <w:sz w:val="20"/>
                <w:szCs w:val="20"/>
              </w:rPr>
            </w:pPr>
          </w:p>
        </w:tc>
        <w:tc>
          <w:tcPr>
            <w:tcW w:w="1276" w:type="dxa"/>
            <w:shd w:val="clear" w:color="auto" w:fill="auto"/>
            <w:noWrap/>
          </w:tcPr>
          <w:p w14:paraId="788BF836" w14:textId="77777777" w:rsidR="006F78E0" w:rsidRPr="00D52CAF" w:rsidRDefault="006F78E0" w:rsidP="006F78E0">
            <w:pPr>
              <w:spacing w:after="0" w:line="240" w:lineRule="auto"/>
              <w:rPr>
                <w:rFonts w:ascii="Arial" w:eastAsia="Times New Roman" w:hAnsi="Arial" w:cs="Arial"/>
                <w:b/>
                <w:bCs/>
                <w:sz w:val="20"/>
                <w:szCs w:val="20"/>
              </w:rPr>
            </w:pPr>
          </w:p>
        </w:tc>
        <w:tc>
          <w:tcPr>
            <w:tcW w:w="1275" w:type="dxa"/>
            <w:shd w:val="clear" w:color="auto" w:fill="auto"/>
            <w:noWrap/>
          </w:tcPr>
          <w:p w14:paraId="2CBE1D9D" w14:textId="77777777" w:rsidR="006F78E0" w:rsidRPr="00D52CAF" w:rsidRDefault="006F78E0" w:rsidP="006F78E0">
            <w:pPr>
              <w:spacing w:after="0" w:line="240" w:lineRule="auto"/>
              <w:rPr>
                <w:rFonts w:ascii="Arial" w:eastAsia="Times New Roman" w:hAnsi="Arial" w:cs="Arial"/>
                <w:b/>
                <w:bCs/>
                <w:sz w:val="20"/>
                <w:szCs w:val="20"/>
              </w:rPr>
            </w:pPr>
          </w:p>
        </w:tc>
        <w:tc>
          <w:tcPr>
            <w:tcW w:w="1124" w:type="dxa"/>
            <w:shd w:val="clear" w:color="auto" w:fill="auto"/>
            <w:noWrap/>
          </w:tcPr>
          <w:p w14:paraId="1482DC64" w14:textId="77777777" w:rsidR="006F78E0" w:rsidRPr="00D52CAF" w:rsidRDefault="006F78E0" w:rsidP="006F78E0">
            <w:pPr>
              <w:spacing w:after="0" w:line="240" w:lineRule="auto"/>
              <w:rPr>
                <w:rFonts w:ascii="Arial" w:eastAsia="Times New Roman" w:hAnsi="Arial" w:cs="Arial"/>
                <w:b/>
                <w:bCs/>
                <w:sz w:val="20"/>
                <w:szCs w:val="20"/>
              </w:rPr>
            </w:pPr>
          </w:p>
        </w:tc>
      </w:tr>
      <w:tr w:rsidR="006F78E0" w:rsidRPr="00D52CAF" w14:paraId="6996B13E"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6BE6196D" w14:textId="77777777" w:rsidR="006F78E0" w:rsidRPr="00D52CAF" w:rsidRDefault="006F78E0" w:rsidP="006F78E0">
            <w:pPr>
              <w:rPr>
                <w:rFonts w:ascii="Arial" w:hAnsi="Arial" w:cs="Arial"/>
                <w:bCs/>
                <w:sz w:val="20"/>
                <w:szCs w:val="20"/>
              </w:rPr>
            </w:pPr>
            <w:r w:rsidRPr="006F78E0">
              <w:rPr>
                <w:rFonts w:ascii="Arial" w:hAnsi="Arial" w:cs="Arial"/>
                <w:bCs/>
                <w:sz w:val="20"/>
                <w:szCs w:val="20"/>
              </w:rPr>
              <w:t>8.</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6A688D" w14:textId="77777777" w:rsidR="006F78E0" w:rsidRDefault="006F78E0" w:rsidP="00234FBF">
            <w:pPr>
              <w:spacing w:after="0"/>
              <w:rPr>
                <w:rFonts w:ascii="Arial" w:hAnsi="Arial" w:cs="Arial"/>
                <w:b/>
                <w:sz w:val="20"/>
                <w:szCs w:val="20"/>
              </w:rPr>
            </w:pPr>
            <w:r w:rsidRPr="007E1F5E">
              <w:rPr>
                <w:rFonts w:ascii="Arial" w:hAnsi="Arial" w:cs="Arial"/>
                <w:b/>
                <w:sz w:val="20"/>
                <w:szCs w:val="20"/>
              </w:rPr>
              <w:t>Dokumentacija za razpis (DZR) za notranjo opremo, sodelovanje pri razpisu za oddajo del in pripravi tehničnega dela dokumentacije za razpis (izdelane na osnovi PZI)</w:t>
            </w:r>
          </w:p>
          <w:p w14:paraId="0E39D01A" w14:textId="77777777" w:rsidR="00234FBF" w:rsidRPr="007E1F5E" w:rsidRDefault="00234FBF" w:rsidP="00234FBF">
            <w:pPr>
              <w:spacing w:after="0"/>
              <w:rPr>
                <w:rFonts w:ascii="Arial" w:hAnsi="Arial" w:cs="Arial"/>
                <w:b/>
                <w:sz w:val="20"/>
                <w:szCs w:val="20"/>
              </w:rPr>
            </w:pPr>
          </w:p>
        </w:tc>
        <w:tc>
          <w:tcPr>
            <w:tcW w:w="1276" w:type="dxa"/>
            <w:shd w:val="clear" w:color="auto" w:fill="auto"/>
            <w:noWrap/>
            <w:vAlign w:val="bottom"/>
          </w:tcPr>
          <w:p w14:paraId="5AF1380E" w14:textId="77777777" w:rsidR="006F78E0" w:rsidRPr="00D52CAF" w:rsidRDefault="006F78E0" w:rsidP="006F78E0">
            <w:pPr>
              <w:spacing w:after="0" w:line="240" w:lineRule="auto"/>
              <w:rPr>
                <w:rFonts w:ascii="Arial" w:eastAsia="Times New Roman" w:hAnsi="Arial" w:cs="Arial"/>
                <w:b/>
                <w:bCs/>
                <w:sz w:val="20"/>
                <w:szCs w:val="20"/>
              </w:rPr>
            </w:pPr>
          </w:p>
        </w:tc>
        <w:tc>
          <w:tcPr>
            <w:tcW w:w="1275" w:type="dxa"/>
            <w:shd w:val="clear" w:color="auto" w:fill="auto"/>
            <w:noWrap/>
            <w:vAlign w:val="bottom"/>
          </w:tcPr>
          <w:p w14:paraId="73005D48" w14:textId="77777777" w:rsidR="006F78E0" w:rsidRPr="00D52CAF" w:rsidRDefault="006F78E0" w:rsidP="006F78E0">
            <w:pPr>
              <w:spacing w:after="0" w:line="240" w:lineRule="auto"/>
              <w:rPr>
                <w:rFonts w:ascii="Arial" w:eastAsia="Times New Roman" w:hAnsi="Arial" w:cs="Arial"/>
                <w:b/>
                <w:bCs/>
                <w:sz w:val="20"/>
                <w:szCs w:val="20"/>
              </w:rPr>
            </w:pPr>
          </w:p>
        </w:tc>
        <w:tc>
          <w:tcPr>
            <w:tcW w:w="1124" w:type="dxa"/>
            <w:shd w:val="clear" w:color="auto" w:fill="auto"/>
            <w:noWrap/>
            <w:vAlign w:val="bottom"/>
          </w:tcPr>
          <w:p w14:paraId="70077815" w14:textId="77777777" w:rsidR="006F78E0" w:rsidRPr="00D52CAF" w:rsidRDefault="006F78E0" w:rsidP="006F78E0">
            <w:pPr>
              <w:spacing w:after="0" w:line="240" w:lineRule="auto"/>
              <w:rPr>
                <w:rFonts w:ascii="Arial" w:eastAsia="Times New Roman" w:hAnsi="Arial" w:cs="Arial"/>
                <w:b/>
                <w:bCs/>
                <w:sz w:val="20"/>
                <w:szCs w:val="20"/>
              </w:rPr>
            </w:pPr>
          </w:p>
        </w:tc>
      </w:tr>
      <w:tr w:rsidR="003D0E21" w:rsidRPr="00D52CAF" w14:paraId="4B7A103B"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551A7BDA" w14:textId="77777777" w:rsidR="003D0E21" w:rsidRPr="00D52CAF" w:rsidRDefault="006F78E0" w:rsidP="009C34CB">
            <w:pPr>
              <w:rPr>
                <w:rFonts w:ascii="Arial" w:hAnsi="Arial" w:cs="Arial"/>
                <w:bCs/>
                <w:sz w:val="20"/>
                <w:szCs w:val="20"/>
              </w:rPr>
            </w:pPr>
            <w:r>
              <w:rPr>
                <w:rFonts w:ascii="Arial" w:hAnsi="Arial" w:cs="Arial"/>
                <w:bCs/>
                <w:sz w:val="20"/>
                <w:szCs w:val="20"/>
              </w:rPr>
              <w:t>9</w:t>
            </w:r>
            <w:r w:rsidR="003D0E21" w:rsidRPr="00D52CAF">
              <w:rPr>
                <w:rFonts w:ascii="Arial" w:hAnsi="Arial" w:cs="Arial"/>
                <w:bCs/>
                <w:sz w:val="20"/>
                <w:szCs w:val="20"/>
              </w:rPr>
              <w:t>.</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40E3C59" w14:textId="77777777" w:rsidR="003D0E21" w:rsidRDefault="006F78E0" w:rsidP="00234FBF">
            <w:pPr>
              <w:spacing w:after="0"/>
              <w:rPr>
                <w:rFonts w:ascii="Arial" w:hAnsi="Arial" w:cs="Arial"/>
                <w:b/>
                <w:sz w:val="20"/>
                <w:szCs w:val="20"/>
              </w:rPr>
            </w:pPr>
            <w:r w:rsidRPr="007E1F5E">
              <w:rPr>
                <w:rFonts w:ascii="Arial" w:hAnsi="Arial" w:cs="Arial"/>
                <w:b/>
                <w:sz w:val="20"/>
                <w:szCs w:val="20"/>
              </w:rPr>
              <w:t xml:space="preserve">Projektantski nadzor v času gradnje, predviden čas gradnje je 24 mesecev (vsak mesec se zaračuna 1/24) </w:t>
            </w:r>
          </w:p>
          <w:p w14:paraId="612E2096" w14:textId="77777777" w:rsidR="00234FBF" w:rsidRPr="007E1F5E" w:rsidRDefault="00234FBF" w:rsidP="00234FBF">
            <w:pPr>
              <w:spacing w:after="0"/>
              <w:rPr>
                <w:rFonts w:ascii="Arial" w:eastAsia="Times New Roman" w:hAnsi="Arial" w:cs="Arial"/>
                <w:b/>
                <w:sz w:val="20"/>
                <w:szCs w:val="20"/>
              </w:rPr>
            </w:pPr>
          </w:p>
        </w:tc>
        <w:tc>
          <w:tcPr>
            <w:tcW w:w="1276" w:type="dxa"/>
            <w:shd w:val="clear" w:color="auto" w:fill="auto"/>
            <w:noWrap/>
            <w:vAlign w:val="bottom"/>
            <w:hideMark/>
          </w:tcPr>
          <w:p w14:paraId="41A4F6E1"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c>
          <w:tcPr>
            <w:tcW w:w="1275" w:type="dxa"/>
            <w:shd w:val="clear" w:color="auto" w:fill="auto"/>
            <w:noWrap/>
            <w:vAlign w:val="bottom"/>
            <w:hideMark/>
          </w:tcPr>
          <w:p w14:paraId="709FEE27"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c>
          <w:tcPr>
            <w:tcW w:w="1124" w:type="dxa"/>
            <w:shd w:val="clear" w:color="auto" w:fill="auto"/>
            <w:noWrap/>
            <w:vAlign w:val="bottom"/>
            <w:hideMark/>
          </w:tcPr>
          <w:p w14:paraId="428034E5"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r>
      <w:tr w:rsidR="003D0E21" w:rsidRPr="00D52CAF" w14:paraId="17690280"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24CD7583" w14:textId="77777777" w:rsidR="003D0E21" w:rsidRPr="00D52CAF" w:rsidRDefault="006F78E0" w:rsidP="009C34CB">
            <w:pPr>
              <w:rPr>
                <w:rFonts w:ascii="Arial" w:hAnsi="Arial" w:cs="Arial"/>
                <w:bCs/>
                <w:sz w:val="20"/>
                <w:szCs w:val="20"/>
              </w:rPr>
            </w:pPr>
            <w:r>
              <w:rPr>
                <w:rFonts w:ascii="Arial" w:hAnsi="Arial" w:cs="Arial"/>
                <w:bCs/>
                <w:sz w:val="20"/>
                <w:szCs w:val="20"/>
              </w:rPr>
              <w:t>10</w:t>
            </w:r>
            <w:r w:rsidR="003D0E21" w:rsidRPr="00D52CAF">
              <w:rPr>
                <w:rFonts w:ascii="Arial" w:hAnsi="Arial" w:cs="Arial"/>
                <w:bCs/>
                <w:sz w:val="20"/>
                <w:szCs w:val="20"/>
              </w:rPr>
              <w:t>.</w:t>
            </w:r>
          </w:p>
        </w:tc>
        <w:tc>
          <w:tcPr>
            <w:tcW w:w="4536" w:type="dxa"/>
            <w:tcBorders>
              <w:top w:val="single" w:sz="4" w:space="0" w:color="auto"/>
              <w:left w:val="single" w:sz="4" w:space="0" w:color="auto"/>
              <w:bottom w:val="single" w:sz="4" w:space="0" w:color="auto"/>
              <w:right w:val="single" w:sz="4" w:space="0" w:color="auto"/>
            </w:tcBorders>
          </w:tcPr>
          <w:p w14:paraId="7921E067" w14:textId="77777777" w:rsidR="003D0E21" w:rsidRPr="007E1F5E" w:rsidRDefault="003D0E21" w:rsidP="009C34CB">
            <w:pPr>
              <w:rPr>
                <w:rFonts w:ascii="Arial" w:hAnsi="Arial" w:cs="Arial"/>
                <w:b/>
                <w:sz w:val="20"/>
                <w:szCs w:val="20"/>
              </w:rPr>
            </w:pPr>
            <w:r w:rsidRPr="007E1F5E">
              <w:rPr>
                <w:rFonts w:ascii="Arial" w:hAnsi="Arial" w:cs="Arial"/>
                <w:b/>
                <w:sz w:val="20"/>
                <w:szCs w:val="20"/>
              </w:rPr>
              <w:t>Projekt izvedenih del (PID)</w:t>
            </w:r>
          </w:p>
        </w:tc>
        <w:tc>
          <w:tcPr>
            <w:tcW w:w="1276" w:type="dxa"/>
            <w:shd w:val="clear" w:color="auto" w:fill="auto"/>
            <w:noWrap/>
            <w:vAlign w:val="bottom"/>
          </w:tcPr>
          <w:p w14:paraId="23AACA01"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noWrap/>
            <w:vAlign w:val="bottom"/>
          </w:tcPr>
          <w:p w14:paraId="6A144221" w14:textId="77777777" w:rsidR="003D0E21" w:rsidRPr="00D52CAF" w:rsidRDefault="003D0E21" w:rsidP="009C34CB">
            <w:pPr>
              <w:spacing w:after="0" w:line="240" w:lineRule="auto"/>
              <w:rPr>
                <w:rFonts w:ascii="Arial" w:eastAsia="Times New Roman" w:hAnsi="Arial" w:cs="Arial"/>
                <w:b/>
                <w:bCs/>
                <w:sz w:val="20"/>
                <w:szCs w:val="20"/>
              </w:rPr>
            </w:pPr>
          </w:p>
        </w:tc>
        <w:tc>
          <w:tcPr>
            <w:tcW w:w="1124" w:type="dxa"/>
            <w:shd w:val="clear" w:color="auto" w:fill="auto"/>
            <w:noWrap/>
            <w:vAlign w:val="bottom"/>
          </w:tcPr>
          <w:p w14:paraId="2639EDEA" w14:textId="77777777" w:rsidR="003D0E21" w:rsidRPr="00D52CAF" w:rsidRDefault="003D0E21" w:rsidP="009C34CB">
            <w:pPr>
              <w:spacing w:after="0" w:line="240" w:lineRule="auto"/>
              <w:rPr>
                <w:rFonts w:ascii="Arial" w:eastAsia="Times New Roman" w:hAnsi="Arial" w:cs="Arial"/>
                <w:b/>
                <w:bCs/>
                <w:sz w:val="20"/>
                <w:szCs w:val="20"/>
              </w:rPr>
            </w:pPr>
          </w:p>
        </w:tc>
      </w:tr>
      <w:tr w:rsidR="003D0E21" w:rsidRPr="00D52CAF" w14:paraId="0C7F1588"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3291AFD5" w14:textId="77777777" w:rsidR="003D0E21" w:rsidRPr="00D52CAF" w:rsidRDefault="003D0E21" w:rsidP="009C34CB">
            <w:pPr>
              <w:rPr>
                <w:rFonts w:ascii="Arial" w:hAnsi="Arial" w:cs="Arial"/>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A135539" w14:textId="77777777" w:rsidR="003D0E21" w:rsidRPr="00D52CAF" w:rsidRDefault="003D0E21" w:rsidP="009C34CB">
            <w:pPr>
              <w:rPr>
                <w:rFonts w:ascii="Arial" w:hAnsi="Arial" w:cs="Arial"/>
                <w:b/>
                <w:bCs/>
                <w:sz w:val="20"/>
                <w:szCs w:val="20"/>
              </w:rPr>
            </w:pPr>
            <w:r w:rsidRPr="00D52CAF">
              <w:rPr>
                <w:rFonts w:ascii="Arial" w:hAnsi="Arial" w:cs="Arial"/>
                <w:b/>
                <w:bCs/>
                <w:sz w:val="20"/>
                <w:szCs w:val="20"/>
              </w:rPr>
              <w:t>SKUPAJ</w:t>
            </w:r>
          </w:p>
        </w:tc>
        <w:tc>
          <w:tcPr>
            <w:tcW w:w="1276" w:type="dxa"/>
            <w:shd w:val="clear" w:color="auto" w:fill="auto"/>
            <w:noWrap/>
            <w:vAlign w:val="bottom"/>
          </w:tcPr>
          <w:p w14:paraId="72B93330"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noWrap/>
            <w:vAlign w:val="bottom"/>
          </w:tcPr>
          <w:p w14:paraId="45ED9D37" w14:textId="77777777" w:rsidR="003D0E21" w:rsidRPr="00D52CAF" w:rsidRDefault="003D0E21" w:rsidP="009C34CB">
            <w:pPr>
              <w:spacing w:after="0" w:line="240" w:lineRule="auto"/>
              <w:rPr>
                <w:rFonts w:ascii="Arial" w:eastAsia="Times New Roman" w:hAnsi="Arial" w:cs="Arial"/>
                <w:b/>
                <w:bCs/>
                <w:sz w:val="20"/>
                <w:szCs w:val="20"/>
              </w:rPr>
            </w:pPr>
          </w:p>
        </w:tc>
        <w:tc>
          <w:tcPr>
            <w:tcW w:w="1124" w:type="dxa"/>
            <w:shd w:val="clear" w:color="auto" w:fill="auto"/>
            <w:noWrap/>
            <w:vAlign w:val="bottom"/>
          </w:tcPr>
          <w:p w14:paraId="47B52CA8" w14:textId="77777777" w:rsidR="003D0E21" w:rsidRPr="00D52CAF" w:rsidRDefault="003D0E21" w:rsidP="009C34CB">
            <w:pPr>
              <w:spacing w:after="0" w:line="240" w:lineRule="auto"/>
              <w:rPr>
                <w:rFonts w:ascii="Arial" w:eastAsia="Times New Roman" w:hAnsi="Arial" w:cs="Arial"/>
                <w:b/>
                <w:bCs/>
                <w:sz w:val="20"/>
                <w:szCs w:val="20"/>
              </w:rPr>
            </w:pPr>
          </w:p>
        </w:tc>
      </w:tr>
    </w:tbl>
    <w:p w14:paraId="0269B67C" w14:textId="77777777" w:rsidR="006855EE" w:rsidRPr="00D52CAF" w:rsidRDefault="006855EE" w:rsidP="006855EE">
      <w:pPr>
        <w:widowControl w:val="0"/>
        <w:suppressAutoHyphens/>
        <w:spacing w:after="0" w:line="240" w:lineRule="auto"/>
        <w:jc w:val="both"/>
        <w:rPr>
          <w:rFonts w:ascii="Arial" w:eastAsia="Times New Roman" w:hAnsi="Arial" w:cs="Arial"/>
          <w:b/>
          <w:sz w:val="20"/>
          <w:szCs w:val="20"/>
          <w:lang w:eastAsia="ar-SA"/>
        </w:rPr>
      </w:pPr>
    </w:p>
    <w:p w14:paraId="2C8A6FBE" w14:textId="77777777" w:rsidR="006855EE" w:rsidRPr="00D52CAF" w:rsidRDefault="006855EE" w:rsidP="006855EE">
      <w:pPr>
        <w:rPr>
          <w:rFonts w:ascii="Arial" w:hAnsi="Arial" w:cs="Arial"/>
          <w:sz w:val="20"/>
          <w:szCs w:val="20"/>
          <w:lang w:eastAsia="sl-SI"/>
        </w:rPr>
      </w:pPr>
      <w:r w:rsidRPr="00D52CAF">
        <w:rPr>
          <w:rFonts w:ascii="Arial" w:eastAsia="Times New Roman" w:hAnsi="Arial" w:cs="Arial"/>
          <w:sz w:val="20"/>
          <w:szCs w:val="20"/>
          <w:lang w:eastAsia="ar-SA"/>
        </w:rPr>
        <w:t>(z besedo: ………………………………………………………………….... eurov in ……00/100)</w:t>
      </w:r>
    </w:p>
    <w:p w14:paraId="55ED8472"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p>
    <w:p w14:paraId="13FEF1A4" w14:textId="29DE1FF2" w:rsidR="009C34CB" w:rsidRDefault="00C04957" w:rsidP="00260C07">
      <w:pPr>
        <w:suppressAutoHyphens/>
        <w:autoSpaceDN w:val="0"/>
        <w:spacing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b/>
          <w:bCs/>
          <w:kern w:val="3"/>
          <w:sz w:val="20"/>
          <w:szCs w:val="20"/>
          <w:lang w:eastAsia="zh-CN"/>
        </w:rPr>
        <w:t>Ponudbena cena je po posameznih segmentih nespremenljiva in fiksna do dokončanja vseh del</w:t>
      </w:r>
      <w:r w:rsidRPr="00D52CAF">
        <w:rPr>
          <w:rFonts w:ascii="Arial" w:eastAsia="Times New Roman" w:hAnsi="Arial" w:cs="Arial"/>
          <w:kern w:val="3"/>
          <w:sz w:val="20"/>
          <w:szCs w:val="20"/>
          <w:lang w:eastAsia="zh-CN"/>
        </w:rPr>
        <w:t>,</w:t>
      </w:r>
      <w:r w:rsidR="00091DE4">
        <w:rPr>
          <w:rFonts w:ascii="Arial" w:eastAsia="Times New Roman" w:hAnsi="Arial" w:cs="Arial"/>
          <w:kern w:val="3"/>
          <w:sz w:val="20"/>
          <w:szCs w:val="20"/>
          <w:lang w:eastAsia="zh-CN"/>
        </w:rPr>
        <w:t xml:space="preserve"> razen cene za projektantski nadzor, kjer je </w:t>
      </w:r>
      <w:r w:rsidR="00A67723">
        <w:rPr>
          <w:rFonts w:ascii="Arial" w:eastAsia="Times New Roman" w:hAnsi="Arial" w:cs="Arial"/>
          <w:kern w:val="3"/>
          <w:sz w:val="20"/>
          <w:szCs w:val="20"/>
          <w:lang w:eastAsia="zh-CN"/>
        </w:rPr>
        <w:t>fiksna cena na mesec.</w:t>
      </w:r>
      <w:r w:rsidRPr="00D52CAF">
        <w:rPr>
          <w:rFonts w:ascii="Arial" w:eastAsia="Times New Roman" w:hAnsi="Arial" w:cs="Arial"/>
          <w:kern w:val="3"/>
          <w:sz w:val="20"/>
          <w:szCs w:val="20"/>
          <w:lang w:eastAsia="zh-CN"/>
        </w:rPr>
        <w:t xml:space="preserve"> V </w:t>
      </w:r>
      <w:r w:rsidR="00A67723">
        <w:rPr>
          <w:rFonts w:ascii="Arial" w:eastAsia="Times New Roman" w:hAnsi="Arial" w:cs="Arial"/>
          <w:kern w:val="3"/>
          <w:sz w:val="20"/>
          <w:szCs w:val="20"/>
          <w:lang w:eastAsia="zh-CN"/>
        </w:rPr>
        <w:t>ceni</w:t>
      </w:r>
      <w:r w:rsidR="00A67723" w:rsidRPr="00D52CAF">
        <w:rPr>
          <w:rFonts w:ascii="Arial" w:eastAsia="Times New Roman" w:hAnsi="Arial" w:cs="Arial"/>
          <w:kern w:val="3"/>
          <w:sz w:val="20"/>
          <w:szCs w:val="20"/>
          <w:lang w:eastAsia="zh-CN"/>
        </w:rPr>
        <w:t xml:space="preserve"> </w:t>
      </w:r>
      <w:r w:rsidRPr="00D52CAF">
        <w:rPr>
          <w:rFonts w:ascii="Arial" w:eastAsia="Times New Roman" w:hAnsi="Arial" w:cs="Arial"/>
          <w:kern w:val="3"/>
          <w:sz w:val="20"/>
          <w:szCs w:val="20"/>
          <w:lang w:eastAsia="zh-CN"/>
        </w:rPr>
        <w:t xml:space="preserve">so zajeti vsi stroški in morebitni popusti. </w:t>
      </w:r>
      <w:r w:rsidR="009C34CB" w:rsidRPr="00D52CAF">
        <w:rPr>
          <w:rFonts w:ascii="Arial" w:eastAsia="Times New Roman" w:hAnsi="Arial" w:cs="Arial"/>
          <w:kern w:val="3"/>
          <w:sz w:val="20"/>
          <w:szCs w:val="20"/>
          <w:lang w:eastAsia="zh-CN"/>
        </w:rPr>
        <w:t>Posamezni segment predstavlja opis obveznosti iz opisa predmeta  in obsega del iz 3. člena te pogodbe.</w:t>
      </w:r>
    </w:p>
    <w:p w14:paraId="12665E01" w14:textId="77777777" w:rsidR="00725AC0" w:rsidRDefault="00725AC0" w:rsidP="00725AC0">
      <w:pPr>
        <w:pStyle w:val="Tablecaption0"/>
        <w:shd w:val="clear" w:color="auto" w:fill="auto"/>
        <w:spacing w:line="240" w:lineRule="auto"/>
        <w:jc w:val="both"/>
        <w:rPr>
          <w:rFonts w:eastAsia="Times New Roman"/>
          <w:b w:val="0"/>
          <w:sz w:val="20"/>
          <w:szCs w:val="20"/>
          <w:lang w:eastAsia="sl-SI"/>
        </w:rPr>
      </w:pPr>
      <w:r w:rsidRPr="00EB145A">
        <w:rPr>
          <w:rFonts w:eastAsia="Times New Roman"/>
          <w:b w:val="0"/>
          <w:sz w:val="20"/>
          <w:szCs w:val="20"/>
          <w:lang w:eastAsia="sl-SI"/>
        </w:rPr>
        <w:t xml:space="preserve">Pogodbena cena za projektantski nadzor je podana za predviden čas trajanja gradnje 24 mesecev, in </w:t>
      </w:r>
      <w:r w:rsidRPr="00EB145A">
        <w:rPr>
          <w:rFonts w:eastAsia="Times New Roman"/>
          <w:b w:val="0"/>
          <w:sz w:val="20"/>
          <w:szCs w:val="20"/>
          <w:lang w:eastAsia="sl-SI"/>
        </w:rPr>
        <w:lastRenderedPageBreak/>
        <w:t>je kot taka okvirna, storitev projektantskega nadzora pa se obračunava v fiksnem mesečnem znesku, ki je enak 1/24 pogodbene cene, za vsak mesec dejanskega izvajanja storitve.</w:t>
      </w:r>
    </w:p>
    <w:p w14:paraId="7D29D094" w14:textId="77777777" w:rsidR="00725AC0" w:rsidRPr="00D52CAF" w:rsidRDefault="00725AC0" w:rsidP="00260C07">
      <w:pPr>
        <w:suppressAutoHyphens/>
        <w:autoSpaceDN w:val="0"/>
        <w:spacing w:line="240" w:lineRule="auto"/>
        <w:jc w:val="both"/>
        <w:textAlignment w:val="baseline"/>
        <w:rPr>
          <w:rFonts w:ascii="Arial" w:eastAsia="Times New Roman" w:hAnsi="Arial" w:cs="Arial"/>
          <w:kern w:val="3"/>
          <w:sz w:val="20"/>
          <w:szCs w:val="20"/>
          <w:lang w:eastAsia="zh-CN"/>
        </w:rPr>
      </w:pPr>
    </w:p>
    <w:p w14:paraId="3688ED75" w14:textId="77777777" w:rsidR="006855EE" w:rsidRPr="00D52CAF" w:rsidRDefault="006855EE" w:rsidP="006855EE">
      <w:pPr>
        <w:spacing w:after="0" w:line="240" w:lineRule="auto"/>
        <w:jc w:val="both"/>
        <w:rPr>
          <w:rFonts w:ascii="Arial" w:hAnsi="Arial" w:cs="Arial"/>
          <w:sz w:val="20"/>
          <w:szCs w:val="20"/>
        </w:rPr>
      </w:pPr>
      <w:r w:rsidRPr="00D52CAF">
        <w:rPr>
          <w:rFonts w:ascii="Arial" w:hAnsi="Arial" w:cs="Arial"/>
          <w:sz w:val="20"/>
          <w:szCs w:val="20"/>
        </w:rPr>
        <w:t xml:space="preserve">Pogodbeni stranki se dogovorita, da se v primeru spremembe davčnih predpisov v času trajanja te pogodbe, ki bi določali spremembo upoštevane stopnje DDV in ki bi posledično vplivala na dogovorjeno skupno pogodbeno ceno, neto skupna pogodbena cena ne spremeni, </w:t>
      </w:r>
      <w:r w:rsidR="005D27FB" w:rsidRPr="00D52CAF">
        <w:rPr>
          <w:rFonts w:ascii="Arial" w:hAnsi="Arial" w:cs="Arial"/>
          <w:sz w:val="20"/>
          <w:szCs w:val="20"/>
        </w:rPr>
        <w:t>izvajalc</w:t>
      </w:r>
      <w:r w:rsidRPr="00D52CAF">
        <w:rPr>
          <w:rFonts w:ascii="Arial" w:hAnsi="Arial" w:cs="Arial"/>
          <w:sz w:val="20"/>
          <w:szCs w:val="20"/>
        </w:rPr>
        <w:t>u pa se ne glede na določbo fiksne pogodbene cene prizna razlika v ceni zaradi spremenjenega DDV. Spremenjena davčna stopnja se v pogodbenem razmerju uporablja neposredno, brez vnovične sklenitve dodatka k pogodbi za ta namen.</w:t>
      </w:r>
    </w:p>
    <w:p w14:paraId="3E0A62EB"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F819AC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A1C849D" w14:textId="77777777" w:rsidR="006855EE" w:rsidRPr="00D52CAF" w:rsidRDefault="006855EE" w:rsidP="006855EE">
      <w:pPr>
        <w:spacing w:after="0" w:line="240" w:lineRule="auto"/>
        <w:jc w:val="center"/>
        <w:rPr>
          <w:rFonts w:ascii="Arial" w:hAnsi="Arial" w:cs="Arial"/>
          <w:sz w:val="20"/>
          <w:szCs w:val="20"/>
        </w:rPr>
      </w:pPr>
      <w:r w:rsidRPr="00D52CAF">
        <w:rPr>
          <w:rFonts w:ascii="Arial" w:hAnsi="Arial" w:cs="Arial"/>
          <w:sz w:val="20"/>
          <w:szCs w:val="20"/>
        </w:rPr>
        <w:t>NAČIN IN ROKI PLAČILA</w:t>
      </w:r>
    </w:p>
    <w:p w14:paraId="53184237"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64B1273F" w14:textId="77777777" w:rsidR="006855EE" w:rsidRPr="00D52CAF" w:rsidRDefault="006855EE" w:rsidP="006855EE">
      <w:pPr>
        <w:spacing w:after="0" w:line="240" w:lineRule="auto"/>
        <w:jc w:val="both"/>
        <w:rPr>
          <w:rFonts w:ascii="Arial" w:hAnsi="Arial" w:cs="Arial"/>
          <w:color w:val="000000"/>
          <w:sz w:val="20"/>
          <w:szCs w:val="20"/>
          <w:lang w:eastAsia="sl-SI" w:bidi="sl-SI"/>
        </w:rPr>
      </w:pPr>
    </w:p>
    <w:p w14:paraId="7B3B91F8" w14:textId="77777777" w:rsidR="006855EE" w:rsidRPr="00D52CAF" w:rsidRDefault="006855EE" w:rsidP="006855EE">
      <w:pPr>
        <w:spacing w:after="0" w:line="240" w:lineRule="auto"/>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 xml:space="preserve">Naročnik bo poravnal pogodbeni znesek na osnovi opravljenih storitev na naslednji način in sicer: </w:t>
      </w:r>
    </w:p>
    <w:p w14:paraId="375BE17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AE63EC4" w14:textId="77777777" w:rsidR="009C34CB" w:rsidRPr="00D52CAF" w:rsidRDefault="009C34CB" w:rsidP="00F9040C">
      <w:pPr>
        <w:numPr>
          <w:ilvl w:val="0"/>
          <w:numId w:val="38"/>
        </w:numPr>
        <w:tabs>
          <w:tab w:val="left" w:pos="142"/>
        </w:tabs>
        <w:spacing w:after="0" w:line="240" w:lineRule="auto"/>
        <w:ind w:left="360"/>
        <w:jc w:val="both"/>
        <w:rPr>
          <w:rFonts w:ascii="Arial" w:hAnsi="Arial" w:cs="Arial"/>
          <w:b/>
          <w:sz w:val="20"/>
          <w:szCs w:val="20"/>
          <w:lang w:eastAsia="zh-CN"/>
        </w:rPr>
      </w:pPr>
      <w:r w:rsidRPr="00D52CAF">
        <w:rPr>
          <w:rFonts w:ascii="Arial" w:hAnsi="Arial" w:cs="Arial"/>
          <w:b/>
          <w:sz w:val="20"/>
          <w:szCs w:val="20"/>
          <w:lang w:eastAsia="zh-CN"/>
        </w:rPr>
        <w:t xml:space="preserve">Idejna zasnova projekta (IZP) </w:t>
      </w:r>
    </w:p>
    <w:p w14:paraId="4E02D48C" w14:textId="0F91BF02" w:rsidR="009C34CB" w:rsidRPr="00D52CAF" w:rsidRDefault="009C34CB" w:rsidP="00F9040C">
      <w:pPr>
        <w:numPr>
          <w:ilvl w:val="0"/>
          <w:numId w:val="39"/>
        </w:numPr>
        <w:tabs>
          <w:tab w:val="left" w:pos="426"/>
        </w:tabs>
        <w:spacing w:after="0" w:line="240" w:lineRule="exact"/>
        <w:ind w:left="426" w:hanging="426"/>
        <w:contextualSpacing/>
        <w:jc w:val="both"/>
        <w:rPr>
          <w:rFonts w:ascii="Arial" w:hAnsi="Arial" w:cs="Arial"/>
          <w:sz w:val="20"/>
          <w:szCs w:val="20"/>
          <w:lang w:eastAsia="zh-CN"/>
        </w:rPr>
      </w:pPr>
      <w:r w:rsidRPr="00D52CAF">
        <w:rPr>
          <w:rFonts w:ascii="Arial" w:hAnsi="Arial" w:cs="Arial"/>
          <w:sz w:val="20"/>
          <w:szCs w:val="20"/>
          <w:lang w:eastAsia="zh-CN"/>
        </w:rPr>
        <w:t>30 dni od uradnega prejema računa, ki bo izdan po pregledu in pisni potrditvi IZP s strani naročnika.</w:t>
      </w:r>
    </w:p>
    <w:p w14:paraId="5DA0D58D" w14:textId="77777777" w:rsidR="009C34CB" w:rsidRPr="00D52CAF" w:rsidRDefault="009C34CB" w:rsidP="009C34CB">
      <w:pPr>
        <w:spacing w:after="0" w:line="240" w:lineRule="auto"/>
        <w:rPr>
          <w:rFonts w:ascii="Arial" w:hAnsi="Arial" w:cs="Arial"/>
          <w:sz w:val="20"/>
          <w:szCs w:val="20"/>
          <w:lang w:eastAsia="zh-CN"/>
        </w:rPr>
      </w:pPr>
    </w:p>
    <w:p w14:paraId="7E2D6221" w14:textId="77777777" w:rsidR="009C34CB" w:rsidRPr="00D52CAF" w:rsidRDefault="009C34CB" w:rsidP="009C34CB">
      <w:pPr>
        <w:spacing w:after="0" w:line="240" w:lineRule="auto"/>
        <w:rPr>
          <w:rFonts w:ascii="Arial" w:hAnsi="Arial" w:cs="Arial"/>
          <w:bCs/>
          <w:sz w:val="20"/>
          <w:szCs w:val="20"/>
        </w:rPr>
      </w:pPr>
      <w:r w:rsidRPr="00D52CAF">
        <w:rPr>
          <w:rFonts w:ascii="Arial" w:hAnsi="Arial" w:cs="Arial"/>
          <w:b/>
          <w:sz w:val="20"/>
          <w:szCs w:val="20"/>
        </w:rPr>
        <w:t>- Projektna dokumentacija za pridobitev projektnih in drugih pogojev</w:t>
      </w:r>
      <w:r w:rsidRPr="00D52CAF">
        <w:rPr>
          <w:rFonts w:ascii="Arial" w:hAnsi="Arial" w:cs="Arial"/>
          <w:bCs/>
          <w:sz w:val="20"/>
          <w:szCs w:val="20"/>
        </w:rPr>
        <w:t xml:space="preserve"> (</w:t>
      </w:r>
      <w:r w:rsidRPr="00D52CAF">
        <w:rPr>
          <w:rFonts w:ascii="Arial" w:hAnsi="Arial" w:cs="Arial"/>
          <w:b/>
          <w:sz w:val="20"/>
          <w:szCs w:val="20"/>
        </w:rPr>
        <w:t>DPP</w:t>
      </w:r>
      <w:r w:rsidRPr="00D52CAF">
        <w:rPr>
          <w:rFonts w:ascii="Arial" w:hAnsi="Arial" w:cs="Arial"/>
          <w:bCs/>
          <w:sz w:val="20"/>
          <w:szCs w:val="20"/>
        </w:rPr>
        <w:t xml:space="preserve">), usklajena s projektnimi in drugimi pogoji:  </w:t>
      </w:r>
    </w:p>
    <w:p w14:paraId="2E1A7903" w14:textId="332DFD52" w:rsidR="009C34CB" w:rsidRPr="00D52CAF" w:rsidRDefault="009C34CB" w:rsidP="009C34CB">
      <w:pPr>
        <w:numPr>
          <w:ilvl w:val="0"/>
          <w:numId w:val="12"/>
        </w:numPr>
        <w:spacing w:after="0" w:line="240" w:lineRule="auto"/>
        <w:ind w:left="397"/>
        <w:jc w:val="both"/>
        <w:rPr>
          <w:rFonts w:ascii="Arial" w:hAnsi="Arial" w:cs="Arial"/>
          <w:bCs/>
          <w:sz w:val="20"/>
          <w:szCs w:val="20"/>
        </w:rPr>
      </w:pPr>
      <w:r w:rsidRPr="00D52CAF">
        <w:rPr>
          <w:rFonts w:ascii="Arial" w:hAnsi="Arial" w:cs="Arial"/>
          <w:bCs/>
          <w:sz w:val="20"/>
          <w:szCs w:val="20"/>
        </w:rPr>
        <w:t>30 dni od uradnega prejema računa, ki bo izdan po pregledu in pisni potrditvi DPP s strani naročnika.</w:t>
      </w:r>
    </w:p>
    <w:p w14:paraId="48A126A8" w14:textId="77777777" w:rsidR="009C34CB" w:rsidRPr="00D52CAF" w:rsidRDefault="009C34CB" w:rsidP="009C34CB">
      <w:pPr>
        <w:spacing w:after="0" w:line="240" w:lineRule="auto"/>
        <w:ind w:left="397"/>
        <w:rPr>
          <w:rFonts w:ascii="Arial" w:hAnsi="Arial" w:cs="Arial"/>
          <w:bCs/>
          <w:sz w:val="20"/>
          <w:szCs w:val="20"/>
        </w:rPr>
      </w:pPr>
    </w:p>
    <w:p w14:paraId="6954C835"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
          <w:sz w:val="20"/>
          <w:szCs w:val="20"/>
        </w:rPr>
        <w:t>- Projektna dokumentacija za pridobitev mnenj in gradbenega dovoljenja za rekonstrukcijo (DGD)</w:t>
      </w:r>
      <w:r w:rsidRPr="00D52CAF">
        <w:rPr>
          <w:rFonts w:ascii="Arial" w:hAnsi="Arial" w:cs="Arial"/>
          <w:bCs/>
          <w:sz w:val="20"/>
          <w:szCs w:val="20"/>
        </w:rPr>
        <w:t xml:space="preserve">: </w:t>
      </w:r>
    </w:p>
    <w:p w14:paraId="74917689" w14:textId="118EAE7F" w:rsidR="009C34CB" w:rsidRPr="00D52CAF" w:rsidRDefault="009C34CB" w:rsidP="009C34CB">
      <w:pPr>
        <w:numPr>
          <w:ilvl w:val="0"/>
          <w:numId w:val="13"/>
        </w:numPr>
        <w:spacing w:after="0" w:line="240" w:lineRule="exact"/>
        <w:ind w:left="397"/>
        <w:contextualSpacing/>
        <w:jc w:val="both"/>
        <w:rPr>
          <w:rFonts w:ascii="Arial" w:hAnsi="Arial" w:cs="Arial"/>
          <w:sz w:val="20"/>
          <w:szCs w:val="20"/>
        </w:rPr>
      </w:pPr>
      <w:r w:rsidRPr="00D52CAF">
        <w:rPr>
          <w:rFonts w:ascii="Arial" w:hAnsi="Arial" w:cs="Arial"/>
          <w:sz w:val="20"/>
          <w:szCs w:val="20"/>
        </w:rPr>
        <w:t>60% pogodbene vrednosti za to dokumentacijo v roku 30 dni od uradnega prejema računa, ki bo izstavljen po predaji DGD za pridobitev mnenj,</w:t>
      </w:r>
    </w:p>
    <w:p w14:paraId="0B7D6B72" w14:textId="1C03F00E" w:rsidR="009C34CB" w:rsidRPr="00D52CAF" w:rsidRDefault="009C34CB" w:rsidP="009C34CB">
      <w:pPr>
        <w:numPr>
          <w:ilvl w:val="0"/>
          <w:numId w:val="13"/>
        </w:numPr>
        <w:spacing w:after="0" w:line="240" w:lineRule="auto"/>
        <w:ind w:left="397"/>
        <w:jc w:val="both"/>
        <w:rPr>
          <w:rFonts w:ascii="Arial" w:hAnsi="Arial" w:cs="Arial"/>
          <w:bCs/>
          <w:sz w:val="20"/>
          <w:szCs w:val="20"/>
        </w:rPr>
      </w:pPr>
      <w:r w:rsidRPr="00D52CAF">
        <w:rPr>
          <w:rFonts w:ascii="Arial" w:hAnsi="Arial" w:cs="Arial"/>
          <w:sz w:val="20"/>
          <w:szCs w:val="20"/>
        </w:rPr>
        <w:t>20% pogodbene vrednosti za to dokumentacijo v roku 30 dni od uradnega prejema računa, ki bo izstavljen po vložitvi vloge za izdajo GD na upravni organ</w:t>
      </w:r>
      <w:r w:rsidR="00B44BF6">
        <w:rPr>
          <w:rFonts w:ascii="Arial" w:hAnsi="Arial" w:cs="Arial"/>
          <w:sz w:val="20"/>
          <w:szCs w:val="20"/>
        </w:rPr>
        <w:t>,</w:t>
      </w:r>
    </w:p>
    <w:p w14:paraId="658FA9B0" w14:textId="1C6A8B73" w:rsidR="009C34CB" w:rsidRPr="00D52CAF" w:rsidRDefault="009C34CB" w:rsidP="009C34CB">
      <w:pPr>
        <w:numPr>
          <w:ilvl w:val="0"/>
          <w:numId w:val="13"/>
        </w:numPr>
        <w:spacing w:after="0" w:line="240" w:lineRule="auto"/>
        <w:ind w:left="397"/>
        <w:jc w:val="both"/>
        <w:rPr>
          <w:rFonts w:ascii="Arial" w:hAnsi="Arial" w:cs="Arial"/>
          <w:bCs/>
          <w:sz w:val="20"/>
          <w:szCs w:val="20"/>
        </w:rPr>
      </w:pPr>
      <w:r w:rsidRPr="00D52CAF">
        <w:rPr>
          <w:rFonts w:ascii="Arial" w:hAnsi="Arial" w:cs="Arial"/>
          <w:sz w:val="20"/>
          <w:szCs w:val="20"/>
        </w:rPr>
        <w:t>20% pogodbene vrednosti za to dokumentacijo v roku 30 dni od uradnega prejema računa, ki bo izstavljen po izdaji GD.</w:t>
      </w:r>
    </w:p>
    <w:p w14:paraId="536DA465" w14:textId="77777777" w:rsidR="009C34CB" w:rsidRPr="00D52CAF" w:rsidRDefault="009C34CB" w:rsidP="009C34CB">
      <w:pPr>
        <w:spacing w:after="0" w:line="240" w:lineRule="auto"/>
        <w:rPr>
          <w:rFonts w:ascii="Arial" w:hAnsi="Arial" w:cs="Arial"/>
          <w:bCs/>
          <w:sz w:val="20"/>
          <w:szCs w:val="20"/>
        </w:rPr>
      </w:pPr>
    </w:p>
    <w:p w14:paraId="3048A044" w14:textId="77777777" w:rsidR="009C34CB" w:rsidRPr="00D52CAF" w:rsidRDefault="009C34CB" w:rsidP="00B44BF6">
      <w:pPr>
        <w:spacing w:after="0" w:line="240" w:lineRule="auto"/>
        <w:jc w:val="both"/>
        <w:rPr>
          <w:rFonts w:ascii="Arial" w:hAnsi="Arial" w:cs="Arial"/>
          <w:b/>
          <w:sz w:val="20"/>
          <w:szCs w:val="20"/>
        </w:rPr>
      </w:pPr>
      <w:r w:rsidRPr="00D52CAF">
        <w:rPr>
          <w:rFonts w:ascii="Arial" w:hAnsi="Arial" w:cs="Arial"/>
          <w:b/>
          <w:sz w:val="20"/>
          <w:szCs w:val="20"/>
        </w:rPr>
        <w:t>- Projektna dokumentacija za izvedbo gradnje (PZI) za rekonstrukcijo in rušitve, zunanjo prometno in komunalno ureditev:</w:t>
      </w:r>
    </w:p>
    <w:p w14:paraId="6D3927EB" w14:textId="139406D7" w:rsidR="009C34CB" w:rsidRPr="00D52CAF" w:rsidRDefault="009C34CB" w:rsidP="009C34CB">
      <w:pPr>
        <w:numPr>
          <w:ilvl w:val="0"/>
          <w:numId w:val="14"/>
        </w:numPr>
        <w:spacing w:after="0" w:line="240" w:lineRule="exact"/>
        <w:ind w:left="417"/>
        <w:contextualSpacing/>
        <w:jc w:val="both"/>
        <w:rPr>
          <w:rFonts w:ascii="Arial" w:hAnsi="Arial" w:cs="Arial"/>
          <w:sz w:val="20"/>
          <w:szCs w:val="20"/>
        </w:rPr>
      </w:pPr>
      <w:r w:rsidRPr="00D52CAF">
        <w:rPr>
          <w:rFonts w:ascii="Arial" w:hAnsi="Arial" w:cs="Arial"/>
          <w:sz w:val="20"/>
          <w:szCs w:val="20"/>
        </w:rPr>
        <w:t>40% pogodbene vrednosti za to dokumentacijo v roku 30 dni od uradnega prejema računa, ki bo izstavljen po predaji osnutka PZI, usklajenega s projektno nalogo za PZI,</w:t>
      </w:r>
    </w:p>
    <w:p w14:paraId="44BD4CB2" w14:textId="48956870" w:rsidR="009C34CB" w:rsidRPr="00D52CAF" w:rsidRDefault="009C34CB" w:rsidP="009C34CB">
      <w:pPr>
        <w:numPr>
          <w:ilvl w:val="0"/>
          <w:numId w:val="14"/>
        </w:numPr>
        <w:spacing w:after="0" w:line="240" w:lineRule="auto"/>
        <w:ind w:left="417"/>
        <w:jc w:val="both"/>
        <w:rPr>
          <w:rFonts w:ascii="Arial" w:hAnsi="Arial" w:cs="Arial"/>
          <w:bCs/>
          <w:sz w:val="20"/>
          <w:szCs w:val="20"/>
        </w:rPr>
      </w:pPr>
      <w:r w:rsidRPr="00D52CAF">
        <w:rPr>
          <w:rFonts w:ascii="Arial" w:hAnsi="Arial" w:cs="Arial"/>
          <w:sz w:val="20"/>
          <w:szCs w:val="20"/>
        </w:rPr>
        <w:t xml:space="preserve">60% pogodbene vrednosti za to dokumentacijo v roku 30 dni od uradnega prejema računa, ki bo izstavljen po predaji </w:t>
      </w:r>
      <w:r w:rsidR="00A67723">
        <w:rPr>
          <w:rFonts w:ascii="Arial" w:hAnsi="Arial" w:cs="Arial"/>
          <w:sz w:val="20"/>
          <w:szCs w:val="20"/>
        </w:rPr>
        <w:t xml:space="preserve">in potrditvi </w:t>
      </w:r>
      <w:r w:rsidRPr="00D52CAF">
        <w:rPr>
          <w:rFonts w:ascii="Arial" w:hAnsi="Arial" w:cs="Arial"/>
          <w:sz w:val="20"/>
          <w:szCs w:val="20"/>
        </w:rPr>
        <w:t xml:space="preserve">končne verzije PZI. </w:t>
      </w:r>
    </w:p>
    <w:p w14:paraId="2D3418EA" w14:textId="77777777" w:rsidR="009C34CB" w:rsidRPr="00D52CAF" w:rsidRDefault="009C34CB" w:rsidP="009C34CB">
      <w:pPr>
        <w:spacing w:after="0" w:line="240" w:lineRule="auto"/>
        <w:jc w:val="both"/>
        <w:rPr>
          <w:rFonts w:ascii="Arial" w:hAnsi="Arial" w:cs="Arial"/>
          <w:sz w:val="20"/>
          <w:szCs w:val="20"/>
        </w:rPr>
      </w:pPr>
    </w:p>
    <w:p w14:paraId="42AC9117" w14:textId="77777777" w:rsidR="009C34CB" w:rsidRPr="00D52CAF" w:rsidRDefault="009C34CB" w:rsidP="009C34CB">
      <w:pPr>
        <w:spacing w:after="0" w:line="240" w:lineRule="auto"/>
        <w:jc w:val="both"/>
        <w:rPr>
          <w:rFonts w:ascii="Arial" w:hAnsi="Arial" w:cs="Arial"/>
          <w:b/>
          <w:sz w:val="20"/>
          <w:szCs w:val="20"/>
        </w:rPr>
      </w:pPr>
      <w:r w:rsidRPr="00D52CAF">
        <w:rPr>
          <w:rFonts w:ascii="Arial" w:hAnsi="Arial" w:cs="Arial"/>
          <w:b/>
          <w:sz w:val="20"/>
          <w:szCs w:val="20"/>
        </w:rPr>
        <w:t>- Projektna naloga PN in projektna dokumentacija IDP za notranjo opremo:</w:t>
      </w:r>
    </w:p>
    <w:p w14:paraId="7146EF27" w14:textId="3C80A04E" w:rsidR="009C34CB" w:rsidRPr="00D52CAF" w:rsidRDefault="009C34CB" w:rsidP="009C34CB">
      <w:pPr>
        <w:numPr>
          <w:ilvl w:val="0"/>
          <w:numId w:val="15"/>
        </w:numPr>
        <w:spacing w:after="0" w:line="240" w:lineRule="auto"/>
        <w:ind w:left="417"/>
        <w:jc w:val="both"/>
        <w:rPr>
          <w:rFonts w:ascii="Arial" w:hAnsi="Arial" w:cs="Arial"/>
          <w:sz w:val="20"/>
          <w:szCs w:val="20"/>
        </w:rPr>
      </w:pPr>
      <w:r w:rsidRPr="00D52CAF">
        <w:rPr>
          <w:rFonts w:ascii="Arial" w:hAnsi="Arial" w:cs="Arial"/>
          <w:sz w:val="20"/>
          <w:szCs w:val="20"/>
        </w:rPr>
        <w:t>30 dni od uradnega prejema računa, ki bo izdan po pregledu in pisni potrditvi PN in IDP za notranjo opremo s strani naročnika.</w:t>
      </w:r>
    </w:p>
    <w:p w14:paraId="4951962A" w14:textId="77777777" w:rsidR="009C34CB" w:rsidRPr="00D52CAF" w:rsidRDefault="009C34CB" w:rsidP="009C34CB">
      <w:pPr>
        <w:spacing w:after="0" w:line="240" w:lineRule="auto"/>
        <w:jc w:val="both"/>
        <w:rPr>
          <w:rFonts w:ascii="Arial" w:hAnsi="Arial" w:cs="Arial"/>
          <w:bCs/>
          <w:sz w:val="20"/>
          <w:szCs w:val="20"/>
        </w:rPr>
      </w:pPr>
    </w:p>
    <w:p w14:paraId="59FAB1C8" w14:textId="77777777" w:rsidR="009C34CB" w:rsidRPr="00D52CAF" w:rsidRDefault="009C34CB" w:rsidP="00B44BF6">
      <w:pPr>
        <w:spacing w:after="0" w:line="240" w:lineRule="exact"/>
        <w:rPr>
          <w:rFonts w:ascii="Arial" w:hAnsi="Arial" w:cs="Arial"/>
          <w:b/>
          <w:sz w:val="20"/>
          <w:szCs w:val="20"/>
        </w:rPr>
      </w:pPr>
      <w:r w:rsidRPr="00D52CAF">
        <w:rPr>
          <w:rFonts w:ascii="Arial" w:hAnsi="Arial" w:cs="Arial"/>
          <w:b/>
          <w:sz w:val="20"/>
          <w:szCs w:val="20"/>
        </w:rPr>
        <w:t xml:space="preserve">- Projektna dokumentacija za izvedbo (PZI) za notranjo opremo, izdelano na podlagi IDP za notranjo opremo: </w:t>
      </w:r>
    </w:p>
    <w:p w14:paraId="01832E69" w14:textId="6C472CA9" w:rsidR="009C34CB" w:rsidRPr="00D52CAF" w:rsidRDefault="009C34CB" w:rsidP="009C34CB">
      <w:pPr>
        <w:numPr>
          <w:ilvl w:val="0"/>
          <w:numId w:val="16"/>
        </w:numPr>
        <w:spacing w:after="0" w:line="240" w:lineRule="exact"/>
        <w:ind w:left="473"/>
        <w:contextualSpacing/>
        <w:jc w:val="both"/>
        <w:rPr>
          <w:rFonts w:ascii="Arial" w:hAnsi="Arial" w:cs="Arial"/>
          <w:sz w:val="20"/>
          <w:szCs w:val="20"/>
        </w:rPr>
      </w:pPr>
      <w:r w:rsidRPr="00D52CAF">
        <w:rPr>
          <w:rFonts w:ascii="Arial" w:hAnsi="Arial" w:cs="Arial"/>
          <w:sz w:val="20"/>
          <w:szCs w:val="20"/>
        </w:rPr>
        <w:t xml:space="preserve">40% pogodbene vrednosti za to dokumentacijo v roku 30 dni od uradnega prejema računa, ki bo izstavljen po predaji naročniku v pregled, </w:t>
      </w:r>
    </w:p>
    <w:p w14:paraId="20982313" w14:textId="06AC2CCA" w:rsidR="009C34CB" w:rsidRPr="00D52CAF" w:rsidRDefault="009C34CB" w:rsidP="009C34CB">
      <w:pPr>
        <w:numPr>
          <w:ilvl w:val="0"/>
          <w:numId w:val="16"/>
        </w:numPr>
        <w:spacing w:after="0" w:line="240" w:lineRule="auto"/>
        <w:ind w:left="473"/>
        <w:jc w:val="both"/>
        <w:rPr>
          <w:rFonts w:ascii="Arial" w:hAnsi="Arial" w:cs="Arial"/>
          <w:bCs/>
          <w:sz w:val="20"/>
          <w:szCs w:val="20"/>
        </w:rPr>
      </w:pPr>
      <w:r w:rsidRPr="00D52CAF">
        <w:rPr>
          <w:rFonts w:ascii="Arial" w:hAnsi="Arial" w:cs="Arial"/>
          <w:sz w:val="20"/>
          <w:szCs w:val="20"/>
        </w:rPr>
        <w:t>60% pogodbene vrednosti za to dokumentacijo v roku 30 dni od uradnega prejema računa, ki bo izstavljen po predaji</w:t>
      </w:r>
      <w:r w:rsidR="00A67723">
        <w:rPr>
          <w:rFonts w:ascii="Arial" w:hAnsi="Arial" w:cs="Arial"/>
          <w:sz w:val="20"/>
          <w:szCs w:val="20"/>
        </w:rPr>
        <w:t xml:space="preserve"> in potrditvi</w:t>
      </w:r>
      <w:r w:rsidRPr="00D52CAF">
        <w:rPr>
          <w:rFonts w:ascii="Arial" w:hAnsi="Arial" w:cs="Arial"/>
          <w:sz w:val="20"/>
          <w:szCs w:val="20"/>
        </w:rPr>
        <w:t xml:space="preserve"> končne verzije PZI</w:t>
      </w:r>
    </w:p>
    <w:p w14:paraId="07865AD6" w14:textId="77777777" w:rsidR="009C34CB" w:rsidRPr="00D52CAF" w:rsidRDefault="009C34CB" w:rsidP="009C34CB">
      <w:pPr>
        <w:spacing w:after="0" w:line="240" w:lineRule="auto"/>
        <w:jc w:val="both"/>
        <w:rPr>
          <w:rFonts w:ascii="Arial" w:hAnsi="Arial" w:cs="Arial"/>
          <w:bCs/>
          <w:sz w:val="20"/>
          <w:szCs w:val="20"/>
        </w:rPr>
      </w:pPr>
    </w:p>
    <w:p w14:paraId="485774EF"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
          <w:sz w:val="20"/>
          <w:szCs w:val="20"/>
        </w:rPr>
        <w:t xml:space="preserve">- Dokumentacija za razpis (DZR), sodelovanje pri razpisu za oddajo del in pripravi tehničnega dela dokumentacije za razpis (izdelane na osnovi PZI) za rekonstrukcijo in rušitve, zunanjo, prometno in komunalno ureditev ter za notranjo opremo:  </w:t>
      </w:r>
    </w:p>
    <w:p w14:paraId="5E2DC4F5" w14:textId="06AF2B55" w:rsidR="009C34CB" w:rsidRPr="00D52CAF" w:rsidRDefault="009C34CB" w:rsidP="00F9040C">
      <w:pPr>
        <w:numPr>
          <w:ilvl w:val="0"/>
          <w:numId w:val="42"/>
        </w:numPr>
        <w:spacing w:after="0" w:line="240" w:lineRule="exact"/>
        <w:contextualSpacing/>
        <w:jc w:val="both"/>
        <w:rPr>
          <w:rFonts w:ascii="Arial" w:hAnsi="Arial" w:cs="Arial"/>
          <w:sz w:val="20"/>
          <w:szCs w:val="20"/>
        </w:rPr>
      </w:pPr>
      <w:r w:rsidRPr="00D52CAF">
        <w:rPr>
          <w:rFonts w:ascii="Arial" w:hAnsi="Arial" w:cs="Arial"/>
          <w:sz w:val="20"/>
          <w:szCs w:val="20"/>
        </w:rPr>
        <w:t>90% pogodbene vrednosti za to dokumentacijo v roku 30 dni od uradnega prejema računa, ki bo izstavljen po predaji osnutka DZR v pregled,</w:t>
      </w:r>
    </w:p>
    <w:p w14:paraId="1CE9E224" w14:textId="64383586" w:rsidR="009C34CB" w:rsidRPr="00D52CAF" w:rsidRDefault="009C34CB" w:rsidP="00B44BF6">
      <w:pPr>
        <w:numPr>
          <w:ilvl w:val="0"/>
          <w:numId w:val="17"/>
        </w:numPr>
        <w:spacing w:after="0" w:line="240" w:lineRule="auto"/>
        <w:ind w:left="360"/>
        <w:jc w:val="both"/>
        <w:rPr>
          <w:rFonts w:ascii="Arial" w:hAnsi="Arial" w:cs="Arial"/>
          <w:sz w:val="20"/>
          <w:szCs w:val="20"/>
        </w:rPr>
      </w:pPr>
      <w:r w:rsidRPr="00D52CAF">
        <w:rPr>
          <w:rFonts w:ascii="Arial" w:hAnsi="Arial" w:cs="Arial"/>
          <w:sz w:val="20"/>
          <w:szCs w:val="20"/>
        </w:rPr>
        <w:t xml:space="preserve">10% pogodbene vrednosti za to dokumentacijo v roku 30 dni od uradnega prejema računa, ki bo izstavljen po </w:t>
      </w:r>
      <w:r w:rsidR="00A67723">
        <w:rPr>
          <w:rFonts w:ascii="Arial" w:hAnsi="Arial" w:cs="Arial"/>
          <w:sz w:val="20"/>
          <w:szCs w:val="20"/>
        </w:rPr>
        <w:t xml:space="preserve">sprejemu odločitve </w:t>
      </w:r>
      <w:r w:rsidRPr="00D52CAF">
        <w:rPr>
          <w:rFonts w:ascii="Arial" w:hAnsi="Arial" w:cs="Arial"/>
          <w:sz w:val="20"/>
          <w:szCs w:val="20"/>
        </w:rPr>
        <w:t>o oddaji naročila za GOI dela in opremo.</w:t>
      </w:r>
    </w:p>
    <w:p w14:paraId="53955193" w14:textId="77777777" w:rsidR="009C34CB" w:rsidRPr="00D52CAF" w:rsidRDefault="009C34CB" w:rsidP="009C34CB">
      <w:pPr>
        <w:spacing w:after="0" w:line="240" w:lineRule="auto"/>
        <w:rPr>
          <w:rFonts w:ascii="Arial" w:hAnsi="Arial" w:cs="Arial"/>
          <w:sz w:val="20"/>
          <w:szCs w:val="20"/>
        </w:rPr>
      </w:pPr>
    </w:p>
    <w:p w14:paraId="78E62242" w14:textId="77777777" w:rsidR="00775FA2" w:rsidRPr="00775FA2" w:rsidRDefault="009C34CB" w:rsidP="00775FA2">
      <w:pPr>
        <w:jc w:val="both"/>
        <w:rPr>
          <w:rFonts w:ascii="Arial" w:hAnsi="Arial" w:cs="Arial"/>
          <w:bCs/>
          <w:sz w:val="20"/>
          <w:szCs w:val="20"/>
        </w:rPr>
      </w:pPr>
      <w:r w:rsidRPr="00D52CAF">
        <w:rPr>
          <w:rFonts w:ascii="Arial" w:eastAsia="Times New Roman" w:hAnsi="Arial" w:cs="Arial"/>
          <w:color w:val="000000"/>
          <w:kern w:val="3"/>
          <w:sz w:val="20"/>
          <w:szCs w:val="20"/>
          <w:lang w:eastAsia="zh-CN"/>
        </w:rPr>
        <w:lastRenderedPageBreak/>
        <w:t xml:space="preserve">- </w:t>
      </w:r>
      <w:r w:rsidRPr="00D52CAF">
        <w:rPr>
          <w:rFonts w:ascii="Arial" w:eastAsia="Times New Roman" w:hAnsi="Arial" w:cs="Arial"/>
          <w:b/>
          <w:bCs/>
          <w:color w:val="000000"/>
          <w:kern w:val="3"/>
          <w:sz w:val="20"/>
          <w:szCs w:val="20"/>
          <w:lang w:eastAsia="zh-CN"/>
        </w:rPr>
        <w:t>za projektantski nadzor v času gradnje</w:t>
      </w:r>
      <w:r w:rsidRPr="00D52CAF">
        <w:rPr>
          <w:rFonts w:ascii="Arial" w:eastAsia="Times New Roman" w:hAnsi="Arial" w:cs="Arial"/>
          <w:color w:val="000000"/>
          <w:kern w:val="3"/>
          <w:sz w:val="20"/>
          <w:szCs w:val="20"/>
          <w:lang w:eastAsia="zh-CN"/>
        </w:rPr>
        <w:t xml:space="preserve"> bo naročnik plačeval po mesečnih </w:t>
      </w:r>
      <w:r w:rsidR="00A67723">
        <w:rPr>
          <w:rFonts w:ascii="Arial" w:eastAsia="Times New Roman" w:hAnsi="Arial" w:cs="Arial"/>
          <w:color w:val="000000"/>
          <w:kern w:val="3"/>
          <w:sz w:val="20"/>
          <w:szCs w:val="20"/>
          <w:lang w:eastAsia="zh-CN"/>
        </w:rPr>
        <w:t>računih</w:t>
      </w:r>
      <w:r w:rsidRPr="00D52CAF">
        <w:rPr>
          <w:rFonts w:ascii="Arial" w:eastAsia="Times New Roman" w:hAnsi="Arial" w:cs="Arial"/>
          <w:color w:val="000000"/>
          <w:kern w:val="3"/>
          <w:sz w:val="20"/>
          <w:szCs w:val="20"/>
          <w:lang w:eastAsia="zh-CN"/>
        </w:rPr>
        <w:t>.</w:t>
      </w:r>
      <w:r w:rsidRPr="00D52CAF">
        <w:rPr>
          <w:rFonts w:ascii="Arial" w:eastAsia="Times New Roman" w:hAnsi="Arial" w:cs="Arial"/>
          <w:color w:val="000000"/>
          <w:sz w:val="20"/>
          <w:szCs w:val="20"/>
        </w:rPr>
        <w:t xml:space="preserve"> </w:t>
      </w:r>
      <w:r w:rsidR="00775FA2" w:rsidRPr="00775FA2">
        <w:rPr>
          <w:rFonts w:ascii="Arial" w:hAnsi="Arial" w:cs="Arial"/>
          <w:bCs/>
          <w:sz w:val="20"/>
          <w:szCs w:val="20"/>
        </w:rPr>
        <w:t>Izvajalec bo račun za posamezen mesec v višini 1/24 okvirnega pogodbenega zneska</w:t>
      </w:r>
      <w:bookmarkStart w:id="32" w:name="_Hlk173500244"/>
      <w:r w:rsidR="00775FA2" w:rsidRPr="00775FA2">
        <w:rPr>
          <w:rFonts w:ascii="Arial" w:hAnsi="Arial" w:cs="Arial"/>
          <w:bCs/>
          <w:sz w:val="20"/>
          <w:szCs w:val="20"/>
          <w:vertAlign w:val="superscript"/>
        </w:rPr>
        <w:footnoteReference w:id="6"/>
      </w:r>
      <w:bookmarkEnd w:id="32"/>
      <w:r w:rsidR="00775FA2" w:rsidRPr="00775FA2">
        <w:rPr>
          <w:rFonts w:ascii="Arial" w:hAnsi="Arial" w:cs="Arial"/>
          <w:bCs/>
          <w:sz w:val="20"/>
          <w:szCs w:val="20"/>
        </w:rPr>
        <w:t xml:space="preserve"> za projektantski nadzor v času gradnje </w:t>
      </w:r>
      <w:r w:rsidR="00775FA2" w:rsidRPr="00775FA2">
        <w:rPr>
          <w:rFonts w:ascii="Arial" w:hAnsi="Arial" w:cs="Arial"/>
          <w:sz w:val="20"/>
          <w:szCs w:val="20"/>
        </w:rPr>
        <w:t xml:space="preserve">dostavil naročniku najpozneje do 15. dne v mesecu za pretekli mesec. </w:t>
      </w:r>
      <w:r w:rsidR="00775FA2" w:rsidRPr="00775FA2">
        <w:rPr>
          <w:rFonts w:ascii="Arial" w:hAnsi="Arial" w:cs="Arial"/>
          <w:bCs/>
          <w:sz w:val="20"/>
          <w:szCs w:val="20"/>
        </w:rPr>
        <w:t>Naročnik bo po pregledu in potrditvi s strani pooblaščenega predstavnika naročnika mesečne račune plačeval v roku 30 dni od uradnega prejetja računa.</w:t>
      </w:r>
    </w:p>
    <w:p w14:paraId="701D5319" w14:textId="2FBD271A" w:rsidR="009C34CB" w:rsidRPr="00D52CAF" w:rsidRDefault="009C34CB" w:rsidP="00775FA2">
      <w:pPr>
        <w:spacing w:after="0" w:line="240" w:lineRule="exact"/>
        <w:jc w:val="both"/>
        <w:rPr>
          <w:rFonts w:ascii="Arial" w:hAnsi="Arial" w:cs="Arial"/>
          <w:sz w:val="20"/>
          <w:szCs w:val="20"/>
        </w:rPr>
      </w:pPr>
    </w:p>
    <w:p w14:paraId="3009DC52" w14:textId="7334CD86" w:rsidR="009C34CB" w:rsidRPr="00D52CAF" w:rsidRDefault="009C34CB" w:rsidP="009C34CB">
      <w:pPr>
        <w:spacing w:after="0" w:line="240" w:lineRule="auto"/>
        <w:jc w:val="both"/>
        <w:rPr>
          <w:rFonts w:ascii="Arial" w:eastAsia="Times New Roman" w:hAnsi="Arial" w:cs="Arial"/>
          <w:bCs/>
          <w:color w:val="000000"/>
          <w:kern w:val="3"/>
          <w:sz w:val="20"/>
          <w:szCs w:val="20"/>
          <w:lang w:eastAsia="zh-CN"/>
        </w:rPr>
      </w:pPr>
      <w:r w:rsidRPr="00D52CAF">
        <w:rPr>
          <w:rFonts w:ascii="Arial" w:eastAsia="Times New Roman" w:hAnsi="Arial" w:cs="Arial"/>
          <w:color w:val="000000"/>
          <w:kern w:val="3"/>
          <w:sz w:val="20"/>
          <w:szCs w:val="20"/>
          <w:lang w:eastAsia="zh-CN"/>
        </w:rPr>
        <w:t xml:space="preserve">- </w:t>
      </w:r>
      <w:r w:rsidRPr="00D52CAF">
        <w:rPr>
          <w:rFonts w:ascii="Arial" w:eastAsia="Times New Roman" w:hAnsi="Arial" w:cs="Arial"/>
          <w:b/>
          <w:bCs/>
          <w:color w:val="000000"/>
          <w:kern w:val="3"/>
          <w:sz w:val="20"/>
          <w:szCs w:val="20"/>
          <w:lang w:eastAsia="zh-CN"/>
        </w:rPr>
        <w:t>za izdelano PID dokumentacijo</w:t>
      </w:r>
      <w:r w:rsidRPr="00D52CAF">
        <w:rPr>
          <w:rFonts w:ascii="Arial" w:eastAsia="Times New Roman" w:hAnsi="Arial" w:cs="Arial"/>
          <w:bCs/>
          <w:color w:val="000000"/>
          <w:kern w:val="3"/>
          <w:sz w:val="20"/>
          <w:szCs w:val="20"/>
          <w:lang w:eastAsia="zh-CN"/>
        </w:rPr>
        <w:t xml:space="preserve"> bo naročnik plačal po uspešno opravljenem tehničnem pregledu v roku 30 dni od uradnega prejema računa.</w:t>
      </w:r>
    </w:p>
    <w:p w14:paraId="0556018C"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F85FD79" w14:textId="77777777" w:rsidR="00FE7E78" w:rsidRPr="00D52CAF" w:rsidRDefault="00FE7E78" w:rsidP="00FE7E78">
      <w:pPr>
        <w:suppressAutoHyphens/>
        <w:autoSpaceDE w:val="0"/>
        <w:autoSpaceDN w:val="0"/>
        <w:spacing w:after="0" w:line="240" w:lineRule="auto"/>
        <w:jc w:val="both"/>
        <w:textAlignment w:val="baseline"/>
        <w:rPr>
          <w:rFonts w:ascii="Arial" w:eastAsia="Times New Roman" w:hAnsi="Arial" w:cs="Arial"/>
          <w:color w:val="000000"/>
          <w:kern w:val="3"/>
          <w:sz w:val="20"/>
          <w:szCs w:val="20"/>
          <w:lang w:eastAsia="zh-CN"/>
        </w:rPr>
      </w:pPr>
      <w:r w:rsidRPr="00D52CAF">
        <w:rPr>
          <w:rFonts w:ascii="Arial" w:eastAsia="Times New Roman" w:hAnsi="Arial" w:cs="Arial"/>
          <w:color w:val="000000"/>
          <w:kern w:val="3"/>
          <w:sz w:val="20"/>
          <w:szCs w:val="20"/>
          <w:lang w:eastAsia="zh-CN"/>
        </w:rPr>
        <w:t>V primeru plačilne zamude naročnika, izvajalcu pripadajo zakonite zamudne obresti.</w:t>
      </w:r>
    </w:p>
    <w:p w14:paraId="6259EBD6" w14:textId="77777777" w:rsidR="00FE7E78" w:rsidRPr="00D52CAF" w:rsidRDefault="00FE7E78" w:rsidP="00FE7E78">
      <w:pPr>
        <w:suppressAutoHyphens/>
        <w:autoSpaceDN w:val="0"/>
        <w:spacing w:after="0" w:line="240" w:lineRule="auto"/>
        <w:textAlignment w:val="baseline"/>
        <w:rPr>
          <w:rFonts w:ascii="Arial" w:eastAsia="Times New Roman" w:hAnsi="Arial" w:cs="Arial"/>
          <w:kern w:val="3"/>
          <w:sz w:val="20"/>
          <w:szCs w:val="20"/>
          <w:lang w:eastAsia="zh-CN"/>
        </w:rPr>
      </w:pPr>
    </w:p>
    <w:p w14:paraId="2EB96BA0" w14:textId="77777777" w:rsidR="00FE7E78" w:rsidRPr="00D52CAF" w:rsidRDefault="00FE7E78" w:rsidP="00B44BF6">
      <w:p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Izvajalec se zaveže, da bo vse nastale stroške v računih prikazal ločeno glede na vir financiranja, v skladu z navodili naročnika.</w:t>
      </w:r>
    </w:p>
    <w:p w14:paraId="1A62AEC5" w14:textId="77777777" w:rsidR="00225911"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849AEC8" w14:textId="77777777" w:rsidR="00725AC0" w:rsidRPr="00D52CAF" w:rsidRDefault="00725AC0"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6D786A5" w14:textId="77777777" w:rsidR="00FE7E78" w:rsidRPr="00D52CAF" w:rsidRDefault="00FE7E78" w:rsidP="00FE7E78">
      <w:pPr>
        <w:pStyle w:val="Naslov4"/>
        <w:numPr>
          <w:ilvl w:val="0"/>
          <w:numId w:val="0"/>
        </w:numPr>
        <w:suppressAutoHyphens/>
        <w:spacing w:before="0" w:after="0"/>
        <w:ind w:left="-283"/>
        <w:jc w:val="center"/>
        <w:rPr>
          <w:rFonts w:ascii="Arial" w:hAnsi="Arial" w:cs="Arial"/>
          <w:sz w:val="20"/>
          <w:szCs w:val="20"/>
        </w:rPr>
      </w:pPr>
      <w:r w:rsidRPr="00D52CAF">
        <w:rPr>
          <w:rFonts w:ascii="Arial" w:hAnsi="Arial" w:cs="Arial"/>
          <w:b w:val="0"/>
          <w:sz w:val="20"/>
          <w:szCs w:val="20"/>
        </w:rPr>
        <w:t>DRUGE OBVEZNOSTI POGODBENIH STRANK</w:t>
      </w:r>
    </w:p>
    <w:p w14:paraId="255541EF" w14:textId="77777777" w:rsidR="00FE7E78" w:rsidRPr="00D52CAF" w:rsidRDefault="00FE7E78"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52CF2712"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01AAEAF" w14:textId="77777777" w:rsidR="00441FDD" w:rsidRPr="00D52CAF" w:rsidRDefault="00441FDD" w:rsidP="00441FDD">
      <w:pPr>
        <w:numPr>
          <w:ilvl w:val="12"/>
          <w:numId w:val="0"/>
        </w:numPr>
        <w:spacing w:after="0" w:line="240" w:lineRule="auto"/>
        <w:rPr>
          <w:rFonts w:ascii="Arial" w:eastAsia="Times New Roman" w:hAnsi="Arial" w:cs="Arial"/>
          <w:sz w:val="20"/>
          <w:szCs w:val="20"/>
          <w:lang w:eastAsia="sl-SI"/>
        </w:rPr>
      </w:pPr>
      <w:r w:rsidRPr="00D52CAF">
        <w:rPr>
          <w:rFonts w:ascii="Arial" w:eastAsia="Times New Roman" w:hAnsi="Arial" w:cs="Arial"/>
          <w:sz w:val="20"/>
          <w:szCs w:val="20"/>
          <w:lang w:eastAsia="sl-SI"/>
        </w:rPr>
        <w:t>Izvajalec se zaveže:</w:t>
      </w:r>
    </w:p>
    <w:p w14:paraId="4AAC64E9"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pogodbeno dogovorjena dela opraviti strokovno, vestno, in kvalitetno, v skladu s to pogodbo, razpisno dokumentacijo, veljavnim predpisi in pravili stroke;</w:t>
      </w:r>
    </w:p>
    <w:p w14:paraId="52A829DE"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dela, prevzeta s to pogodbo, izvršil skrbno in prizadevno ter v korist naročnika;</w:t>
      </w:r>
    </w:p>
    <w:p w14:paraId="185B00B8"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 xml:space="preserve">da bo kot jamstvo za kvalitetno in pravočasno izvršitev del naročniku </w:t>
      </w:r>
      <w:r w:rsidR="00A25DB3">
        <w:rPr>
          <w:rFonts w:ascii="Arial" w:eastAsia="Times New Roman" w:hAnsi="Arial" w:cs="Arial"/>
          <w:kern w:val="3"/>
          <w:sz w:val="20"/>
          <w:szCs w:val="20"/>
          <w:lang w:eastAsia="zh-CN"/>
        </w:rPr>
        <w:t>izročil finančno zavarovanje za dobro izvedbo pogodbenih obveznosti, v obliki, vsebini in rokih, kot je določeno v 12. členu te pogodbe</w:t>
      </w:r>
      <w:r w:rsidRPr="00D52CAF">
        <w:rPr>
          <w:rFonts w:ascii="Arial" w:eastAsia="Times New Roman" w:hAnsi="Arial" w:cs="Arial"/>
          <w:kern w:val="3"/>
          <w:sz w:val="20"/>
          <w:szCs w:val="20"/>
          <w:lang w:eastAsia="zh-CN"/>
        </w:rPr>
        <w:t>;</w:t>
      </w:r>
    </w:p>
    <w:p w14:paraId="763748DD"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 xml:space="preserve">da bo v roku 20 dni po podpisu pogodbe naročniku predložil dokazilo o zavarovanju </w:t>
      </w:r>
      <w:r w:rsidR="009A77ED" w:rsidRPr="00D52CAF">
        <w:rPr>
          <w:rFonts w:ascii="Arial" w:eastAsia="Times New Roman" w:hAnsi="Arial" w:cs="Arial"/>
          <w:kern w:val="3"/>
          <w:sz w:val="20"/>
          <w:szCs w:val="20"/>
          <w:lang w:eastAsia="zh-CN"/>
        </w:rPr>
        <w:t>projektantske</w:t>
      </w:r>
      <w:r w:rsidRPr="00D52CAF">
        <w:rPr>
          <w:rFonts w:ascii="Arial" w:eastAsia="Times New Roman" w:hAnsi="Arial" w:cs="Arial"/>
          <w:kern w:val="3"/>
          <w:sz w:val="20"/>
          <w:szCs w:val="20"/>
          <w:lang w:eastAsia="zh-CN"/>
        </w:rPr>
        <w:t xml:space="preserve"> odgovornosti za škodo v skladu s 15. členom ZAID. Višina zavarovanja mora biti do višine skupne pogodbene vrednosti brez DDV.;</w:t>
      </w:r>
    </w:p>
    <w:p w14:paraId="41F3451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dela izvedel v sodelovanju z naslednjimi izvajalci v skupnem nastopu, navedenimi v ponudbi, in sicer:</w:t>
      </w:r>
    </w:p>
    <w:p w14:paraId="2CAD5D8A" w14:textId="77777777" w:rsidR="00441FDD" w:rsidRPr="00D52CAF" w:rsidRDefault="00441FDD" w:rsidP="00441FDD">
      <w:pPr>
        <w:suppressAutoHyphens/>
        <w:autoSpaceDN w:val="0"/>
        <w:spacing w:after="0" w:line="240" w:lineRule="auto"/>
        <w:ind w:left="720"/>
        <w:textAlignment w:val="baseline"/>
        <w:rPr>
          <w:rFonts w:ascii="Arial" w:eastAsia="Times New Roman" w:hAnsi="Arial" w:cs="Arial"/>
          <w:kern w:val="3"/>
          <w:sz w:val="20"/>
          <w:szCs w:val="20"/>
          <w:lang w:eastAsia="zh-CN"/>
        </w:rPr>
      </w:pPr>
      <w:bookmarkStart w:id="33" w:name="_Hlk41383834"/>
      <w:r w:rsidRPr="00D52CAF">
        <w:rPr>
          <w:rFonts w:ascii="Arial" w:eastAsia="Times New Roman" w:hAnsi="Arial" w:cs="Arial"/>
          <w:kern w:val="3"/>
          <w:sz w:val="20"/>
          <w:szCs w:val="20"/>
          <w:lang w:eastAsia="zh-CN"/>
        </w:rPr>
        <w:t xml:space="preserve">Izvajalec v skupnem nastopu: </w:t>
      </w:r>
      <w:bookmarkEnd w:id="33"/>
      <w:r w:rsidRPr="00D52CAF">
        <w:rPr>
          <w:rFonts w:ascii="Arial" w:eastAsia="Times New Roman" w:hAnsi="Arial" w:cs="Arial"/>
          <w:kern w:val="3"/>
          <w:sz w:val="20"/>
          <w:szCs w:val="20"/>
          <w:lang w:eastAsia="zh-CN"/>
        </w:rPr>
        <w:t>________________________</w:t>
      </w:r>
    </w:p>
    <w:p w14:paraId="11EA5219" w14:textId="77777777" w:rsidR="00441FDD" w:rsidRPr="00D52CAF" w:rsidRDefault="00441FDD" w:rsidP="00F9040C">
      <w:pPr>
        <w:widowControl w:val="0"/>
        <w:numPr>
          <w:ilvl w:val="0"/>
          <w:numId w:val="30"/>
        </w:numPr>
        <w:suppressAutoHyphens/>
        <w:autoSpaceDN w:val="0"/>
        <w:spacing w:after="0" w:line="276" w:lineRule="auto"/>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pogodbene obveznosti izvajal s strokovno usposobljenimi delavci; zagotovil strokovno vodstvo projekta in zadostno število strokovno usposobljenih delavcev za pravočasno izvršitev pogodbenih obveznosti;</w:t>
      </w:r>
    </w:p>
    <w:p w14:paraId="655C5030" w14:textId="77777777" w:rsidR="00C931EF" w:rsidRPr="00D52CAF" w:rsidRDefault="00C931EF" w:rsidP="00F9040C">
      <w:pPr>
        <w:pStyle w:val="Telobesedila"/>
        <w:numPr>
          <w:ilvl w:val="0"/>
          <w:numId w:val="30"/>
        </w:numPr>
        <w:rPr>
          <w:sz w:val="20"/>
          <w:szCs w:val="20"/>
        </w:rPr>
      </w:pPr>
      <w:r w:rsidRPr="00D52CAF">
        <w:rPr>
          <w:sz w:val="20"/>
          <w:szCs w:val="20"/>
        </w:rPr>
        <w:t xml:space="preserve">da bo pogodbeno dogovorjena dela opravil </w:t>
      </w:r>
      <w:r w:rsidR="00C04957" w:rsidRPr="00D52CAF">
        <w:rPr>
          <w:sz w:val="20"/>
          <w:szCs w:val="20"/>
        </w:rPr>
        <w:t>:</w:t>
      </w:r>
      <w:r w:rsidRPr="00D52CAF">
        <w:rPr>
          <w:sz w:val="20"/>
          <w:szCs w:val="20"/>
        </w:rPr>
        <w:t xml:space="preserve">strokovno, vestno, in kvalitetno, v skladu s to pogodbo, veljavnimi predpisi in pravili stroke; </w:t>
      </w:r>
    </w:p>
    <w:p w14:paraId="217D29BD"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storiti vse, kar spada v obseg prevzetih obveznosti, da bodo po tej pogodbi dogovorjeni roki izpolnjeni;</w:t>
      </w:r>
    </w:p>
    <w:p w14:paraId="59B70B81"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na lastne stroške pridobil projektne pogoje in mnenja v zvezi s predmetom pogodbe;</w:t>
      </w:r>
    </w:p>
    <w:p w14:paraId="5E413784"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upoštevati predloge naročnika glede racionalne in ekonomsko ugodne izvedbe objekta;</w:t>
      </w:r>
    </w:p>
    <w:p w14:paraId="06FBB32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tolmačiti naročniku vse nejasnosti iz obsega pogodbenih storitev;</w:t>
      </w:r>
    </w:p>
    <w:p w14:paraId="011382E2" w14:textId="77777777" w:rsidR="00C931EF" w:rsidRPr="00D52CAF" w:rsidRDefault="00C931EF" w:rsidP="00F9040C">
      <w:pPr>
        <w:pStyle w:val="Telobesedila"/>
        <w:numPr>
          <w:ilvl w:val="0"/>
          <w:numId w:val="29"/>
        </w:numPr>
        <w:rPr>
          <w:sz w:val="20"/>
          <w:szCs w:val="20"/>
        </w:rPr>
      </w:pPr>
      <w:r w:rsidRPr="00D52CAF">
        <w:rPr>
          <w:sz w:val="20"/>
          <w:szCs w:val="20"/>
        </w:rPr>
        <w:t>da bo na poziv naročnika v roku, ki ga bosta sporazumno določila, sproti popravljal in dopolnjeval projektne rešitve ter odpravil vse pomanjkljivosti v projektni dokumentaciji, ki bodo ugotovljene v fazi izvedbe del, v kolikor se izkaže, da so le-te pomanjkljive ali nepravilne,</w:t>
      </w:r>
    </w:p>
    <w:p w14:paraId="6490CAAD" w14:textId="77777777" w:rsidR="00C931EF" w:rsidRPr="00D52CAF" w:rsidRDefault="00C931EF" w:rsidP="00F9040C">
      <w:pPr>
        <w:pStyle w:val="Telobesedila"/>
        <w:numPr>
          <w:ilvl w:val="0"/>
          <w:numId w:val="29"/>
        </w:numPr>
        <w:rPr>
          <w:sz w:val="20"/>
          <w:szCs w:val="20"/>
        </w:rPr>
      </w:pPr>
      <w:r w:rsidRPr="00D52CAF">
        <w:rPr>
          <w:sz w:val="20"/>
          <w:szCs w:val="20"/>
        </w:rPr>
        <w:t>kril morebitne stroške, ki bi jih izvajalec GOI del in opreme naslovil na naročnika v primeru, da se ugotovi, da je prišlo do napak pri teh delih zaradi napake pri projektiranju;</w:t>
      </w:r>
    </w:p>
    <w:p w14:paraId="21BC3FFE"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sproti pisno obveščati naročnika o tekoči problematiki in nastalih situacijah, ki bi lahko vplivale na izvršitev prevzetih obveznosti;</w:t>
      </w:r>
    </w:p>
    <w:p w14:paraId="4DEFBCDA"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redno udeleževati se sestankov na zahtevo naročnika ali izvajalca tehničnega svetovanja glede izdelave projektne dokumentacije in ostalih zadev v zvezi s pogodbenimi deli,</w:t>
      </w:r>
    </w:p>
    <w:p w14:paraId="012CDF46" w14:textId="77777777" w:rsidR="00C931EF" w:rsidRPr="00D52CAF" w:rsidRDefault="00C931EF" w:rsidP="00F9040C">
      <w:pPr>
        <w:pStyle w:val="Telobesedila"/>
        <w:numPr>
          <w:ilvl w:val="0"/>
          <w:numId w:val="29"/>
        </w:numPr>
        <w:rPr>
          <w:sz w:val="20"/>
          <w:szCs w:val="20"/>
        </w:rPr>
      </w:pPr>
      <w:r w:rsidRPr="00D52CAF">
        <w:rPr>
          <w:sz w:val="20"/>
          <w:szCs w:val="20"/>
        </w:rPr>
        <w:t>sproti popravlja</w:t>
      </w:r>
      <w:r w:rsidR="009603EE" w:rsidRPr="00D52CAF">
        <w:rPr>
          <w:sz w:val="20"/>
          <w:szCs w:val="20"/>
        </w:rPr>
        <w:t>ti</w:t>
      </w:r>
      <w:r w:rsidRPr="00D52CAF">
        <w:rPr>
          <w:sz w:val="20"/>
          <w:szCs w:val="20"/>
        </w:rPr>
        <w:t xml:space="preserve"> in dopolnjeva</w:t>
      </w:r>
      <w:r w:rsidR="009603EE" w:rsidRPr="00D52CAF">
        <w:rPr>
          <w:sz w:val="20"/>
          <w:szCs w:val="20"/>
        </w:rPr>
        <w:t>ti</w:t>
      </w:r>
      <w:r w:rsidRPr="00D52CAF">
        <w:rPr>
          <w:sz w:val="20"/>
          <w:szCs w:val="20"/>
        </w:rPr>
        <w:t xml:space="preserve"> projektne rešitve v kolikor se pri gradnji izkaže, da so le-te pomanjkljive ali nepravilne;</w:t>
      </w:r>
    </w:p>
    <w:p w14:paraId="317E3F5F"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poročal o napredku pri izvajanju del na vsak pisni poziv naročnika v vsebini in obsegu, ki jo določi naročnik;</w:t>
      </w:r>
    </w:p>
    <w:p w14:paraId="5351E92B"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pri izdelavi projektne dokumentacije upošteva</w:t>
      </w:r>
      <w:r w:rsidR="009603EE" w:rsidRPr="00D52CAF">
        <w:rPr>
          <w:rFonts w:ascii="Arial" w:eastAsia="Times New Roman" w:hAnsi="Arial" w:cs="Arial"/>
          <w:kern w:val="3"/>
          <w:sz w:val="20"/>
          <w:szCs w:val="20"/>
          <w:lang w:eastAsia="zh-CN"/>
        </w:rPr>
        <w:t>ti</w:t>
      </w:r>
      <w:r w:rsidRPr="00D52CAF">
        <w:rPr>
          <w:rFonts w:ascii="Arial" w:eastAsia="Times New Roman" w:hAnsi="Arial" w:cs="Arial"/>
          <w:kern w:val="3"/>
          <w:sz w:val="20"/>
          <w:szCs w:val="20"/>
          <w:lang w:eastAsia="zh-CN"/>
        </w:rPr>
        <w:t xml:space="preserve"> upravičene pripombe naročnika in njegovega pooblaščenca;</w:t>
      </w:r>
    </w:p>
    <w:p w14:paraId="086AEACF"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bookmarkStart w:id="34" w:name="_Hlk46409637"/>
      <w:r w:rsidRPr="00D52CAF">
        <w:rPr>
          <w:rFonts w:ascii="Arial" w:eastAsia="Times New Roman" w:hAnsi="Arial" w:cs="Arial"/>
          <w:kern w:val="3"/>
          <w:sz w:val="20"/>
          <w:szCs w:val="20"/>
          <w:lang w:eastAsia="zh-CN"/>
        </w:rPr>
        <w:t>sodelova</w:t>
      </w:r>
      <w:r w:rsidR="009603EE" w:rsidRPr="00D52CAF">
        <w:rPr>
          <w:rFonts w:ascii="Arial" w:eastAsia="Times New Roman" w:hAnsi="Arial" w:cs="Arial"/>
          <w:kern w:val="3"/>
          <w:sz w:val="20"/>
          <w:szCs w:val="20"/>
          <w:lang w:eastAsia="zh-CN"/>
        </w:rPr>
        <w:t>ti</w:t>
      </w:r>
      <w:r w:rsidRPr="00D52CAF">
        <w:rPr>
          <w:rFonts w:ascii="Arial" w:eastAsia="Times New Roman" w:hAnsi="Arial" w:cs="Arial"/>
          <w:kern w:val="3"/>
          <w:sz w:val="20"/>
          <w:szCs w:val="20"/>
          <w:lang w:eastAsia="zh-CN"/>
        </w:rPr>
        <w:t xml:space="preserve"> z izvajalci</w:t>
      </w:r>
      <w:r w:rsidR="005D27FB" w:rsidRPr="00D52CAF">
        <w:rPr>
          <w:rFonts w:ascii="Arial" w:eastAsia="Times New Roman" w:hAnsi="Arial" w:cs="Arial"/>
          <w:kern w:val="3"/>
          <w:sz w:val="20"/>
          <w:szCs w:val="20"/>
          <w:lang w:eastAsia="zh-CN"/>
        </w:rPr>
        <w:t xml:space="preserve"> GOI del, </w:t>
      </w:r>
      <w:r w:rsidRPr="00D52CAF">
        <w:rPr>
          <w:rFonts w:ascii="Arial" w:eastAsia="Times New Roman" w:hAnsi="Arial" w:cs="Arial"/>
          <w:kern w:val="3"/>
          <w:sz w:val="20"/>
          <w:szCs w:val="20"/>
          <w:lang w:eastAsia="zh-CN"/>
        </w:rPr>
        <w:t>predstavniki naročnika in drugimi udeleženimi v projektu;</w:t>
      </w:r>
    </w:p>
    <w:bookmarkEnd w:id="34"/>
    <w:p w14:paraId="08BEAA45"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redno spremljati gradnjo objekta in sodelovati na operativnih sestankih na gradbišču;</w:t>
      </w:r>
    </w:p>
    <w:p w14:paraId="1596CCD8" w14:textId="77777777" w:rsidR="00C931EF" w:rsidRPr="00D52CAF" w:rsidRDefault="00C931EF" w:rsidP="00F9040C">
      <w:pPr>
        <w:pStyle w:val="Telobesedila"/>
        <w:numPr>
          <w:ilvl w:val="0"/>
          <w:numId w:val="29"/>
        </w:numPr>
        <w:rPr>
          <w:sz w:val="20"/>
          <w:szCs w:val="20"/>
        </w:rPr>
      </w:pPr>
      <w:r w:rsidRPr="00D52CAF">
        <w:rPr>
          <w:sz w:val="20"/>
          <w:szCs w:val="20"/>
        </w:rPr>
        <w:t>v pisni obliki potrjeva</w:t>
      </w:r>
      <w:r w:rsidR="009603EE" w:rsidRPr="00D52CAF">
        <w:rPr>
          <w:sz w:val="20"/>
          <w:szCs w:val="20"/>
        </w:rPr>
        <w:t>ti</w:t>
      </w:r>
      <w:r w:rsidRPr="00D52CAF">
        <w:rPr>
          <w:sz w:val="20"/>
          <w:szCs w:val="20"/>
        </w:rPr>
        <w:t xml:space="preserve"> predvidene materiale za vgradnjo, delavniške načrte, detajle kot tudi vso opremo izvajalcev del in njihovih podizvajalcev, tako iz gradbeno-arhitektonskega vidika kot tudi iz vidika instalacijskih del; soglasje mora podati tudi predstavnik naročnika;</w:t>
      </w:r>
    </w:p>
    <w:p w14:paraId="553D41A6"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lastRenderedPageBreak/>
        <w:t>na zahtevo naročnika iskati ali proučiti posredovane nove racionalnejše rešitve detajlov v fazi projektiranja;</w:t>
      </w:r>
    </w:p>
    <w:p w14:paraId="2A0C6C93"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varovati poslovno skrivnost naročnika in njegovih poslovnih partnerjev ter tudi tajnost vseh tehničnih podlag, tehnoloških postopkov in ostalih informacij;</w:t>
      </w:r>
    </w:p>
    <w:p w14:paraId="39AE132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sodelovati pri kvalitativnih in tehničnem pregledu ter uporabnem dovoljenju;</w:t>
      </w:r>
    </w:p>
    <w:p w14:paraId="662096A7" w14:textId="77777777" w:rsidR="00C931EF" w:rsidRPr="00D52CAF" w:rsidRDefault="00C931EF" w:rsidP="00F9040C">
      <w:pPr>
        <w:pStyle w:val="Telobesedila"/>
        <w:numPr>
          <w:ilvl w:val="0"/>
          <w:numId w:val="29"/>
        </w:numPr>
        <w:rPr>
          <w:sz w:val="20"/>
          <w:szCs w:val="20"/>
        </w:rPr>
      </w:pPr>
      <w:r w:rsidRPr="00D52CAF">
        <w:rPr>
          <w:sz w:val="20"/>
          <w:szCs w:val="20"/>
        </w:rPr>
        <w:t xml:space="preserve">da ne bo zamenjal katerega od podizvajalcev brez predhodnega pisnega soglasja naročnika in ob pogoju, da novi podizvajalec izpolnjuje pogoje za podizvajalce iz povabila in natečajnih pogojev. Zamenjavo predlaga  </w:t>
      </w:r>
      <w:r w:rsidR="005D27FB" w:rsidRPr="00D52CAF">
        <w:rPr>
          <w:sz w:val="20"/>
          <w:szCs w:val="20"/>
        </w:rPr>
        <w:t>izvajalec</w:t>
      </w:r>
      <w:r w:rsidRPr="00D52CAF">
        <w:rPr>
          <w:sz w:val="20"/>
          <w:szCs w:val="20"/>
        </w:rPr>
        <w:t xml:space="preserve"> s pisno vlogo, kateri morajo biti priložena tudi vsa dokazila o tem, da podizvajalec izpolnjuje razpisne pogoje za podizvajalca;</w:t>
      </w:r>
    </w:p>
    <w:p w14:paraId="0B407151" w14:textId="26DBDC51" w:rsidR="00097223" w:rsidRPr="00D52CAF" w:rsidRDefault="00441FDD" w:rsidP="00F9040C">
      <w:pPr>
        <w:pStyle w:val="Telobesedila"/>
        <w:numPr>
          <w:ilvl w:val="0"/>
          <w:numId w:val="31"/>
        </w:numPr>
        <w:rPr>
          <w:sz w:val="20"/>
          <w:szCs w:val="20"/>
          <w:lang w:val="sl-SI"/>
        </w:rPr>
      </w:pPr>
      <w:r w:rsidRPr="00D52CAF">
        <w:rPr>
          <w:sz w:val="20"/>
          <w:szCs w:val="20"/>
        </w:rPr>
        <w:t>priprav</w:t>
      </w:r>
      <w:r w:rsidR="009603EE" w:rsidRPr="00D52CAF">
        <w:rPr>
          <w:sz w:val="20"/>
          <w:szCs w:val="20"/>
        </w:rPr>
        <w:t>ljati</w:t>
      </w:r>
      <w:r w:rsidRPr="00D52CAF">
        <w:rPr>
          <w:sz w:val="20"/>
          <w:szCs w:val="20"/>
        </w:rPr>
        <w:t xml:space="preserve"> pisne odgovore na tehnična/strokovna vprašanja mogočih ponudnikov, ko bo naročnik objavil razpis za izbor izvajalca gradbenih, obrtniških in inštalacijskih del in opreme</w:t>
      </w:r>
      <w:r w:rsidR="00097223" w:rsidRPr="00D52CAF">
        <w:rPr>
          <w:sz w:val="20"/>
          <w:szCs w:val="20"/>
        </w:rPr>
        <w:t xml:space="preserve"> </w:t>
      </w:r>
      <w:r w:rsidR="00097223" w:rsidRPr="00D52CAF">
        <w:rPr>
          <w:color w:val="000000"/>
          <w:sz w:val="20"/>
          <w:szCs w:val="20"/>
          <w:lang w:val="sl-SI"/>
        </w:rPr>
        <w:t>in ustrezno dopolnjeva</w:t>
      </w:r>
      <w:r w:rsidR="009603EE" w:rsidRPr="00D52CAF">
        <w:rPr>
          <w:color w:val="000000"/>
          <w:sz w:val="20"/>
          <w:szCs w:val="20"/>
          <w:lang w:val="sl-SI"/>
        </w:rPr>
        <w:t>ti</w:t>
      </w:r>
      <w:r w:rsidR="00097223" w:rsidRPr="00D52CAF">
        <w:rPr>
          <w:color w:val="000000"/>
          <w:sz w:val="20"/>
          <w:szCs w:val="20"/>
          <w:lang w:val="sl-SI"/>
        </w:rPr>
        <w:t xml:space="preserve"> dokumentacijo za razpis (</w:t>
      </w:r>
      <w:r w:rsidR="00C15139">
        <w:rPr>
          <w:color w:val="000000"/>
          <w:sz w:val="20"/>
          <w:szCs w:val="20"/>
          <w:lang w:val="sl-SI"/>
        </w:rPr>
        <w:t>D</w:t>
      </w:r>
      <w:r w:rsidR="00097223" w:rsidRPr="00D52CAF">
        <w:rPr>
          <w:color w:val="000000"/>
          <w:sz w:val="20"/>
          <w:szCs w:val="20"/>
          <w:lang w:val="sl-SI"/>
        </w:rPr>
        <w:t>ZR);</w:t>
      </w:r>
    </w:p>
    <w:p w14:paraId="4247F27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vodil vse s predpisi določene evidence in listine transparentno in pregledno ter zagotovil evidentiranje in hrambo dokumentov na način, ki zagotavlja ustrezno revizijsko sled</w:t>
      </w:r>
      <w:r w:rsidR="009768ED">
        <w:rPr>
          <w:rFonts w:ascii="Arial" w:eastAsia="Times New Roman" w:hAnsi="Arial" w:cs="Arial"/>
          <w:kern w:val="3"/>
          <w:sz w:val="20"/>
          <w:szCs w:val="20"/>
          <w:lang w:eastAsia="zh-CN"/>
        </w:rPr>
        <w:t>.</w:t>
      </w:r>
    </w:p>
    <w:p w14:paraId="5D2C8D80"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13D4709" w14:textId="77777777" w:rsidR="005E490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E490B" w:rsidRPr="00D52CAF">
        <w:rPr>
          <w:rFonts w:ascii="Arial" w:hAnsi="Arial" w:cs="Arial"/>
          <w:sz w:val="20"/>
          <w:szCs w:val="20"/>
        </w:rPr>
        <w:t>člen</w:t>
      </w:r>
    </w:p>
    <w:p w14:paraId="76DAEE72" w14:textId="77777777" w:rsidR="006855EE" w:rsidRPr="00D52CAF" w:rsidRDefault="006855EE" w:rsidP="005E490B">
      <w:pPr>
        <w:spacing w:after="0" w:line="240" w:lineRule="auto"/>
        <w:jc w:val="center"/>
        <w:rPr>
          <w:rFonts w:ascii="Arial" w:eastAsia="Times New Roman" w:hAnsi="Arial" w:cs="Arial"/>
          <w:b/>
          <w:sz w:val="20"/>
          <w:szCs w:val="20"/>
          <w:lang w:eastAsia="sl-SI"/>
        </w:rPr>
      </w:pPr>
    </w:p>
    <w:p w14:paraId="47FA84DF" w14:textId="77777777" w:rsidR="005E490B" w:rsidRPr="00D52CAF" w:rsidRDefault="005E490B" w:rsidP="00FB6AC2">
      <w:pPr>
        <w:pStyle w:val="Telobesedila"/>
        <w:rPr>
          <w:sz w:val="20"/>
          <w:szCs w:val="20"/>
        </w:rPr>
      </w:pPr>
      <w:r w:rsidRPr="00D52CAF">
        <w:rPr>
          <w:sz w:val="20"/>
          <w:szCs w:val="20"/>
        </w:rPr>
        <w:t>Naročnik se zaveže:</w:t>
      </w:r>
    </w:p>
    <w:p w14:paraId="70C849C8" w14:textId="77777777" w:rsidR="005E490B" w:rsidRPr="00D52CAF" w:rsidRDefault="005E490B" w:rsidP="00F9040C">
      <w:pPr>
        <w:pStyle w:val="Telobesedila"/>
        <w:numPr>
          <w:ilvl w:val="0"/>
          <w:numId w:val="32"/>
        </w:numPr>
        <w:rPr>
          <w:sz w:val="20"/>
          <w:szCs w:val="20"/>
        </w:rPr>
      </w:pPr>
      <w:r w:rsidRPr="00D52CAF">
        <w:rPr>
          <w:sz w:val="20"/>
          <w:szCs w:val="20"/>
        </w:rPr>
        <w:t xml:space="preserve">sodelovati </w:t>
      </w:r>
      <w:r w:rsidR="009603EE" w:rsidRPr="00D52CAF">
        <w:rPr>
          <w:sz w:val="20"/>
          <w:szCs w:val="20"/>
        </w:rPr>
        <w:t>z</w:t>
      </w:r>
      <w:r w:rsidRPr="00D52CAF">
        <w:rPr>
          <w:sz w:val="20"/>
          <w:szCs w:val="20"/>
        </w:rPr>
        <w:t xml:space="preserve"> </w:t>
      </w:r>
      <w:r w:rsidR="005D27FB" w:rsidRPr="00D52CAF">
        <w:rPr>
          <w:sz w:val="20"/>
          <w:szCs w:val="20"/>
        </w:rPr>
        <w:t>izvajalc</w:t>
      </w:r>
      <w:r w:rsidR="009603EE" w:rsidRPr="00D52CAF">
        <w:rPr>
          <w:sz w:val="20"/>
          <w:szCs w:val="20"/>
        </w:rPr>
        <w:t>e</w:t>
      </w:r>
      <w:r w:rsidRPr="00D52CAF">
        <w:rPr>
          <w:sz w:val="20"/>
          <w:szCs w:val="20"/>
        </w:rPr>
        <w:t>m z namenom, da se prevzete storitve izvršijo pravočasno in v obojestransko zadovoljstvo;</w:t>
      </w:r>
    </w:p>
    <w:p w14:paraId="4EC377A4" w14:textId="77777777" w:rsidR="005E490B" w:rsidRPr="00D52CAF" w:rsidRDefault="005E490B" w:rsidP="00F9040C">
      <w:pPr>
        <w:pStyle w:val="Telobesedila"/>
        <w:numPr>
          <w:ilvl w:val="0"/>
          <w:numId w:val="32"/>
        </w:numPr>
        <w:rPr>
          <w:sz w:val="20"/>
          <w:szCs w:val="20"/>
        </w:rPr>
      </w:pPr>
      <w:r w:rsidRPr="00D52CAF">
        <w:rPr>
          <w:sz w:val="20"/>
          <w:szCs w:val="20"/>
        </w:rPr>
        <w:t xml:space="preserve">voditi glavne koordinacijske sestanke, ki se nanašajo na dela, določena s to pogodbo in preko teh sestankov in drugih oblik sodelovanja zagotavljal sodelovanje vseh sodelujočih v projektu,  </w:t>
      </w:r>
    </w:p>
    <w:p w14:paraId="3BD19D54" w14:textId="77777777" w:rsidR="005E490B" w:rsidRPr="00D52CAF" w:rsidRDefault="005E490B" w:rsidP="00F9040C">
      <w:pPr>
        <w:pStyle w:val="Telobesedila"/>
        <w:numPr>
          <w:ilvl w:val="0"/>
          <w:numId w:val="32"/>
        </w:numPr>
        <w:rPr>
          <w:sz w:val="20"/>
          <w:szCs w:val="20"/>
        </w:rPr>
      </w:pPr>
      <w:r w:rsidRPr="00D52CAF">
        <w:rPr>
          <w:sz w:val="20"/>
          <w:szCs w:val="20"/>
        </w:rPr>
        <w:t>pravočasno izročiti projektatnu vso dokumentacijo in informacije, s katerimi razpolaga in so za prevzeti obseg del potrebne,</w:t>
      </w:r>
    </w:p>
    <w:p w14:paraId="738D75AE" w14:textId="77777777" w:rsidR="005E490B" w:rsidRPr="00D52CAF" w:rsidRDefault="005E490B" w:rsidP="00F9040C">
      <w:pPr>
        <w:pStyle w:val="Telobesedila"/>
        <w:numPr>
          <w:ilvl w:val="0"/>
          <w:numId w:val="32"/>
        </w:numPr>
        <w:rPr>
          <w:sz w:val="20"/>
          <w:szCs w:val="20"/>
        </w:rPr>
      </w:pPr>
      <w:r w:rsidRPr="00D52CAF">
        <w:rPr>
          <w:sz w:val="20"/>
          <w:szCs w:val="20"/>
        </w:rPr>
        <w:t>tekoče obveščati izvajalca o vseh spremembah in novo nastalih situacijah, ki bi lahko imele vpliv na izvršitev del po pogodbi</w:t>
      </w:r>
      <w:r w:rsidR="006B011B" w:rsidRPr="00D52CAF">
        <w:rPr>
          <w:sz w:val="20"/>
          <w:szCs w:val="20"/>
        </w:rPr>
        <w:t>,</w:t>
      </w:r>
    </w:p>
    <w:p w14:paraId="14E89012" w14:textId="77777777" w:rsidR="006B011B" w:rsidRPr="00D52CAF" w:rsidRDefault="006B011B" w:rsidP="00F9040C">
      <w:pPr>
        <w:pStyle w:val="Telobesedila"/>
        <w:numPr>
          <w:ilvl w:val="0"/>
          <w:numId w:val="32"/>
        </w:numPr>
        <w:rPr>
          <w:sz w:val="20"/>
          <w:szCs w:val="20"/>
        </w:rPr>
      </w:pPr>
      <w:r w:rsidRPr="00D52CAF">
        <w:rPr>
          <w:sz w:val="20"/>
          <w:szCs w:val="20"/>
        </w:rPr>
        <w:t xml:space="preserve">da bo pogodbeno obvezal izvajalca GOI del in opreme, da bo </w:t>
      </w:r>
      <w:r w:rsidR="005D27FB" w:rsidRPr="00D52CAF">
        <w:rPr>
          <w:sz w:val="20"/>
          <w:szCs w:val="20"/>
        </w:rPr>
        <w:t>izvajalc</w:t>
      </w:r>
      <w:r w:rsidRPr="00D52CAF">
        <w:rPr>
          <w:sz w:val="20"/>
          <w:szCs w:val="20"/>
        </w:rPr>
        <w:t xml:space="preserve">u predal vse spremembe, ki so nastale kot posledica zamenjave materialov ali opreme v zahtevanem BIM formatu LOD 300-400 in skladno z BEP-om, na podlagi katerih bo </w:t>
      </w:r>
      <w:r w:rsidR="005D27FB" w:rsidRPr="00D52CAF">
        <w:rPr>
          <w:sz w:val="20"/>
          <w:szCs w:val="20"/>
        </w:rPr>
        <w:t>izvajalec</w:t>
      </w:r>
      <w:r w:rsidRPr="00D52CAF">
        <w:rPr>
          <w:sz w:val="20"/>
          <w:szCs w:val="20"/>
        </w:rPr>
        <w:t xml:space="preserve"> izdelal PID dokumentacijo;</w:t>
      </w:r>
    </w:p>
    <w:p w14:paraId="38EBBFC2" w14:textId="77777777" w:rsidR="006B011B" w:rsidRPr="00D52CAF" w:rsidRDefault="006B011B" w:rsidP="00F9040C">
      <w:pPr>
        <w:pStyle w:val="Telobesedila"/>
        <w:numPr>
          <w:ilvl w:val="0"/>
          <w:numId w:val="32"/>
        </w:numPr>
        <w:rPr>
          <w:sz w:val="20"/>
          <w:szCs w:val="20"/>
        </w:rPr>
      </w:pPr>
      <w:r w:rsidRPr="00D52CAF">
        <w:rPr>
          <w:sz w:val="20"/>
          <w:szCs w:val="20"/>
        </w:rPr>
        <w:t xml:space="preserve">da bo pogodbeno obvezal izvajalca GOI del, sproti predajati </w:t>
      </w:r>
      <w:r w:rsidR="005D27FB" w:rsidRPr="00D52CAF">
        <w:rPr>
          <w:sz w:val="20"/>
          <w:szCs w:val="20"/>
        </w:rPr>
        <w:t>izvajalc</w:t>
      </w:r>
      <w:r w:rsidRPr="00D52CAF">
        <w:rPr>
          <w:sz w:val="20"/>
          <w:szCs w:val="20"/>
        </w:rPr>
        <w:t xml:space="preserve">u po tej pogodbi v formatu .rfa družine elementov proizvajalcev vgrajenih elementov za časa gradnje z namenom izdelave končnega BIM modela PID. V kolikor izvajalec GOI del ne bo predal  </w:t>
      </w:r>
      <w:r w:rsidR="005D27FB" w:rsidRPr="00D52CAF">
        <w:rPr>
          <w:sz w:val="20"/>
          <w:szCs w:val="20"/>
        </w:rPr>
        <w:t>izvajalc</w:t>
      </w:r>
      <w:r w:rsidRPr="00D52CAF">
        <w:rPr>
          <w:sz w:val="20"/>
          <w:szCs w:val="20"/>
        </w:rPr>
        <w:t xml:space="preserve">u po tej pogodbi v formatu .rfa družine elementov proizvajalcev vgrajenih elementov za časa gradnje z namenom izdelave končnega BIM modela PID, lahko </w:t>
      </w:r>
      <w:r w:rsidR="005D27FB" w:rsidRPr="00D52CAF">
        <w:rPr>
          <w:sz w:val="20"/>
          <w:szCs w:val="20"/>
        </w:rPr>
        <w:t>izvajalec</w:t>
      </w:r>
      <w:r w:rsidRPr="00D52CAF">
        <w:rPr>
          <w:sz w:val="20"/>
          <w:szCs w:val="20"/>
        </w:rPr>
        <w:t xml:space="preserve"> po tej pogodbi uporabi elemente generične družine elementov z osnovnimi informacijami;</w:t>
      </w:r>
    </w:p>
    <w:p w14:paraId="47283850" w14:textId="77777777" w:rsidR="006B011B" w:rsidRPr="00D52CAF" w:rsidRDefault="006B011B" w:rsidP="00F9040C">
      <w:pPr>
        <w:pStyle w:val="Telobesedila"/>
        <w:numPr>
          <w:ilvl w:val="0"/>
          <w:numId w:val="32"/>
        </w:numPr>
        <w:rPr>
          <w:sz w:val="20"/>
          <w:szCs w:val="20"/>
        </w:rPr>
      </w:pPr>
      <w:r w:rsidRPr="00D52CAF">
        <w:rPr>
          <w:sz w:val="20"/>
          <w:szCs w:val="20"/>
        </w:rPr>
        <w:t xml:space="preserve">bo pogodbeno obvezal izvajalca GOI del, da bo nadzoru in </w:t>
      </w:r>
      <w:r w:rsidR="005D27FB" w:rsidRPr="00D52CAF">
        <w:rPr>
          <w:sz w:val="20"/>
          <w:szCs w:val="20"/>
        </w:rPr>
        <w:t>izvajalc</w:t>
      </w:r>
      <w:r w:rsidRPr="00D52CAF">
        <w:rPr>
          <w:sz w:val="20"/>
          <w:szCs w:val="20"/>
        </w:rPr>
        <w:t>u sproti predajal vrisane spremembe projekta v digitalni obliki s strani izvajalca GOI del in obvezal nadzor, da bo sproti potrjeval vrisane spremembe projekta za časa gradnje objekta.</w:t>
      </w:r>
    </w:p>
    <w:p w14:paraId="6D052FCC" w14:textId="77777777" w:rsidR="006855EE" w:rsidRPr="00D52CAF" w:rsidRDefault="006855E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B07A409" w14:textId="77777777" w:rsidR="006855EE" w:rsidRPr="00D52CAF" w:rsidRDefault="006855E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F2CE215" w14:textId="77777777" w:rsidR="006B011B" w:rsidRPr="00D52CAF" w:rsidRDefault="006B011B" w:rsidP="006B011B">
      <w:pPr>
        <w:pStyle w:val="Heading20"/>
        <w:keepNext/>
        <w:keepLines/>
        <w:shd w:val="clear" w:color="auto" w:fill="auto"/>
        <w:tabs>
          <w:tab w:val="left" w:pos="653"/>
        </w:tabs>
        <w:spacing w:after="0"/>
        <w:jc w:val="center"/>
        <w:rPr>
          <w:rFonts w:ascii="Arial" w:hAnsi="Arial" w:cs="Arial"/>
          <w:b w:val="0"/>
          <w:sz w:val="20"/>
          <w:szCs w:val="20"/>
        </w:rPr>
      </w:pPr>
      <w:bookmarkStart w:id="35" w:name="bookmark16"/>
      <w:r w:rsidRPr="00D52CAF">
        <w:rPr>
          <w:rFonts w:ascii="Arial" w:hAnsi="Arial" w:cs="Arial"/>
          <w:b w:val="0"/>
          <w:color w:val="000000"/>
          <w:sz w:val="20"/>
          <w:szCs w:val="20"/>
          <w:lang w:bidi="sl-SI"/>
        </w:rPr>
        <w:t>PREVZEM PROJEKTOV</w:t>
      </w:r>
      <w:bookmarkEnd w:id="35"/>
    </w:p>
    <w:p w14:paraId="27EA205D" w14:textId="77777777" w:rsidR="006B011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B011B" w:rsidRPr="00D52CAF">
        <w:rPr>
          <w:rFonts w:ascii="Arial" w:hAnsi="Arial" w:cs="Arial"/>
          <w:sz w:val="20"/>
          <w:szCs w:val="20"/>
        </w:rPr>
        <w:t>člen</w:t>
      </w:r>
    </w:p>
    <w:p w14:paraId="5BE85671" w14:textId="77777777" w:rsidR="006B011B" w:rsidRPr="00D52CAF" w:rsidRDefault="006B011B" w:rsidP="006B011B">
      <w:pPr>
        <w:pStyle w:val="Heading20"/>
        <w:keepNext/>
        <w:keepLines/>
        <w:shd w:val="clear" w:color="auto" w:fill="auto"/>
        <w:tabs>
          <w:tab w:val="left" w:pos="653"/>
        </w:tabs>
        <w:spacing w:after="0"/>
        <w:jc w:val="center"/>
        <w:rPr>
          <w:rFonts w:ascii="Arial" w:hAnsi="Arial" w:cs="Arial"/>
          <w:b w:val="0"/>
          <w:sz w:val="20"/>
          <w:szCs w:val="20"/>
        </w:rPr>
      </w:pPr>
    </w:p>
    <w:p w14:paraId="7B4911E7" w14:textId="77777777" w:rsidR="006B011B" w:rsidRDefault="006B011B" w:rsidP="00FB6AC2">
      <w:pPr>
        <w:pStyle w:val="Telobesedila"/>
        <w:rPr>
          <w:sz w:val="20"/>
          <w:szCs w:val="20"/>
        </w:rPr>
      </w:pPr>
      <w:r w:rsidRPr="00D52CAF">
        <w:rPr>
          <w:sz w:val="20"/>
          <w:szCs w:val="20"/>
        </w:rPr>
        <w:t xml:space="preserve">Ko bo  </w:t>
      </w:r>
      <w:r w:rsidR="005D27FB" w:rsidRPr="00D52CAF">
        <w:rPr>
          <w:sz w:val="20"/>
          <w:szCs w:val="20"/>
        </w:rPr>
        <w:t>izvajalec</w:t>
      </w:r>
      <w:r w:rsidRPr="00D52CAF">
        <w:rPr>
          <w:sz w:val="20"/>
          <w:szCs w:val="20"/>
        </w:rPr>
        <w:t xml:space="preserve"> zaključil izdelavo posamezne faze projektne dokumentacije, ki je predmet te pogodbe, bo skupaj s pooblaščenim predstavnikom naročnika naredil zapisnik o predaji in prevzemu projektne dokumentacije. </w:t>
      </w:r>
    </w:p>
    <w:p w14:paraId="3D132728" w14:textId="77777777" w:rsidR="00C15139" w:rsidRPr="00D52CAF" w:rsidRDefault="00C15139" w:rsidP="00FB6AC2">
      <w:pPr>
        <w:pStyle w:val="Telobesedila"/>
        <w:rPr>
          <w:sz w:val="20"/>
          <w:szCs w:val="20"/>
        </w:rPr>
      </w:pPr>
    </w:p>
    <w:p w14:paraId="3D40B77D" w14:textId="77777777" w:rsidR="006B011B" w:rsidRPr="00D52CAF" w:rsidRDefault="006B011B" w:rsidP="00FB6AC2">
      <w:pPr>
        <w:pStyle w:val="Telobesedila"/>
        <w:rPr>
          <w:sz w:val="20"/>
          <w:szCs w:val="20"/>
        </w:rPr>
      </w:pPr>
      <w:r w:rsidRPr="00D52CAF">
        <w:rPr>
          <w:sz w:val="20"/>
          <w:szCs w:val="20"/>
        </w:rPr>
        <w:t xml:space="preserve">Projektatnt s podpisom zapisnika o predaji in prevzemu dokumentacije zagotavlja, da je izdelana projektna dokumentacija popolna ter v skladu z veljavno zakonodajo, tehničnimi predpisi, standardi in normami, </w:t>
      </w:r>
      <w:r w:rsidR="004B4D00" w:rsidRPr="00D52CAF">
        <w:rPr>
          <w:sz w:val="20"/>
          <w:szCs w:val="20"/>
        </w:rPr>
        <w:t>in da</w:t>
      </w:r>
      <w:r w:rsidRPr="00D52CAF">
        <w:rPr>
          <w:sz w:val="20"/>
          <w:szCs w:val="20"/>
        </w:rPr>
        <w:t xml:space="preserve"> izvajalec gradbenih, obrtniških in inštalacijskih del ne bo mogel zahtevati plačila dodatnih del zaradi nepopolne in pomanjkljive projektne dokumentacije.</w:t>
      </w:r>
    </w:p>
    <w:p w14:paraId="76CC17E4" w14:textId="77777777" w:rsidR="006B011B" w:rsidRPr="00D52CAF" w:rsidRDefault="006B011B" w:rsidP="00FB6AC2">
      <w:pPr>
        <w:pStyle w:val="Telobesedila"/>
        <w:rPr>
          <w:sz w:val="20"/>
          <w:szCs w:val="20"/>
        </w:rPr>
      </w:pPr>
      <w:r w:rsidRPr="00D52CAF">
        <w:rPr>
          <w:sz w:val="20"/>
          <w:szCs w:val="20"/>
        </w:rPr>
        <w:t xml:space="preserve">V nasprotnem primeru je </w:t>
      </w:r>
      <w:r w:rsidR="005D27FB" w:rsidRPr="00D52CAF">
        <w:rPr>
          <w:sz w:val="20"/>
          <w:szCs w:val="20"/>
        </w:rPr>
        <w:t>izvajalec</w:t>
      </w:r>
      <w:r w:rsidRPr="00D52CAF">
        <w:rPr>
          <w:sz w:val="20"/>
          <w:szCs w:val="20"/>
        </w:rPr>
        <w:t xml:space="preserve"> dolžan naročniku povrniti vso škodo, ki jo je povzročil naročniku. </w:t>
      </w:r>
    </w:p>
    <w:p w14:paraId="0EBD6BBC" w14:textId="77777777" w:rsidR="006B011B" w:rsidRPr="00D52CAF" w:rsidRDefault="006B011B" w:rsidP="00FB6AC2">
      <w:pPr>
        <w:pStyle w:val="Telobesedila"/>
        <w:rPr>
          <w:sz w:val="20"/>
          <w:szCs w:val="20"/>
        </w:rPr>
      </w:pPr>
    </w:p>
    <w:p w14:paraId="13DABFF9" w14:textId="77777777" w:rsidR="006B011B" w:rsidRPr="00D52CAF" w:rsidRDefault="006B011B" w:rsidP="00FB6AC2">
      <w:pPr>
        <w:pStyle w:val="Telobesedila"/>
        <w:rPr>
          <w:sz w:val="20"/>
          <w:szCs w:val="20"/>
        </w:rPr>
      </w:pPr>
      <w:r w:rsidRPr="00D52CAF">
        <w:rPr>
          <w:sz w:val="20"/>
          <w:szCs w:val="20"/>
        </w:rPr>
        <w:t xml:space="preserve">Če </w:t>
      </w:r>
      <w:r w:rsidR="005D27FB" w:rsidRPr="00D52CAF">
        <w:rPr>
          <w:sz w:val="20"/>
          <w:szCs w:val="20"/>
        </w:rPr>
        <w:t>izvajalec</w:t>
      </w:r>
      <w:r w:rsidRPr="00D52CAF">
        <w:rPr>
          <w:sz w:val="20"/>
          <w:szCs w:val="20"/>
        </w:rPr>
        <w:t xml:space="preserve"> škode ne poravna na poziv naročnika v roku 8 dni, je naročnik upravičen unovčiti finačno zavarovanje, zaračunati pogodbeno kazen in celotno škodo izterjati preko sodišča. </w:t>
      </w:r>
    </w:p>
    <w:p w14:paraId="4A038188" w14:textId="77777777" w:rsidR="008D4936" w:rsidRDefault="008D4936" w:rsidP="00FB6AC2">
      <w:pPr>
        <w:pStyle w:val="Telobesedila"/>
        <w:rPr>
          <w:sz w:val="20"/>
          <w:szCs w:val="20"/>
        </w:rPr>
      </w:pPr>
    </w:p>
    <w:p w14:paraId="0846CAA5" w14:textId="77777777" w:rsidR="00725AC0" w:rsidRPr="00D52CAF" w:rsidRDefault="00725AC0" w:rsidP="00FB6AC2">
      <w:pPr>
        <w:pStyle w:val="Telobesedila"/>
        <w:rPr>
          <w:sz w:val="20"/>
          <w:szCs w:val="20"/>
        </w:rPr>
      </w:pPr>
    </w:p>
    <w:p w14:paraId="038D2297" w14:textId="77777777" w:rsidR="006B011B" w:rsidRPr="00D52CAF" w:rsidRDefault="006B011B" w:rsidP="00FB6AC2">
      <w:pPr>
        <w:pStyle w:val="Telobesedila"/>
        <w:rPr>
          <w:sz w:val="20"/>
          <w:szCs w:val="20"/>
        </w:rPr>
      </w:pPr>
      <w:r w:rsidRPr="00D52CAF">
        <w:rPr>
          <w:sz w:val="20"/>
          <w:szCs w:val="20"/>
        </w:rPr>
        <w:t>FINANČNO ZAVAROVANJE</w:t>
      </w:r>
    </w:p>
    <w:p w14:paraId="5874A8B6" w14:textId="77777777" w:rsidR="006B011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B011B" w:rsidRPr="00D52CAF">
        <w:rPr>
          <w:rFonts w:ascii="Arial" w:hAnsi="Arial" w:cs="Arial"/>
          <w:sz w:val="20"/>
          <w:szCs w:val="20"/>
        </w:rPr>
        <w:t>člen</w:t>
      </w:r>
    </w:p>
    <w:p w14:paraId="0E792E41" w14:textId="77777777" w:rsidR="006B011B" w:rsidRPr="00D52CAF" w:rsidRDefault="006B011B" w:rsidP="006B011B">
      <w:pPr>
        <w:spacing w:after="0" w:line="240" w:lineRule="auto"/>
        <w:jc w:val="both"/>
        <w:rPr>
          <w:rFonts w:ascii="Arial" w:hAnsi="Arial" w:cs="Arial"/>
          <w:sz w:val="20"/>
          <w:szCs w:val="20"/>
        </w:rPr>
      </w:pPr>
    </w:p>
    <w:p w14:paraId="59F028D0" w14:textId="77777777" w:rsidR="00A25DB3" w:rsidRPr="00A25DB3" w:rsidRDefault="00E12F18" w:rsidP="00A25DB3">
      <w:pPr>
        <w:spacing w:after="0"/>
        <w:jc w:val="both"/>
        <w:rPr>
          <w:rFonts w:ascii="Arial" w:eastAsia="Times New Roman" w:hAnsi="Arial" w:cs="Arial"/>
          <w:sz w:val="20"/>
          <w:szCs w:val="20"/>
          <w:lang w:eastAsia="sl-SI"/>
        </w:rPr>
      </w:pPr>
      <w:r w:rsidRPr="00E12F18">
        <w:rPr>
          <w:rFonts w:ascii="Arial" w:hAnsi="Arial" w:cs="Arial"/>
          <w:sz w:val="20"/>
          <w:szCs w:val="20"/>
        </w:rPr>
        <w:lastRenderedPageBreak/>
        <w:t xml:space="preserve">Izbrani ponudnik mora najkasneje v 20 dneh po podpisu pogodbe, kot pogoj za njeno veljavnost, naročniku izročiti finančno zavarovanje za dobro izvedbo pogodbenih obveznosti: </w:t>
      </w:r>
      <w:r w:rsidR="00A25DB3" w:rsidRPr="00A25DB3">
        <w:rPr>
          <w:rFonts w:ascii="Arial" w:hAnsi="Arial" w:cs="Arial"/>
          <w:sz w:val="20"/>
          <w:szCs w:val="20"/>
        </w:rPr>
        <w:t>nepreklicno in brezpogojno bančno garancijo prvovrstne banke ali kavcijsko zavarovanje pri zavarovalnici za dobro izvedbo pogodbenih obveznosti, v višini 10</w:t>
      </w:r>
      <w:r w:rsidR="00A25DB3" w:rsidRPr="00A25DB3">
        <w:rPr>
          <w:rFonts w:ascii="Arial" w:eastAsia="Times New Roman" w:hAnsi="Arial" w:cs="Arial"/>
          <w:sz w:val="20"/>
          <w:szCs w:val="20"/>
          <w:lang w:eastAsia="sl-SI"/>
        </w:rPr>
        <w:t>%</w:t>
      </w:r>
      <w:r w:rsidR="00A25DB3" w:rsidRPr="00A25DB3">
        <w:rPr>
          <w:rFonts w:ascii="Arial" w:hAnsi="Arial" w:cs="Arial"/>
          <w:sz w:val="20"/>
          <w:szCs w:val="20"/>
        </w:rPr>
        <w:t xml:space="preserve"> pogodbene vrednosti del (z </w:t>
      </w:r>
      <w:proofErr w:type="spellStart"/>
      <w:r w:rsidR="00A25DB3" w:rsidRPr="00A25DB3">
        <w:rPr>
          <w:rFonts w:ascii="Arial" w:hAnsi="Arial" w:cs="Arial"/>
          <w:sz w:val="20"/>
          <w:szCs w:val="20"/>
        </w:rPr>
        <w:t>ddv</w:t>
      </w:r>
      <w:proofErr w:type="spellEnd"/>
      <w:r w:rsidR="00A25DB3" w:rsidRPr="00A25DB3">
        <w:rPr>
          <w:rFonts w:ascii="Arial" w:hAnsi="Arial" w:cs="Arial"/>
          <w:sz w:val="20"/>
          <w:szCs w:val="20"/>
        </w:rPr>
        <w:t xml:space="preserve">) za postavke od 1. do </w:t>
      </w:r>
      <w:r w:rsidR="0022355A">
        <w:rPr>
          <w:rFonts w:ascii="Arial" w:hAnsi="Arial" w:cs="Arial"/>
          <w:sz w:val="20"/>
          <w:szCs w:val="20"/>
        </w:rPr>
        <w:t>8</w:t>
      </w:r>
      <w:r w:rsidR="00A25DB3" w:rsidRPr="00A25DB3">
        <w:rPr>
          <w:rFonts w:ascii="Arial" w:hAnsi="Arial" w:cs="Arial"/>
          <w:sz w:val="20"/>
          <w:szCs w:val="20"/>
        </w:rPr>
        <w:t xml:space="preserve"> tabele iz ponudbe (OBR – 4), torej brez upoštevanja vrednosti projektantskega nadzora in PID, unovčljivo na prvi pisni poziv, z </w:t>
      </w:r>
      <w:r w:rsidR="00A25DB3" w:rsidRPr="00A67723">
        <w:rPr>
          <w:rFonts w:ascii="Arial" w:hAnsi="Arial" w:cs="Arial"/>
          <w:sz w:val="20"/>
          <w:szCs w:val="20"/>
        </w:rPr>
        <w:t>veljavnostjo 12 mesecev po podpisu pogodbe, z možnostjo podaljšanja</w:t>
      </w:r>
      <w:r w:rsidR="00A25DB3" w:rsidRPr="00A25DB3">
        <w:rPr>
          <w:rFonts w:ascii="Arial" w:hAnsi="Arial" w:cs="Arial"/>
          <w:sz w:val="20"/>
          <w:szCs w:val="20"/>
        </w:rPr>
        <w:t xml:space="preserve">. Garancijo bo potrebno podaljševati do izreka 30 dni po zaključku sodelovanja </w:t>
      </w:r>
      <w:r w:rsidR="00A25DB3" w:rsidRPr="00A25DB3">
        <w:rPr>
          <w:rFonts w:ascii="Arial" w:eastAsia="Times New Roman" w:hAnsi="Arial" w:cs="Arial"/>
          <w:sz w:val="20"/>
          <w:szCs w:val="20"/>
          <w:lang w:eastAsia="sl-SI"/>
        </w:rPr>
        <w:t xml:space="preserve"> projektanta v prvi fazi razpisa za oddajo del (postavka </w:t>
      </w:r>
      <w:r w:rsidR="0022355A">
        <w:rPr>
          <w:rFonts w:ascii="Arial" w:eastAsia="Times New Roman" w:hAnsi="Arial" w:cs="Arial"/>
          <w:sz w:val="20"/>
          <w:szCs w:val="20"/>
          <w:lang w:eastAsia="sl-SI"/>
        </w:rPr>
        <w:t>8</w:t>
      </w:r>
      <w:r w:rsidR="00A25DB3" w:rsidRPr="00A25DB3">
        <w:rPr>
          <w:rFonts w:ascii="Arial" w:eastAsia="Times New Roman" w:hAnsi="Arial" w:cs="Arial"/>
          <w:sz w:val="20"/>
          <w:szCs w:val="20"/>
          <w:lang w:eastAsia="sl-SI"/>
        </w:rPr>
        <w:t>).</w:t>
      </w:r>
    </w:p>
    <w:p w14:paraId="18DD5C49" w14:textId="77777777" w:rsidR="00725AC0" w:rsidRDefault="00725AC0" w:rsidP="00A25DB3">
      <w:pPr>
        <w:spacing w:after="0" w:line="240" w:lineRule="exact"/>
        <w:jc w:val="both"/>
        <w:rPr>
          <w:rFonts w:ascii="Arial" w:hAnsi="Arial" w:cs="Arial"/>
          <w:sz w:val="20"/>
          <w:szCs w:val="20"/>
        </w:rPr>
      </w:pPr>
    </w:p>
    <w:p w14:paraId="6D5A8C0D" w14:textId="0B0D50B1" w:rsidR="00A25DB3" w:rsidRPr="00A25DB3" w:rsidRDefault="00A25DB3" w:rsidP="00A25DB3">
      <w:pPr>
        <w:spacing w:after="0" w:line="240" w:lineRule="exact"/>
        <w:jc w:val="both"/>
        <w:rPr>
          <w:rFonts w:ascii="Arial" w:hAnsi="Arial" w:cs="Arial"/>
          <w:sz w:val="20"/>
          <w:szCs w:val="20"/>
        </w:rPr>
      </w:pPr>
      <w:r w:rsidRPr="00A25DB3">
        <w:rPr>
          <w:rFonts w:ascii="Arial" w:hAnsi="Arial" w:cs="Arial"/>
          <w:sz w:val="20"/>
          <w:szCs w:val="20"/>
        </w:rPr>
        <w:t xml:space="preserve">Prvovrstnost se presoja na podlagi zadnje razpoložljive ocene bonitete banke, ki so jo opravili </w:t>
      </w:r>
      <w:proofErr w:type="spellStart"/>
      <w:r w:rsidRPr="00A25DB3">
        <w:rPr>
          <w:rFonts w:ascii="Arial" w:hAnsi="Arial" w:cs="Arial"/>
          <w:sz w:val="20"/>
          <w:szCs w:val="20"/>
        </w:rPr>
        <w:t>Moody's</w:t>
      </w:r>
      <w:proofErr w:type="spellEnd"/>
      <w:r w:rsidRPr="00A25DB3">
        <w:rPr>
          <w:rFonts w:ascii="Arial" w:hAnsi="Arial" w:cs="Arial"/>
          <w:sz w:val="20"/>
          <w:szCs w:val="20"/>
        </w:rPr>
        <w:t xml:space="preserve">, Standard &amp; </w:t>
      </w:r>
      <w:proofErr w:type="spellStart"/>
      <w:r w:rsidRPr="00A25DB3">
        <w:rPr>
          <w:rFonts w:ascii="Arial" w:hAnsi="Arial" w:cs="Arial"/>
          <w:sz w:val="20"/>
          <w:szCs w:val="20"/>
        </w:rPr>
        <w:t>Poor's</w:t>
      </w:r>
      <w:proofErr w:type="spellEnd"/>
      <w:r w:rsidRPr="00A25DB3">
        <w:rPr>
          <w:rFonts w:ascii="Arial" w:hAnsi="Arial" w:cs="Arial"/>
          <w:sz w:val="20"/>
          <w:szCs w:val="20"/>
        </w:rPr>
        <w:t xml:space="preserve"> in </w:t>
      </w:r>
      <w:proofErr w:type="spellStart"/>
      <w:r w:rsidRPr="00A25DB3">
        <w:rPr>
          <w:rFonts w:ascii="Arial" w:hAnsi="Arial" w:cs="Arial"/>
          <w:sz w:val="20"/>
          <w:szCs w:val="20"/>
        </w:rPr>
        <w:t>Fitch</w:t>
      </w:r>
      <w:proofErr w:type="spellEnd"/>
      <w:r w:rsidRPr="00A25DB3">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A25DB3">
        <w:rPr>
          <w:rFonts w:ascii="Arial" w:hAnsi="Arial" w:cs="Arial"/>
          <w:sz w:val="20"/>
          <w:szCs w:val="20"/>
        </w:rPr>
        <w:t>Poor's</w:t>
      </w:r>
      <w:proofErr w:type="spellEnd"/>
      <w:r w:rsidRPr="00A25DB3">
        <w:rPr>
          <w:rFonts w:ascii="Arial" w:hAnsi="Arial" w:cs="Arial"/>
          <w:sz w:val="20"/>
          <w:szCs w:val="20"/>
        </w:rPr>
        <w:t xml:space="preserve"> ali </w:t>
      </w:r>
      <w:proofErr w:type="spellStart"/>
      <w:r w:rsidRPr="00A25DB3">
        <w:rPr>
          <w:rFonts w:ascii="Arial" w:hAnsi="Arial" w:cs="Arial"/>
          <w:sz w:val="20"/>
          <w:szCs w:val="20"/>
        </w:rPr>
        <w:t>Fitch</w:t>
      </w:r>
      <w:proofErr w:type="spellEnd"/>
      <w:r w:rsidRPr="00A25DB3">
        <w:rPr>
          <w:rFonts w:ascii="Arial" w:hAnsi="Arial" w:cs="Arial"/>
          <w:sz w:val="20"/>
          <w:szCs w:val="20"/>
        </w:rPr>
        <w:t xml:space="preserve"> oziroma Baa3ustanove </w:t>
      </w:r>
      <w:proofErr w:type="spellStart"/>
      <w:r w:rsidRPr="00A25DB3">
        <w:rPr>
          <w:rFonts w:ascii="Arial" w:hAnsi="Arial" w:cs="Arial"/>
          <w:sz w:val="20"/>
          <w:szCs w:val="20"/>
        </w:rPr>
        <w:t>Moody's</w:t>
      </w:r>
      <w:proofErr w:type="spellEnd"/>
      <w:r w:rsidRPr="00A25DB3">
        <w:rPr>
          <w:rFonts w:ascii="Arial" w:hAnsi="Arial" w:cs="Arial"/>
          <w:sz w:val="20"/>
          <w:szCs w:val="20"/>
        </w:rPr>
        <w:t xml:space="preserve"> ali drugo primerljivo oceno. Finančno zavarovanje mora biti brezpogojno in plačljivo na prvi poziv.</w:t>
      </w:r>
    </w:p>
    <w:p w14:paraId="45BBBC6B" w14:textId="77777777" w:rsidR="00E12F18" w:rsidRPr="00E12F18" w:rsidRDefault="00E12F18" w:rsidP="00A25DB3">
      <w:pPr>
        <w:spacing w:after="0" w:line="240" w:lineRule="exact"/>
        <w:jc w:val="both"/>
        <w:rPr>
          <w:rFonts w:ascii="Arial" w:hAnsi="Arial"/>
          <w:sz w:val="20"/>
          <w:szCs w:val="20"/>
          <w:lang w:eastAsia="sl-SI"/>
        </w:rPr>
      </w:pPr>
    </w:p>
    <w:p w14:paraId="4E382BB6" w14:textId="77777777" w:rsidR="00E12F18" w:rsidRPr="00E12F18" w:rsidRDefault="00E12F18" w:rsidP="00E12F18">
      <w:pPr>
        <w:suppressAutoHyphens/>
        <w:autoSpaceDN w:val="0"/>
        <w:spacing w:after="0" w:line="276" w:lineRule="auto"/>
        <w:jc w:val="both"/>
        <w:textAlignment w:val="baseline"/>
        <w:rPr>
          <w:rFonts w:ascii="Arial" w:hAnsi="Arial" w:cs="Arial"/>
          <w:kern w:val="3"/>
          <w:sz w:val="20"/>
          <w:szCs w:val="20"/>
          <w:lang w:eastAsia="zh-CN"/>
        </w:rPr>
      </w:pPr>
      <w:r w:rsidRPr="00E12F18">
        <w:rPr>
          <w:rFonts w:ascii="Arial" w:hAnsi="Arial" w:cs="Arial"/>
          <w:sz w:val="20"/>
          <w:szCs w:val="20"/>
          <w:lang w:eastAsia="sl-SI"/>
        </w:rPr>
        <w:t xml:space="preserve">Izvajalec bo kot jamstvo </w:t>
      </w:r>
      <w:r w:rsidR="00FE216E">
        <w:rPr>
          <w:rFonts w:ascii="Arial" w:hAnsi="Arial" w:cs="Arial"/>
          <w:sz w:val="20"/>
          <w:szCs w:val="20"/>
          <w:lang w:eastAsia="sl-SI"/>
        </w:rPr>
        <w:t xml:space="preserve">za </w:t>
      </w:r>
      <w:r w:rsidRPr="00E12F18">
        <w:rPr>
          <w:rFonts w:ascii="Arial" w:hAnsi="Arial" w:cs="Arial"/>
          <w:kern w:val="3"/>
          <w:sz w:val="20"/>
          <w:szCs w:val="20"/>
          <w:lang w:eastAsia="zh-CN"/>
        </w:rPr>
        <w:t xml:space="preserve">kvalitetno in pravočasno izvršitev del v 20 dneh po podpisu gradbene pogodbe med naročnikom in izvajalcem GOI del, izročil naročniku novo garancijo banke oz. zavarovalnice za dobro izvedbo pogodbenih obveznosti v višini 10% pogodbene vrednosti (z DDV) </w:t>
      </w:r>
      <w:r w:rsidRPr="00E12F18">
        <w:rPr>
          <w:rFonts w:ascii="Arial" w:hAnsi="Arial" w:cs="Arial"/>
          <w:sz w:val="20"/>
          <w:szCs w:val="20"/>
        </w:rPr>
        <w:t>projektantskega nadzora in PID</w:t>
      </w:r>
      <w:r w:rsidRPr="00E12F18">
        <w:rPr>
          <w:rFonts w:ascii="Arial" w:hAnsi="Arial" w:cs="Arial"/>
          <w:kern w:val="3"/>
          <w:sz w:val="20"/>
          <w:szCs w:val="20"/>
          <w:lang w:eastAsia="zh-CN"/>
        </w:rPr>
        <w:t>, unovčljivo na prvi pisni poziv, z veljavnostjo 30 dni po pravnomočnosti uporabnega dovoljenja, z možnostjo podaljšanj.</w:t>
      </w:r>
    </w:p>
    <w:p w14:paraId="5BF1D2F6" w14:textId="77777777" w:rsidR="006B011B" w:rsidRPr="00D52CAF" w:rsidRDefault="006B011B" w:rsidP="006B011B">
      <w:pPr>
        <w:spacing w:after="0" w:line="240" w:lineRule="auto"/>
        <w:jc w:val="both"/>
        <w:rPr>
          <w:rFonts w:ascii="Arial" w:hAnsi="Arial" w:cs="Arial"/>
          <w:sz w:val="20"/>
          <w:szCs w:val="20"/>
        </w:rPr>
      </w:pPr>
      <w:r w:rsidRPr="00D52CAF">
        <w:rPr>
          <w:rFonts w:ascii="Arial" w:hAnsi="Arial" w:cs="Arial"/>
          <w:sz w:val="20"/>
          <w:szCs w:val="20"/>
        </w:rPr>
        <w:t xml:space="preserve"> </w:t>
      </w:r>
    </w:p>
    <w:p w14:paraId="67370C25" w14:textId="48EC1742" w:rsidR="006B011B" w:rsidRPr="00D52CAF" w:rsidRDefault="006B011B" w:rsidP="006B011B">
      <w:pPr>
        <w:pStyle w:val="Pripombabesedilo"/>
        <w:ind w:left="0"/>
        <w:rPr>
          <w:rFonts w:ascii="Arial" w:hAnsi="Arial" w:cs="Arial"/>
        </w:rPr>
      </w:pPr>
      <w:r w:rsidRPr="00D52CAF">
        <w:rPr>
          <w:rFonts w:ascii="Arial" w:hAnsi="Arial" w:cs="Arial"/>
        </w:rPr>
        <w:t>Pogodba je veljavna pod</w:t>
      </w:r>
      <w:r w:rsidR="00A67723">
        <w:rPr>
          <w:rFonts w:ascii="Arial" w:hAnsi="Arial" w:cs="Arial"/>
        </w:rPr>
        <w:t xml:space="preserve"> </w:t>
      </w:r>
      <w:proofErr w:type="spellStart"/>
      <w:r w:rsidR="00A67723">
        <w:rPr>
          <w:rFonts w:ascii="Arial" w:hAnsi="Arial" w:cs="Arial"/>
        </w:rPr>
        <w:t>odložnim</w:t>
      </w:r>
      <w:proofErr w:type="spellEnd"/>
      <w:r w:rsidRPr="00D52CAF">
        <w:rPr>
          <w:rFonts w:ascii="Arial" w:hAnsi="Arial" w:cs="Arial"/>
        </w:rPr>
        <w:t xml:space="preserve"> pogojem, da </w:t>
      </w:r>
      <w:r w:rsidR="005D27FB" w:rsidRPr="00D52CAF">
        <w:rPr>
          <w:rFonts w:ascii="Arial" w:hAnsi="Arial" w:cs="Arial"/>
        </w:rPr>
        <w:t>izvajalec</w:t>
      </w:r>
      <w:r w:rsidRPr="00D52CAF">
        <w:rPr>
          <w:rFonts w:ascii="Arial" w:hAnsi="Arial" w:cs="Arial"/>
        </w:rPr>
        <w:t xml:space="preserve">  predloži  zahtevano finančno zavarovanje, kot je določeno</w:t>
      </w:r>
      <w:r w:rsidR="00A67723">
        <w:rPr>
          <w:rFonts w:ascii="Arial" w:hAnsi="Arial" w:cs="Arial"/>
        </w:rPr>
        <w:t xml:space="preserve"> v prvem odstavku</w:t>
      </w:r>
      <w:r w:rsidRPr="00D52CAF">
        <w:rPr>
          <w:rFonts w:ascii="Arial" w:hAnsi="Arial" w:cs="Arial"/>
        </w:rPr>
        <w:t xml:space="preserve">  te</w:t>
      </w:r>
      <w:r w:rsidR="00A67723">
        <w:rPr>
          <w:rFonts w:ascii="Arial" w:hAnsi="Arial" w:cs="Arial"/>
        </w:rPr>
        <w:t>ga</w:t>
      </w:r>
      <w:r w:rsidRPr="00D52CAF">
        <w:rPr>
          <w:rFonts w:ascii="Arial" w:hAnsi="Arial" w:cs="Arial"/>
        </w:rPr>
        <w:t xml:space="preserve"> člen</w:t>
      </w:r>
      <w:r w:rsidR="00A67723">
        <w:rPr>
          <w:rFonts w:ascii="Arial" w:hAnsi="Arial" w:cs="Arial"/>
        </w:rPr>
        <w:t>a</w:t>
      </w:r>
      <w:r w:rsidR="00774B09">
        <w:rPr>
          <w:rFonts w:ascii="Arial" w:hAnsi="Arial" w:cs="Arial"/>
        </w:rPr>
        <w:t xml:space="preserve">. </w:t>
      </w:r>
      <w:r w:rsidR="00A67723">
        <w:rPr>
          <w:rFonts w:ascii="Arial" w:hAnsi="Arial" w:cs="Arial"/>
        </w:rPr>
        <w:t>V primeru, da izvajalec ne predloži ustreznega finančnega zavarovanja skladno s tretjim odstavkom tega člena</w:t>
      </w:r>
      <w:r w:rsidR="001B1D79">
        <w:rPr>
          <w:rFonts w:ascii="Arial" w:hAnsi="Arial" w:cs="Arial"/>
        </w:rPr>
        <w:t>, pogodba preneha veljati (razvezni pogoj).</w:t>
      </w:r>
    </w:p>
    <w:p w14:paraId="45D9CD0B" w14:textId="77777777" w:rsidR="006B011B" w:rsidRPr="00D52CAF" w:rsidRDefault="006B011B" w:rsidP="006B011B">
      <w:pPr>
        <w:spacing w:after="0" w:line="240" w:lineRule="auto"/>
        <w:jc w:val="both"/>
        <w:rPr>
          <w:rFonts w:ascii="Arial" w:hAnsi="Arial" w:cs="Arial"/>
          <w:sz w:val="20"/>
          <w:szCs w:val="20"/>
        </w:rPr>
      </w:pPr>
    </w:p>
    <w:p w14:paraId="4F9C0486" w14:textId="77777777" w:rsidR="006B011B" w:rsidRPr="00D52CAF" w:rsidRDefault="006B011B" w:rsidP="006B011B">
      <w:pPr>
        <w:spacing w:after="0" w:line="240" w:lineRule="auto"/>
        <w:jc w:val="both"/>
        <w:rPr>
          <w:rFonts w:ascii="Arial" w:hAnsi="Arial" w:cs="Arial"/>
          <w:sz w:val="20"/>
          <w:szCs w:val="20"/>
        </w:rPr>
      </w:pPr>
      <w:r w:rsidRPr="00D52CAF">
        <w:rPr>
          <w:rFonts w:ascii="Arial" w:hAnsi="Arial" w:cs="Arial"/>
          <w:sz w:val="20"/>
          <w:szCs w:val="20"/>
        </w:rPr>
        <w:t xml:space="preserve">Finančno zavarovanje za dobro izvedbo pogodbenih obveznosti naročnik unovči, če </w:t>
      </w:r>
      <w:r w:rsidR="005D27FB" w:rsidRPr="00D52CAF">
        <w:rPr>
          <w:rFonts w:ascii="Arial" w:hAnsi="Arial" w:cs="Arial"/>
          <w:sz w:val="20"/>
          <w:szCs w:val="20"/>
        </w:rPr>
        <w:t>izvajalec</w:t>
      </w:r>
      <w:r w:rsidRPr="00D52CAF">
        <w:rPr>
          <w:rFonts w:ascii="Arial" w:hAnsi="Arial" w:cs="Arial"/>
          <w:sz w:val="20"/>
          <w:szCs w:val="20"/>
        </w:rPr>
        <w:t xml:space="preserve"> ne izpolni svoje obveznosti skladno s pogodbo v dogovorjeni kvaliteti, količini ali roku. </w:t>
      </w:r>
    </w:p>
    <w:p w14:paraId="2F66673E" w14:textId="77777777" w:rsidR="006B011B" w:rsidRPr="00D52CAF" w:rsidRDefault="006B011B" w:rsidP="00FB6AC2">
      <w:pPr>
        <w:pStyle w:val="Telobesedila"/>
        <w:rPr>
          <w:sz w:val="20"/>
          <w:szCs w:val="20"/>
        </w:rPr>
      </w:pPr>
    </w:p>
    <w:p w14:paraId="069371D8"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Naročnik unovči finančno zavarovanje v naslednjih primerih:</w:t>
      </w:r>
    </w:p>
    <w:p w14:paraId="61832769"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svojih obveznosti do naročnika ne izpolnjuje skladno s Pogodbo, razpisno dokumentacijo in prilogami ali</w:t>
      </w:r>
    </w:p>
    <w:p w14:paraId="7F8BCCF8"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bo naročnik  odstopil od Pogodbe zaradi kršitev na strani izvajalca ali</w:t>
      </w:r>
    </w:p>
    <w:p w14:paraId="31434087"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 xml:space="preserve">če izvajalec v fazi izvedbe pogodbenih del ne upošteva </w:t>
      </w:r>
      <w:r w:rsidRPr="00D52CAF">
        <w:rPr>
          <w:rFonts w:ascii="Arial" w:hAnsi="Arial" w:cs="Arial"/>
          <w:color w:val="000000"/>
          <w:sz w:val="20"/>
          <w:szCs w:val="20"/>
          <w:lang w:eastAsia="sl-SI" w:bidi="sl-SI"/>
        </w:rPr>
        <w:t xml:space="preserve">upravičenih priporočil </w:t>
      </w:r>
      <w:r w:rsidRPr="00D52CAF">
        <w:rPr>
          <w:rFonts w:ascii="Arial" w:hAnsi="Arial" w:cs="Arial"/>
          <w:sz w:val="20"/>
          <w:szCs w:val="20"/>
        </w:rPr>
        <w:t>naročnika ali</w:t>
      </w:r>
    </w:p>
    <w:p w14:paraId="7C0F4D63"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objavi insolventnost, prisilno poravnavo ali stečaj ali</w:t>
      </w:r>
    </w:p>
    <w:p w14:paraId="7218C0B4"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brez dogovora z naročnikom odstopi od pogodbe in razlogi za to niso na naročnikovi strani.</w:t>
      </w:r>
    </w:p>
    <w:p w14:paraId="3AA5AF67" w14:textId="77777777" w:rsidR="005F41CA" w:rsidRPr="00D52CAF" w:rsidRDefault="005F41CA" w:rsidP="006B011B">
      <w:pPr>
        <w:spacing w:after="0" w:line="240" w:lineRule="auto"/>
        <w:jc w:val="both"/>
        <w:rPr>
          <w:rFonts w:ascii="Arial" w:hAnsi="Arial" w:cs="Arial"/>
          <w:sz w:val="20"/>
          <w:szCs w:val="20"/>
          <w:highlight w:val="green"/>
        </w:rPr>
      </w:pPr>
    </w:p>
    <w:p w14:paraId="0146DF8F" w14:textId="4BDD46EF" w:rsidR="006B011B" w:rsidRPr="00D52CAF" w:rsidRDefault="006B011B" w:rsidP="00E12F18">
      <w:pPr>
        <w:spacing w:after="0" w:line="240" w:lineRule="auto"/>
        <w:jc w:val="both"/>
        <w:rPr>
          <w:rFonts w:ascii="Arial" w:hAnsi="Arial" w:cs="Arial"/>
          <w:sz w:val="20"/>
          <w:szCs w:val="20"/>
        </w:rPr>
      </w:pPr>
      <w:r w:rsidRPr="00D52CAF">
        <w:rPr>
          <w:rFonts w:ascii="Arial" w:hAnsi="Arial" w:cs="Arial"/>
          <w:sz w:val="20"/>
          <w:szCs w:val="20"/>
        </w:rPr>
        <w:t xml:space="preserve">Če se med trajanjem izvedbe pogodbe spremeni rok za izvedbo pogodbenih del ali kakovost ali količina, mora </w:t>
      </w:r>
      <w:r w:rsidR="005D27FB" w:rsidRPr="00D52CAF">
        <w:rPr>
          <w:rFonts w:ascii="Arial" w:hAnsi="Arial" w:cs="Arial"/>
          <w:sz w:val="20"/>
          <w:szCs w:val="20"/>
        </w:rPr>
        <w:t>izvajalec</w:t>
      </w:r>
      <w:r w:rsidRPr="00D52CAF">
        <w:rPr>
          <w:rFonts w:ascii="Arial" w:hAnsi="Arial" w:cs="Arial"/>
          <w:sz w:val="20"/>
          <w:szCs w:val="20"/>
        </w:rPr>
        <w:t xml:space="preserve"> predložiti v roku </w:t>
      </w:r>
      <w:r w:rsidR="00725AC0">
        <w:rPr>
          <w:rFonts w:ascii="Arial" w:hAnsi="Arial" w:cs="Arial"/>
          <w:sz w:val="20"/>
          <w:szCs w:val="20"/>
        </w:rPr>
        <w:t>20</w:t>
      </w:r>
      <w:r w:rsidR="00725AC0" w:rsidRPr="00D52CAF">
        <w:rPr>
          <w:rFonts w:ascii="Arial" w:hAnsi="Arial" w:cs="Arial"/>
          <w:sz w:val="20"/>
          <w:szCs w:val="20"/>
        </w:rPr>
        <w:t xml:space="preserve"> </w:t>
      </w:r>
      <w:r w:rsidRPr="00D52CAF">
        <w:rPr>
          <w:rFonts w:ascii="Arial" w:hAnsi="Arial" w:cs="Arial"/>
          <w:sz w:val="20"/>
          <w:szCs w:val="20"/>
        </w:rPr>
        <w:t xml:space="preserve">dni od sklenitve dodatka k tej pogodbi novo finančno zavarovanje z novim rokom trajanja le-tega, v skladu s spremembo pogodbenega roka za izvedbo del, oziroma novo finančno zavarovanje s spremenjeno višino garantiranega zneska, v skladu s spremembo pogodbene vrednosti. </w:t>
      </w:r>
    </w:p>
    <w:p w14:paraId="16FB1BF6" w14:textId="77777777" w:rsidR="006B011B" w:rsidRPr="00D52CAF" w:rsidRDefault="006B011B" w:rsidP="00E12F18">
      <w:pPr>
        <w:spacing w:after="0" w:line="240" w:lineRule="auto"/>
        <w:jc w:val="both"/>
        <w:rPr>
          <w:rFonts w:ascii="Arial" w:hAnsi="Arial" w:cs="Arial"/>
          <w:sz w:val="20"/>
          <w:szCs w:val="20"/>
        </w:rPr>
      </w:pPr>
    </w:p>
    <w:p w14:paraId="3A6C69E3" w14:textId="77777777" w:rsidR="006B011B" w:rsidRPr="00D52CAF" w:rsidRDefault="006B011B" w:rsidP="00E12F18">
      <w:pPr>
        <w:spacing w:after="0" w:line="240" w:lineRule="auto"/>
        <w:jc w:val="both"/>
        <w:rPr>
          <w:rFonts w:ascii="Arial" w:hAnsi="Arial" w:cs="Arial"/>
          <w:sz w:val="20"/>
          <w:szCs w:val="20"/>
        </w:rPr>
      </w:pPr>
      <w:r w:rsidRPr="00D52CAF">
        <w:rPr>
          <w:rFonts w:ascii="Arial" w:hAnsi="Arial" w:cs="Arial"/>
          <w:sz w:val="20"/>
          <w:szCs w:val="20"/>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6C26ED4F" w14:textId="77777777" w:rsidR="006B011B" w:rsidRPr="00D52CAF" w:rsidRDefault="006B011B" w:rsidP="006B011B">
      <w:pPr>
        <w:spacing w:line="240" w:lineRule="auto"/>
        <w:jc w:val="both"/>
        <w:rPr>
          <w:rFonts w:ascii="Arial" w:hAnsi="Arial" w:cs="Arial"/>
          <w:sz w:val="20"/>
          <w:szCs w:val="20"/>
        </w:rPr>
      </w:pPr>
      <w:r w:rsidRPr="00D52CAF">
        <w:rPr>
          <w:rFonts w:ascii="Arial" w:hAnsi="Arial" w:cs="Arial"/>
          <w:sz w:val="20"/>
          <w:szCs w:val="20"/>
        </w:rPr>
        <w:t xml:space="preserve">Če se med izvajanjem Pogodbe podaljša Rok za dokončanje, mora </w:t>
      </w:r>
      <w:r w:rsidR="005D27FB" w:rsidRPr="00D52CAF">
        <w:rPr>
          <w:rFonts w:ascii="Arial" w:hAnsi="Arial" w:cs="Arial"/>
          <w:sz w:val="20"/>
          <w:szCs w:val="20"/>
        </w:rPr>
        <w:t>izvajalec</w:t>
      </w:r>
      <w:r w:rsidRPr="00D52CAF">
        <w:rPr>
          <w:rFonts w:ascii="Arial" w:hAnsi="Arial" w:cs="Arial"/>
          <w:sz w:val="20"/>
          <w:szCs w:val="20"/>
        </w:rPr>
        <w:t xml:space="preserve">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2C6AEEEE" w14:textId="77777777" w:rsidR="006B011B" w:rsidRPr="00D52CAF" w:rsidRDefault="006B011B" w:rsidP="006B011B">
      <w:pPr>
        <w:spacing w:line="240" w:lineRule="auto"/>
        <w:jc w:val="both"/>
        <w:rPr>
          <w:rFonts w:ascii="Arial" w:hAnsi="Arial" w:cs="Arial"/>
          <w:sz w:val="20"/>
          <w:szCs w:val="20"/>
        </w:rPr>
      </w:pPr>
      <w:bookmarkStart w:id="36" w:name="_Hlk88828053"/>
      <w:r w:rsidRPr="00D52CAF">
        <w:rPr>
          <w:rFonts w:ascii="Arial" w:hAnsi="Arial" w:cs="Arial"/>
          <w:sz w:val="20"/>
          <w:szCs w:val="20"/>
        </w:rPr>
        <w:t xml:space="preserve">Naročnik lahko finančno zavarovanje uveljavi brez predhodnega opomina, mora pa </w:t>
      </w:r>
      <w:r w:rsidR="005D27FB" w:rsidRPr="00D52CAF">
        <w:rPr>
          <w:rFonts w:ascii="Arial" w:hAnsi="Arial" w:cs="Arial"/>
          <w:sz w:val="20"/>
          <w:szCs w:val="20"/>
        </w:rPr>
        <w:t>izvajalc</w:t>
      </w:r>
      <w:r w:rsidR="0028254D" w:rsidRPr="00D52CAF">
        <w:rPr>
          <w:rFonts w:ascii="Arial" w:hAnsi="Arial" w:cs="Arial"/>
          <w:sz w:val="20"/>
          <w:szCs w:val="20"/>
        </w:rPr>
        <w:t>a</w:t>
      </w:r>
      <w:r w:rsidRPr="00D52CAF">
        <w:rPr>
          <w:rFonts w:ascii="Arial" w:hAnsi="Arial" w:cs="Arial"/>
          <w:sz w:val="20"/>
          <w:szCs w:val="20"/>
        </w:rPr>
        <w:t xml:space="preserve"> o tem, da ga je uveljavil, obvestiti elektronsko ali pisno po pošti, najkasneje tri dni po dnevu, ko ga je predložil v izplačilo.</w:t>
      </w:r>
    </w:p>
    <w:bookmarkEnd w:id="36"/>
    <w:p w14:paraId="1D5CE46C" w14:textId="1A39359A" w:rsidR="006B011B" w:rsidRPr="00D52CAF" w:rsidRDefault="006B011B" w:rsidP="006B011B">
      <w:pPr>
        <w:spacing w:line="240" w:lineRule="auto"/>
        <w:jc w:val="both"/>
        <w:rPr>
          <w:rFonts w:ascii="Arial" w:hAnsi="Arial" w:cs="Arial"/>
          <w:sz w:val="20"/>
          <w:szCs w:val="20"/>
        </w:rPr>
      </w:pPr>
      <w:r w:rsidRPr="00D52CAF">
        <w:rPr>
          <w:rFonts w:ascii="Arial" w:hAnsi="Arial" w:cs="Arial"/>
          <w:sz w:val="20"/>
          <w:szCs w:val="20"/>
        </w:rPr>
        <w:t xml:space="preserve">V primeru, da bo naročnik unovčil finančno zavarovanje, je </w:t>
      </w:r>
      <w:r w:rsidR="005D27FB" w:rsidRPr="00D52CAF">
        <w:rPr>
          <w:rFonts w:ascii="Arial" w:hAnsi="Arial" w:cs="Arial"/>
          <w:sz w:val="20"/>
          <w:szCs w:val="20"/>
        </w:rPr>
        <w:t>izvajalec</w:t>
      </w:r>
      <w:r w:rsidRPr="00D52CAF">
        <w:rPr>
          <w:rFonts w:ascii="Arial" w:hAnsi="Arial" w:cs="Arial"/>
          <w:sz w:val="20"/>
          <w:szCs w:val="20"/>
        </w:rPr>
        <w:t xml:space="preserve"> nemudoma, najkasneje pa v roku </w:t>
      </w:r>
      <w:r w:rsidR="00725AC0">
        <w:rPr>
          <w:rFonts w:ascii="Arial" w:hAnsi="Arial" w:cs="Arial"/>
          <w:sz w:val="20"/>
          <w:szCs w:val="20"/>
        </w:rPr>
        <w:t>2</w:t>
      </w:r>
      <w:r w:rsidRPr="00D52CAF">
        <w:rPr>
          <w:rFonts w:ascii="Arial" w:hAnsi="Arial" w:cs="Arial"/>
          <w:sz w:val="20"/>
          <w:szCs w:val="20"/>
        </w:rPr>
        <w:t>0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0FB3D369" w14:textId="77777777" w:rsidR="008D4936" w:rsidRPr="00D52CAF" w:rsidRDefault="008D4936" w:rsidP="004A47FE">
      <w:pPr>
        <w:spacing w:after="0" w:line="240" w:lineRule="auto"/>
        <w:jc w:val="center"/>
        <w:rPr>
          <w:rFonts w:ascii="Arial" w:hAnsi="Arial" w:cs="Arial"/>
          <w:sz w:val="20"/>
          <w:szCs w:val="20"/>
        </w:rPr>
      </w:pPr>
    </w:p>
    <w:p w14:paraId="00C22443"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POGODBENA KAZEN</w:t>
      </w:r>
    </w:p>
    <w:p w14:paraId="32F5CBE6" w14:textId="77777777" w:rsidR="005F41C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F41CA" w:rsidRPr="00D52CAF">
        <w:rPr>
          <w:rFonts w:ascii="Arial" w:hAnsi="Arial" w:cs="Arial"/>
          <w:sz w:val="20"/>
          <w:szCs w:val="20"/>
        </w:rPr>
        <w:t>člen</w:t>
      </w:r>
    </w:p>
    <w:p w14:paraId="1A9BFAD1" w14:textId="77777777" w:rsidR="005F41CA" w:rsidRPr="00D52CAF" w:rsidRDefault="005F41CA" w:rsidP="005F41CA">
      <w:pPr>
        <w:spacing w:after="0" w:line="240" w:lineRule="auto"/>
        <w:ind w:left="720"/>
        <w:jc w:val="both"/>
        <w:rPr>
          <w:rFonts w:ascii="Arial" w:hAnsi="Arial" w:cs="Arial"/>
          <w:sz w:val="20"/>
          <w:szCs w:val="20"/>
        </w:rPr>
      </w:pPr>
    </w:p>
    <w:p w14:paraId="6CF1F51C" w14:textId="0EEAE4E0"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Če </w:t>
      </w:r>
      <w:r w:rsidR="005D27FB" w:rsidRPr="00D52CAF">
        <w:rPr>
          <w:rFonts w:ascii="Arial" w:hAnsi="Arial" w:cs="Arial"/>
          <w:sz w:val="20"/>
          <w:szCs w:val="20"/>
        </w:rPr>
        <w:t>izvajalec</w:t>
      </w:r>
      <w:r w:rsidRPr="00D52CAF">
        <w:rPr>
          <w:rFonts w:ascii="Arial" w:hAnsi="Arial" w:cs="Arial"/>
          <w:sz w:val="20"/>
          <w:szCs w:val="20"/>
        </w:rPr>
        <w:t xml:space="preserve"> iz razlogov, za katere je odgovoren, svoje obveznosti ne izpolni v pogodbeno določenem roku, ima naročnik pravico zaračunati </w:t>
      </w:r>
      <w:r w:rsidR="005D27FB" w:rsidRPr="00D52CAF">
        <w:rPr>
          <w:rFonts w:ascii="Arial" w:hAnsi="Arial" w:cs="Arial"/>
          <w:sz w:val="20"/>
          <w:szCs w:val="20"/>
        </w:rPr>
        <w:t>izvajalc</w:t>
      </w:r>
      <w:r w:rsidRPr="00D52CAF">
        <w:rPr>
          <w:rFonts w:ascii="Arial" w:hAnsi="Arial" w:cs="Arial"/>
          <w:sz w:val="20"/>
          <w:szCs w:val="20"/>
        </w:rPr>
        <w:t>u za vsak koledarski dan zamude pogodbeno kazen, ki znaša 2‰ (dva promila) cene pogodbenih del brez DDV za izdelavo posamezne projektne dokumentacije, s katere izdelavo je v zamudi. Znesek pogodbene kazni lahko znaša skupaj največ 10 % (deset odstotkov) od cene pogodbenih del brez DDV.</w:t>
      </w:r>
    </w:p>
    <w:p w14:paraId="195518D1" w14:textId="77777777" w:rsidR="005F41CA" w:rsidRPr="00D52CAF" w:rsidRDefault="005F41CA" w:rsidP="005F41CA">
      <w:pPr>
        <w:spacing w:after="0" w:line="240" w:lineRule="auto"/>
        <w:jc w:val="both"/>
        <w:rPr>
          <w:rFonts w:ascii="Arial" w:hAnsi="Arial" w:cs="Arial"/>
          <w:sz w:val="20"/>
          <w:szCs w:val="20"/>
        </w:rPr>
      </w:pPr>
    </w:p>
    <w:p w14:paraId="70A5B981" w14:textId="77777777" w:rsidR="005F41CA" w:rsidRPr="00D52CAF" w:rsidRDefault="005F41CA" w:rsidP="005F41CA">
      <w:pPr>
        <w:spacing w:after="0" w:line="240" w:lineRule="auto"/>
        <w:ind w:right="-81"/>
        <w:jc w:val="both"/>
        <w:rPr>
          <w:rFonts w:ascii="Arial" w:hAnsi="Arial" w:cs="Arial"/>
          <w:sz w:val="20"/>
          <w:szCs w:val="20"/>
        </w:rPr>
      </w:pPr>
      <w:r w:rsidRPr="00D52CAF">
        <w:rPr>
          <w:rFonts w:ascii="Arial" w:hAnsi="Arial" w:cs="Arial"/>
          <w:sz w:val="20"/>
          <w:szCs w:val="20"/>
        </w:rPr>
        <w:t xml:space="preserve">Pogodbena kazen se obračuna po nastanku zamude, in sicer kot odbitek v računu za izvedeno storitev, s katero je bil </w:t>
      </w:r>
      <w:r w:rsidR="005D27FB" w:rsidRPr="00D52CAF">
        <w:rPr>
          <w:rFonts w:ascii="Arial" w:hAnsi="Arial" w:cs="Arial"/>
          <w:sz w:val="20"/>
          <w:szCs w:val="20"/>
        </w:rPr>
        <w:t>izvajalec</w:t>
      </w:r>
      <w:r w:rsidRPr="00D52CAF">
        <w:rPr>
          <w:rFonts w:ascii="Arial" w:hAnsi="Arial" w:cs="Arial"/>
          <w:sz w:val="20"/>
          <w:szCs w:val="20"/>
        </w:rPr>
        <w:t xml:space="preserve"> v zamudi kot znižanje realizacije v ugotovljenem odstotku. Pogodbena kazen se obračuna najkasneje pri končnem obračunu del.</w:t>
      </w:r>
    </w:p>
    <w:p w14:paraId="20CA70D1" w14:textId="77777777" w:rsidR="005F41CA" w:rsidRPr="00D52CAF" w:rsidRDefault="005F41CA" w:rsidP="005F41CA">
      <w:pPr>
        <w:spacing w:after="0" w:line="240" w:lineRule="auto"/>
        <w:jc w:val="both"/>
        <w:rPr>
          <w:rFonts w:ascii="Arial" w:hAnsi="Arial" w:cs="Arial"/>
          <w:sz w:val="20"/>
          <w:szCs w:val="20"/>
        </w:rPr>
      </w:pPr>
    </w:p>
    <w:p w14:paraId="1156CB95" w14:textId="77777777" w:rsidR="005F41CA" w:rsidRPr="00D52CAF" w:rsidRDefault="005F41CA" w:rsidP="005F41CA">
      <w:pPr>
        <w:spacing w:line="240" w:lineRule="auto"/>
        <w:jc w:val="both"/>
        <w:rPr>
          <w:rFonts w:ascii="Arial" w:hAnsi="Arial" w:cs="Arial"/>
          <w:sz w:val="20"/>
          <w:szCs w:val="20"/>
        </w:rPr>
      </w:pPr>
      <w:r w:rsidRPr="00D52CAF">
        <w:rPr>
          <w:rFonts w:ascii="Arial" w:hAnsi="Arial" w:cs="Arial"/>
          <w:sz w:val="20"/>
          <w:szCs w:val="20"/>
        </w:rPr>
        <w:t xml:space="preserve">Naročnik in </w:t>
      </w:r>
      <w:r w:rsidR="008D4936" w:rsidRPr="00D52CAF">
        <w:rPr>
          <w:rFonts w:ascii="Arial" w:hAnsi="Arial" w:cs="Arial"/>
          <w:sz w:val="20"/>
          <w:szCs w:val="20"/>
        </w:rPr>
        <w:t>izvajalec</w:t>
      </w:r>
      <w:r w:rsidRPr="00D52CAF">
        <w:rPr>
          <w:rFonts w:ascii="Arial" w:hAnsi="Arial" w:cs="Arial"/>
          <w:sz w:val="20"/>
          <w:szCs w:val="20"/>
        </w:rPr>
        <w:t xml:space="preserve"> soglašata, da pravica zaračunati pogodbeno kazen ni pogojena z nastankom škode naročniku in </w:t>
      </w:r>
      <w:r w:rsidR="005D27FB" w:rsidRPr="00D52CAF">
        <w:rPr>
          <w:rFonts w:ascii="Arial" w:hAnsi="Arial" w:cs="Arial"/>
          <w:sz w:val="20"/>
          <w:szCs w:val="20"/>
        </w:rPr>
        <w:t>izvajalc</w:t>
      </w:r>
      <w:r w:rsidRPr="00D52CAF">
        <w:rPr>
          <w:rFonts w:ascii="Arial" w:hAnsi="Arial" w:cs="Arial"/>
          <w:sz w:val="20"/>
          <w:szCs w:val="20"/>
        </w:rPr>
        <w:t>a ne odvezuje k izpolnitvi pogodbenih obveznosti, prav tako pa ne vpliva na druge pogodbene ali zakonske pravice naročnika (npr. unovčitev zavarovanj, odstop od Pogodbe itd.).</w:t>
      </w:r>
      <w:r w:rsidR="008D4936" w:rsidRPr="00D52CAF">
        <w:rPr>
          <w:rFonts w:ascii="Arial" w:hAnsi="Arial" w:cs="Arial"/>
          <w:sz w:val="20"/>
          <w:szCs w:val="20"/>
        </w:rPr>
        <w:t xml:space="preserve"> </w:t>
      </w:r>
    </w:p>
    <w:p w14:paraId="49CCDBCF" w14:textId="77777777" w:rsidR="008D4936" w:rsidRPr="00D52CAF" w:rsidRDefault="008D4936" w:rsidP="004A47FE">
      <w:pPr>
        <w:spacing w:after="0" w:line="240" w:lineRule="auto"/>
        <w:jc w:val="both"/>
        <w:rPr>
          <w:rFonts w:ascii="Arial" w:hAnsi="Arial" w:cs="Arial"/>
          <w:sz w:val="20"/>
          <w:szCs w:val="20"/>
        </w:rPr>
      </w:pPr>
    </w:p>
    <w:p w14:paraId="53197561" w14:textId="77777777" w:rsidR="009A77ED" w:rsidRPr="00D52CAF" w:rsidRDefault="009A77ED" w:rsidP="009A77ED">
      <w:pPr>
        <w:spacing w:after="0" w:line="240" w:lineRule="auto"/>
        <w:jc w:val="center"/>
        <w:rPr>
          <w:rFonts w:ascii="Arial" w:hAnsi="Arial" w:cs="Arial"/>
          <w:sz w:val="20"/>
          <w:szCs w:val="20"/>
        </w:rPr>
      </w:pPr>
      <w:r w:rsidRPr="00D52CAF">
        <w:rPr>
          <w:rFonts w:ascii="Arial" w:hAnsi="Arial" w:cs="Arial"/>
          <w:sz w:val="20"/>
          <w:szCs w:val="20"/>
        </w:rPr>
        <w:t>LASTNIŠTVO IN AVTORSTVO PROJEKTNE DOKUMENTACIJE</w:t>
      </w:r>
    </w:p>
    <w:p w14:paraId="12B8FAA2" w14:textId="77777777" w:rsidR="009A77ED" w:rsidRPr="00D52CAF" w:rsidRDefault="009A77ED"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w:t>
      </w:r>
    </w:p>
    <w:p w14:paraId="5D73DE02" w14:textId="77777777" w:rsidR="009A77ED" w:rsidRPr="00D52CAF" w:rsidRDefault="009A77ED" w:rsidP="004A47FE">
      <w:pPr>
        <w:spacing w:after="0" w:line="240" w:lineRule="auto"/>
        <w:jc w:val="both"/>
        <w:rPr>
          <w:rFonts w:ascii="Arial" w:hAnsi="Arial" w:cs="Arial"/>
          <w:sz w:val="20"/>
          <w:szCs w:val="20"/>
        </w:rPr>
      </w:pPr>
    </w:p>
    <w:p w14:paraId="4118E5AB" w14:textId="06CB4FAF" w:rsidR="009A77ED" w:rsidRPr="00D52CAF" w:rsidRDefault="009A77ED" w:rsidP="009A77ED">
      <w:pPr>
        <w:jc w:val="both"/>
        <w:rPr>
          <w:rFonts w:ascii="Arial" w:hAnsi="Arial" w:cs="Arial"/>
          <w:sz w:val="20"/>
          <w:szCs w:val="20"/>
        </w:rPr>
      </w:pPr>
      <w:r w:rsidRPr="00D52CAF">
        <w:rPr>
          <w:rFonts w:ascii="Arial" w:hAnsi="Arial" w:cs="Arial"/>
          <w:sz w:val="20"/>
          <w:szCs w:val="20"/>
        </w:rPr>
        <w:t>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725AC0">
        <w:rPr>
          <w:rFonts w:ascii="Arial" w:hAnsi="Arial" w:cs="Arial"/>
          <w:sz w:val="20"/>
          <w:szCs w:val="20"/>
        </w:rPr>
        <w:t>,</w:t>
      </w:r>
      <w:r w:rsidRPr="00D52CAF">
        <w:rPr>
          <w:rFonts w:ascii="Arial" w:hAnsi="Arial" w:cs="Arial"/>
          <w:sz w:val="20"/>
          <w:szCs w:val="20"/>
        </w:rPr>
        <w:t xml:space="preserve"> izbran s strani naročnika brez omejitev. </w:t>
      </w:r>
    </w:p>
    <w:p w14:paraId="732F9D05"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r w:rsidR="0028254D" w:rsidRPr="00D52CAF">
        <w:rPr>
          <w:rFonts w:ascii="Arial" w:hAnsi="Arial" w:cs="Arial"/>
          <w:sz w:val="20"/>
          <w:szCs w:val="20"/>
        </w:rPr>
        <w:t>ne realizacije</w:t>
      </w:r>
      <w:r w:rsidRPr="00D52CAF">
        <w:rPr>
          <w:rFonts w:ascii="Arial" w:hAnsi="Arial" w:cs="Arial"/>
          <w:sz w:val="20"/>
          <w:szCs w:val="20"/>
        </w:rPr>
        <w:t xml:space="preserve"> projekta. </w:t>
      </w:r>
    </w:p>
    <w:p w14:paraId="04A7C919"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naročila naročnika ali če brez manjkajočih izpolnitev zanj nima pomena. V konkretnem primeru tako lahko naročnik zahteva vračilo vseh že plačanih zneskov za projekte skupaj z obrestmi, če projekti niso uporabljivi samostojno in na njih ni mogoče nadaljevati upravnih postopkov. </w:t>
      </w:r>
    </w:p>
    <w:p w14:paraId="33DA765C"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PZI, PID) izvede sam ali izvedbo prepusti tretji osebi. </w:t>
      </w:r>
    </w:p>
    <w:p w14:paraId="5EFB7CB0" w14:textId="13DFABCF"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w:t>
      </w:r>
    </w:p>
    <w:p w14:paraId="70EB60E6" w14:textId="77777777" w:rsidR="009A77ED" w:rsidRPr="00D52CAF" w:rsidRDefault="009A77ED" w:rsidP="00B52337">
      <w:pPr>
        <w:spacing w:after="0"/>
        <w:jc w:val="both"/>
        <w:rPr>
          <w:rFonts w:ascii="Arial" w:hAnsi="Arial" w:cs="Arial"/>
          <w:sz w:val="20"/>
          <w:szCs w:val="20"/>
        </w:rPr>
      </w:pPr>
      <w:r w:rsidRPr="00D52CAF">
        <w:rPr>
          <w:rFonts w:ascii="Arial" w:hAnsi="Arial" w:cs="Arial"/>
          <w:sz w:val="20"/>
          <w:szCs w:val="20"/>
        </w:rPr>
        <w:t xml:space="preserve">Izvajalec lahko zadrži kopijo projektne in druge dokumentacije kot referenčno gradivo. Naročnik ne sme razmnoževati ali spreminjati prevzete projektne dokumentacije brez pisnega soglasja izvajalca izven okvira tega projekta. </w:t>
      </w:r>
    </w:p>
    <w:p w14:paraId="10F14627" w14:textId="77777777" w:rsidR="009A77ED" w:rsidRPr="00D52CAF" w:rsidRDefault="009A77ED" w:rsidP="00B52337">
      <w:pPr>
        <w:spacing w:after="0"/>
        <w:jc w:val="both"/>
        <w:rPr>
          <w:rFonts w:ascii="Arial" w:hAnsi="Arial" w:cs="Arial"/>
          <w:sz w:val="20"/>
          <w:szCs w:val="20"/>
        </w:rPr>
      </w:pPr>
    </w:p>
    <w:p w14:paraId="131CFD8B"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ODSTOP OD POGODBE</w:t>
      </w:r>
    </w:p>
    <w:p w14:paraId="5A3779E3" w14:textId="77777777" w:rsidR="005F41CA" w:rsidRPr="00D52CAF" w:rsidRDefault="005F41CA"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 </w:t>
      </w:r>
    </w:p>
    <w:p w14:paraId="1D4BE2BE" w14:textId="77777777" w:rsidR="005F41CA" w:rsidRPr="00D52CAF" w:rsidRDefault="005F41CA" w:rsidP="005F41CA">
      <w:pPr>
        <w:spacing w:after="0" w:line="240" w:lineRule="auto"/>
        <w:rPr>
          <w:rFonts w:ascii="Arial" w:hAnsi="Arial" w:cs="Arial"/>
          <w:sz w:val="20"/>
          <w:szCs w:val="20"/>
          <w:lang w:val="de-DE"/>
        </w:rPr>
      </w:pPr>
      <w:r w:rsidRPr="00D52CAF">
        <w:rPr>
          <w:rFonts w:ascii="Arial" w:hAnsi="Arial" w:cs="Arial"/>
          <w:sz w:val="20"/>
          <w:szCs w:val="20"/>
        </w:rPr>
        <w:lastRenderedPageBreak/>
        <w:t xml:space="preserve">V primeru, da </w:t>
      </w:r>
      <w:r w:rsidR="008D4936" w:rsidRPr="00D52CAF">
        <w:rPr>
          <w:rFonts w:ascii="Arial" w:hAnsi="Arial" w:cs="Arial"/>
          <w:sz w:val="20"/>
          <w:szCs w:val="20"/>
        </w:rPr>
        <w:t>izvajalec</w:t>
      </w:r>
      <w:r w:rsidRPr="00D52CAF">
        <w:rPr>
          <w:rFonts w:ascii="Arial" w:hAnsi="Arial" w:cs="Arial"/>
          <w:sz w:val="20"/>
          <w:szCs w:val="20"/>
        </w:rPr>
        <w:t>:</w:t>
      </w:r>
    </w:p>
    <w:p w14:paraId="03464E5F"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postane insolventen oz. je zoper njega uveden postopek zaradi insolventnosti ali prisilnega prenehanja po ZFPPIPP ali mu je na podlagi izvršljive sodne ali upravne odločbe izrečen ukrep prepovedi opravljanja dejavnosti,</w:t>
      </w:r>
    </w:p>
    <w:p w14:paraId="3B394098"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ne dosega pogodbeno dogovorjene kvalitete in te ni vzpostavil niti v naknadnem roku, ki ga določi naročnik,</w:t>
      </w:r>
    </w:p>
    <w:p w14:paraId="1E6FD5E6"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prekine z deli brez pisnega soglasja naročnika,</w:t>
      </w:r>
    </w:p>
    <w:p w14:paraId="436D9865"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zamuja z rokom izvedbe pogodbenih obveznosti in te zamude ne nadoknadi niti v naknadnem roku, ki ga določi naročnik,</w:t>
      </w:r>
    </w:p>
    <w:p w14:paraId="5E7C2B3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dela izvaja s podizvajalcem, ki ni dogovorjen s to pogodbo,</w:t>
      </w:r>
    </w:p>
    <w:p w14:paraId="5C93A71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naročniku ne predloži finančnega zavarovanja, kot je določeno s to pogodbo,</w:t>
      </w:r>
    </w:p>
    <w:p w14:paraId="277EE937"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ali njegov podizvajalec krši delovno, </w:t>
      </w:r>
      <w:proofErr w:type="spellStart"/>
      <w:r w:rsidRPr="00D52CAF">
        <w:rPr>
          <w:rFonts w:ascii="Arial" w:hAnsi="Arial" w:cs="Arial"/>
          <w:sz w:val="20"/>
          <w:szCs w:val="20"/>
        </w:rPr>
        <w:t>okoljsko</w:t>
      </w:r>
      <w:proofErr w:type="spellEnd"/>
      <w:r w:rsidRPr="00D52CAF">
        <w:rPr>
          <w:rFonts w:ascii="Arial" w:hAnsi="Arial" w:cs="Arial"/>
          <w:sz w:val="20"/>
          <w:szCs w:val="20"/>
        </w:rPr>
        <w:t xml:space="preserve"> ali socialno zakonodajo, kot je določeno v 67. členu ZJN-3,</w:t>
      </w:r>
    </w:p>
    <w:p w14:paraId="4AC5A91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iz krivdnih razlogov na strani </w:t>
      </w:r>
      <w:r w:rsidR="008D4936" w:rsidRPr="00D52CAF">
        <w:rPr>
          <w:rFonts w:ascii="Arial" w:hAnsi="Arial" w:cs="Arial"/>
          <w:sz w:val="20"/>
          <w:szCs w:val="20"/>
        </w:rPr>
        <w:t>izvajalca</w:t>
      </w:r>
      <w:r w:rsidRPr="00D52CAF">
        <w:rPr>
          <w:rFonts w:ascii="Arial" w:hAnsi="Arial" w:cs="Arial"/>
          <w:sz w:val="20"/>
          <w:szCs w:val="20"/>
        </w:rPr>
        <w:t>,</w:t>
      </w:r>
    </w:p>
    <w:p w14:paraId="1BF597FA" w14:textId="77777777" w:rsidR="005F41CA" w:rsidRPr="00D52CAF" w:rsidRDefault="005F41CA" w:rsidP="005F41CA">
      <w:pPr>
        <w:pStyle w:val="Odstavekseznama"/>
        <w:spacing w:after="0" w:line="240" w:lineRule="auto"/>
        <w:ind w:left="0"/>
        <w:jc w:val="both"/>
        <w:rPr>
          <w:rFonts w:ascii="Arial" w:hAnsi="Arial" w:cs="Arial"/>
          <w:sz w:val="20"/>
          <w:szCs w:val="20"/>
        </w:rPr>
      </w:pPr>
    </w:p>
    <w:p w14:paraId="37D40E83" w14:textId="77777777" w:rsidR="005F41CA" w:rsidRPr="00D52CAF" w:rsidRDefault="005F41CA" w:rsidP="005F41CA">
      <w:pPr>
        <w:pStyle w:val="Odstavekseznama"/>
        <w:spacing w:after="0" w:line="240" w:lineRule="auto"/>
        <w:ind w:left="0"/>
        <w:jc w:val="both"/>
        <w:rPr>
          <w:rFonts w:ascii="Arial" w:hAnsi="Arial" w:cs="Arial"/>
          <w:sz w:val="20"/>
          <w:szCs w:val="20"/>
        </w:rPr>
      </w:pPr>
      <w:r w:rsidRPr="00D52CAF">
        <w:rPr>
          <w:rFonts w:ascii="Arial" w:hAnsi="Arial" w:cs="Arial"/>
          <w:sz w:val="20"/>
          <w:szCs w:val="20"/>
        </w:rPr>
        <w:t>lahko naročnik odstopi od te pogodbe. Izjava o odstopu mora biti pisna.</w:t>
      </w:r>
    </w:p>
    <w:p w14:paraId="5D3D965F" w14:textId="77777777" w:rsidR="005F41CA" w:rsidRPr="00D52CAF" w:rsidRDefault="005F41CA" w:rsidP="005F41CA">
      <w:pPr>
        <w:spacing w:after="0" w:line="240" w:lineRule="auto"/>
        <w:jc w:val="both"/>
        <w:rPr>
          <w:rFonts w:ascii="Arial" w:hAnsi="Arial" w:cs="Arial"/>
          <w:sz w:val="20"/>
          <w:szCs w:val="20"/>
        </w:rPr>
      </w:pPr>
    </w:p>
    <w:p w14:paraId="1EBEB21A" w14:textId="77777777" w:rsidR="005F41CA" w:rsidRPr="00D52CAF" w:rsidRDefault="005F41CA" w:rsidP="005F41CA">
      <w:pPr>
        <w:spacing w:after="0" w:line="240" w:lineRule="auto"/>
        <w:jc w:val="both"/>
        <w:rPr>
          <w:rFonts w:ascii="Arial" w:hAnsi="Arial" w:cs="Arial"/>
          <w:b/>
          <w:sz w:val="20"/>
          <w:szCs w:val="20"/>
        </w:rPr>
      </w:pPr>
      <w:r w:rsidRPr="00D52CAF">
        <w:rPr>
          <w:rFonts w:ascii="Arial" w:hAnsi="Arial" w:cs="Arial"/>
          <w:sz w:val="20"/>
          <w:szCs w:val="20"/>
        </w:rPr>
        <w:t xml:space="preserve">V primeru neplačila s pogodbo določenega pogodbenega zneska, lahko </w:t>
      </w:r>
      <w:r w:rsidR="005D27FB" w:rsidRPr="00D52CAF">
        <w:rPr>
          <w:rFonts w:ascii="Arial" w:hAnsi="Arial" w:cs="Arial"/>
          <w:sz w:val="20"/>
          <w:szCs w:val="20"/>
        </w:rPr>
        <w:t>izvajalec</w:t>
      </w:r>
      <w:r w:rsidRPr="00D52CAF">
        <w:rPr>
          <w:rFonts w:ascii="Arial" w:hAnsi="Arial" w:cs="Arial"/>
          <w:sz w:val="20"/>
          <w:szCs w:val="20"/>
        </w:rPr>
        <w:t xml:space="preserve"> od pogodbe odstopi šele, po predhodnem pozivu naročniku, da ga plača v roku 30 dni od prejema poziva.  </w:t>
      </w:r>
    </w:p>
    <w:p w14:paraId="14C33F07" w14:textId="77777777" w:rsidR="005F41CA" w:rsidRPr="00D52CAF" w:rsidRDefault="005F41CA" w:rsidP="005F41CA">
      <w:pPr>
        <w:spacing w:after="0" w:line="240" w:lineRule="auto"/>
        <w:jc w:val="both"/>
        <w:rPr>
          <w:rFonts w:ascii="Arial" w:hAnsi="Arial" w:cs="Arial"/>
          <w:b/>
          <w:sz w:val="20"/>
          <w:szCs w:val="20"/>
        </w:rPr>
      </w:pPr>
    </w:p>
    <w:p w14:paraId="2155B022"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V primeru  prekinitve pogodbenega razmerja je </w:t>
      </w:r>
      <w:r w:rsidR="005D27FB" w:rsidRPr="00D52CAF">
        <w:rPr>
          <w:rFonts w:ascii="Arial" w:hAnsi="Arial" w:cs="Arial"/>
          <w:sz w:val="20"/>
          <w:szCs w:val="20"/>
        </w:rPr>
        <w:t>izvajalec</w:t>
      </w:r>
      <w:r w:rsidRPr="00D52CAF">
        <w:rPr>
          <w:rFonts w:ascii="Arial" w:hAnsi="Arial" w:cs="Arial"/>
          <w:sz w:val="20"/>
          <w:szCs w:val="20"/>
        </w:rPr>
        <w:t xml:space="preserve"> upravičen do dogovorjenega plačila za tiste dele naročila, ki jih je do prekinitve naročnik potrdil, kot tudi do sorazmernega plačila za tiste dele naročila, s katerih izpolnitvijo je pred prekinitvijo začel.</w:t>
      </w:r>
    </w:p>
    <w:p w14:paraId="6F52D1DB" w14:textId="77777777" w:rsidR="008D4936" w:rsidRPr="00D52CAF" w:rsidRDefault="008D4936" w:rsidP="005F41CA">
      <w:pPr>
        <w:spacing w:after="0" w:line="240" w:lineRule="auto"/>
        <w:jc w:val="both"/>
        <w:rPr>
          <w:rFonts w:ascii="Arial" w:hAnsi="Arial" w:cs="Arial"/>
          <w:b/>
          <w:sz w:val="20"/>
          <w:szCs w:val="20"/>
        </w:rPr>
      </w:pPr>
    </w:p>
    <w:p w14:paraId="57499FAA" w14:textId="77777777" w:rsidR="005F41CA" w:rsidRPr="00D52CAF" w:rsidRDefault="005F41CA" w:rsidP="005F41CA">
      <w:pPr>
        <w:spacing w:after="0" w:line="240" w:lineRule="auto"/>
        <w:jc w:val="both"/>
        <w:rPr>
          <w:rFonts w:ascii="Arial" w:hAnsi="Arial" w:cs="Arial"/>
          <w:b/>
          <w:sz w:val="20"/>
          <w:szCs w:val="20"/>
        </w:rPr>
      </w:pPr>
    </w:p>
    <w:p w14:paraId="3E7F262F"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PREDSTAVNIKI PO POGODBI</w:t>
      </w:r>
    </w:p>
    <w:p w14:paraId="2EE8A25B" w14:textId="77777777" w:rsidR="005F41C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F41CA" w:rsidRPr="00D52CAF">
        <w:rPr>
          <w:rFonts w:ascii="Arial" w:hAnsi="Arial" w:cs="Arial"/>
          <w:sz w:val="20"/>
          <w:szCs w:val="20"/>
        </w:rPr>
        <w:t>člen</w:t>
      </w:r>
    </w:p>
    <w:p w14:paraId="2DA94943" w14:textId="77777777" w:rsidR="005F41CA" w:rsidRPr="00D52CAF" w:rsidRDefault="005F41CA" w:rsidP="005F41CA">
      <w:pPr>
        <w:pStyle w:val="Glava"/>
        <w:jc w:val="both"/>
        <w:rPr>
          <w:rFonts w:ascii="Arial" w:hAnsi="Arial" w:cs="Arial"/>
          <w:b/>
          <w:sz w:val="20"/>
          <w:szCs w:val="20"/>
        </w:rPr>
      </w:pPr>
    </w:p>
    <w:p w14:paraId="526C5EC3" w14:textId="77777777" w:rsidR="005F41CA" w:rsidRPr="00D52CAF" w:rsidRDefault="005F41CA" w:rsidP="005F41CA">
      <w:pPr>
        <w:spacing w:after="0" w:line="240" w:lineRule="auto"/>
        <w:jc w:val="both"/>
        <w:rPr>
          <w:rFonts w:ascii="Arial" w:hAnsi="Arial" w:cs="Arial"/>
          <w:color w:val="000000" w:themeColor="text1"/>
          <w:sz w:val="20"/>
          <w:szCs w:val="20"/>
        </w:rPr>
      </w:pPr>
      <w:r w:rsidRPr="00D52CAF">
        <w:rPr>
          <w:rFonts w:ascii="Arial" w:hAnsi="Arial" w:cs="Arial"/>
          <w:color w:val="000000" w:themeColor="text1"/>
          <w:sz w:val="20"/>
          <w:szCs w:val="20"/>
        </w:rPr>
        <w:t xml:space="preserve">Naročnik za svojega pooblaščenega predstavnika določa </w:t>
      </w:r>
      <w:r w:rsidR="00F11B9F" w:rsidRPr="00D52CAF">
        <w:rPr>
          <w:rFonts w:ascii="Arial" w:hAnsi="Arial" w:cs="Arial"/>
          <w:color w:val="000000" w:themeColor="text1"/>
          <w:sz w:val="20"/>
          <w:szCs w:val="20"/>
        </w:rPr>
        <w:t xml:space="preserve">_________________________ </w:t>
      </w:r>
      <w:r w:rsidRPr="00D52CAF">
        <w:rPr>
          <w:rFonts w:ascii="Arial" w:hAnsi="Arial" w:cs="Arial"/>
          <w:color w:val="000000" w:themeColor="text1"/>
          <w:sz w:val="20"/>
          <w:szCs w:val="20"/>
        </w:rPr>
        <w:t xml:space="preserve">(vpisati ime in naziv ter kontaktne podatke, vključno z e-naslovom), ki je pooblaščen/a, da zastopa naročnika v vseh vprašanjih, ki zadevajo izvrševanje ali uveljavitev te pogodbe. </w:t>
      </w:r>
    </w:p>
    <w:p w14:paraId="227C4D5C" w14:textId="77777777" w:rsidR="005F41CA" w:rsidRPr="00D52CAF" w:rsidRDefault="005F41CA" w:rsidP="005F41CA">
      <w:pPr>
        <w:spacing w:after="0" w:line="240" w:lineRule="auto"/>
        <w:jc w:val="both"/>
        <w:rPr>
          <w:rFonts w:ascii="Arial" w:hAnsi="Arial" w:cs="Arial"/>
          <w:color w:val="000000" w:themeColor="text1"/>
          <w:sz w:val="20"/>
          <w:szCs w:val="20"/>
        </w:rPr>
      </w:pPr>
    </w:p>
    <w:p w14:paraId="15B09931" w14:textId="77777777" w:rsidR="005F41CA" w:rsidRPr="00D52CAF" w:rsidRDefault="005D27FB" w:rsidP="005F41CA">
      <w:pPr>
        <w:spacing w:after="0" w:line="240" w:lineRule="auto"/>
        <w:jc w:val="both"/>
        <w:rPr>
          <w:rFonts w:ascii="Arial" w:hAnsi="Arial" w:cs="Arial"/>
          <w:color w:val="000000" w:themeColor="text1"/>
          <w:sz w:val="20"/>
          <w:szCs w:val="20"/>
        </w:rPr>
      </w:pPr>
      <w:r w:rsidRPr="00D52CAF">
        <w:rPr>
          <w:rFonts w:ascii="Arial" w:hAnsi="Arial" w:cs="Arial"/>
          <w:color w:val="000000" w:themeColor="text1"/>
          <w:sz w:val="20"/>
          <w:szCs w:val="20"/>
        </w:rPr>
        <w:t>Izvajalec</w:t>
      </w:r>
      <w:r w:rsidR="005F41CA" w:rsidRPr="00D52CAF">
        <w:rPr>
          <w:rFonts w:ascii="Arial" w:hAnsi="Arial" w:cs="Arial"/>
          <w:color w:val="000000" w:themeColor="text1"/>
          <w:sz w:val="20"/>
          <w:szCs w:val="20"/>
        </w:rPr>
        <w:t xml:space="preserve"> za svojega pooblaščenega predstavnika določa </w:t>
      </w:r>
      <w:r w:rsidR="00F11B9F" w:rsidRPr="00D52CAF">
        <w:rPr>
          <w:rFonts w:ascii="Arial" w:hAnsi="Arial" w:cs="Arial"/>
          <w:color w:val="000000" w:themeColor="text1"/>
          <w:sz w:val="20"/>
          <w:szCs w:val="20"/>
        </w:rPr>
        <w:t xml:space="preserve">_________________________ </w:t>
      </w:r>
      <w:r w:rsidR="005F41CA" w:rsidRPr="00D52CAF">
        <w:rPr>
          <w:rFonts w:ascii="Arial" w:hAnsi="Arial" w:cs="Arial"/>
          <w:color w:val="000000" w:themeColor="text1"/>
          <w:sz w:val="20"/>
          <w:szCs w:val="20"/>
        </w:rPr>
        <w:t xml:space="preserve">(vpisati ime in naziv ter kontaktne podatke, vključno z e-naslovom), ki je pooblaščen/a, da kot vodja projekta zastopa </w:t>
      </w:r>
      <w:r w:rsidRPr="00D52CAF">
        <w:rPr>
          <w:rFonts w:ascii="Arial" w:hAnsi="Arial" w:cs="Arial"/>
          <w:color w:val="000000" w:themeColor="text1"/>
          <w:sz w:val="20"/>
          <w:szCs w:val="20"/>
        </w:rPr>
        <w:t>izvajalc</w:t>
      </w:r>
      <w:r w:rsidR="005F41CA" w:rsidRPr="00D52CAF">
        <w:rPr>
          <w:rFonts w:ascii="Arial" w:hAnsi="Arial" w:cs="Arial"/>
          <w:color w:val="000000" w:themeColor="text1"/>
          <w:sz w:val="20"/>
          <w:szCs w:val="20"/>
        </w:rPr>
        <w:t xml:space="preserve">a v vseh vprašanjih, ki zadevajo izvrševanje ali uveljavitev te pogodbe. </w:t>
      </w:r>
    </w:p>
    <w:p w14:paraId="32F1AD51" w14:textId="77777777" w:rsidR="005F41CA" w:rsidRPr="00D52CAF" w:rsidRDefault="005F41CA" w:rsidP="005F41CA">
      <w:pPr>
        <w:spacing w:after="0" w:line="240" w:lineRule="auto"/>
        <w:jc w:val="both"/>
        <w:rPr>
          <w:rFonts w:ascii="Arial" w:hAnsi="Arial" w:cs="Arial"/>
          <w:sz w:val="20"/>
          <w:szCs w:val="20"/>
        </w:rPr>
      </w:pPr>
    </w:p>
    <w:p w14:paraId="7C92BEF5"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Pooblaščeni predstavnik </w:t>
      </w:r>
      <w:r w:rsidR="005D27FB" w:rsidRPr="00D52CAF">
        <w:rPr>
          <w:rFonts w:ascii="Arial" w:hAnsi="Arial" w:cs="Arial"/>
          <w:sz w:val="20"/>
          <w:szCs w:val="20"/>
        </w:rPr>
        <w:t>izvajalc</w:t>
      </w:r>
      <w:r w:rsidRPr="00D52CAF">
        <w:rPr>
          <w:rFonts w:ascii="Arial" w:hAnsi="Arial" w:cs="Arial"/>
          <w:sz w:val="20"/>
          <w:szCs w:val="20"/>
        </w:rPr>
        <w:t xml:space="preserve">a je dolžan ves čas trajanja pogodbe neposredno in tvorno sodelovati s predstavnikom naročnika. </w:t>
      </w:r>
    </w:p>
    <w:p w14:paraId="24B4C899" w14:textId="77777777" w:rsidR="003E240A" w:rsidRPr="00D52CAF" w:rsidRDefault="003E240A" w:rsidP="005F41CA">
      <w:pPr>
        <w:spacing w:after="0" w:line="240" w:lineRule="auto"/>
        <w:jc w:val="both"/>
        <w:rPr>
          <w:rFonts w:ascii="Arial" w:hAnsi="Arial" w:cs="Arial"/>
          <w:b/>
          <w:sz w:val="20"/>
          <w:szCs w:val="20"/>
        </w:rPr>
      </w:pPr>
    </w:p>
    <w:p w14:paraId="46805858"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STROKOVNI KADER</w:t>
      </w:r>
    </w:p>
    <w:p w14:paraId="44C9FBBD" w14:textId="77777777" w:rsidR="003E240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3E240A" w:rsidRPr="00D52CAF">
        <w:rPr>
          <w:rFonts w:ascii="Arial" w:hAnsi="Arial" w:cs="Arial"/>
          <w:sz w:val="20"/>
          <w:szCs w:val="20"/>
        </w:rPr>
        <w:t>člen</w:t>
      </w:r>
    </w:p>
    <w:p w14:paraId="13CB5E59" w14:textId="77777777" w:rsidR="003E240A" w:rsidRPr="00D52CAF" w:rsidRDefault="003E240A" w:rsidP="003E240A">
      <w:pPr>
        <w:spacing w:after="0" w:line="240" w:lineRule="auto"/>
        <w:jc w:val="both"/>
        <w:rPr>
          <w:rFonts w:ascii="Arial" w:hAnsi="Arial" w:cs="Arial"/>
          <w:sz w:val="20"/>
          <w:szCs w:val="20"/>
        </w:rPr>
      </w:pPr>
    </w:p>
    <w:p w14:paraId="7BEF4A41" w14:textId="77777777" w:rsidR="003E240A" w:rsidRPr="00D52CAF" w:rsidRDefault="003E240A" w:rsidP="003E240A">
      <w:pPr>
        <w:spacing w:after="0" w:line="240" w:lineRule="auto"/>
        <w:jc w:val="both"/>
        <w:rPr>
          <w:rFonts w:ascii="Arial" w:hAnsi="Arial" w:cs="Arial"/>
          <w:sz w:val="20"/>
          <w:szCs w:val="20"/>
        </w:rPr>
      </w:pPr>
      <w:r w:rsidRPr="00D52CAF">
        <w:rPr>
          <w:rFonts w:ascii="Arial" w:hAnsi="Arial" w:cs="Arial"/>
          <w:sz w:val="20"/>
          <w:szCs w:val="20"/>
        </w:rPr>
        <w:t xml:space="preserve">Strokovni kader </w:t>
      </w:r>
      <w:r w:rsidR="008D4936" w:rsidRPr="00D52CAF">
        <w:rPr>
          <w:rFonts w:ascii="Arial" w:hAnsi="Arial" w:cs="Arial"/>
          <w:sz w:val="20"/>
          <w:szCs w:val="20"/>
        </w:rPr>
        <w:t>izvajalca</w:t>
      </w:r>
      <w:r w:rsidRPr="00D52CAF">
        <w:rPr>
          <w:rFonts w:ascii="Arial" w:hAnsi="Arial" w:cs="Arial"/>
          <w:sz w:val="20"/>
          <w:szCs w:val="20"/>
        </w:rPr>
        <w:t>:</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208"/>
        <w:gridCol w:w="4151"/>
      </w:tblGrid>
      <w:tr w:rsidR="003E240A" w:rsidRPr="00D52CAF" w14:paraId="470D5A17"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26009C39" w14:textId="77777777" w:rsidR="003E240A" w:rsidRPr="00D52CAF" w:rsidRDefault="003E240A">
            <w:pPr>
              <w:pStyle w:val="Other0"/>
              <w:shd w:val="clear" w:color="auto" w:fill="auto"/>
              <w:spacing w:after="0" w:line="240" w:lineRule="auto"/>
              <w:rPr>
                <w:rFonts w:ascii="Arial" w:hAnsi="Arial" w:cs="Arial"/>
                <w:sz w:val="20"/>
                <w:szCs w:val="20"/>
              </w:rPr>
            </w:pPr>
            <w:r w:rsidRPr="00D52CAF">
              <w:rPr>
                <w:rFonts w:ascii="Arial" w:eastAsia="Arial Narrow" w:hAnsi="Arial" w:cs="Arial"/>
                <w:color w:val="000000"/>
                <w:sz w:val="20"/>
                <w:szCs w:val="20"/>
                <w:lang w:bidi="sl-SI"/>
              </w:rPr>
              <w:t>Pooblaščeni arhitekt – vodja projekt</w:t>
            </w:r>
            <w:r w:rsidR="00F11B9F" w:rsidRPr="00D52CAF">
              <w:rPr>
                <w:rFonts w:ascii="Arial" w:eastAsia="Arial Narrow" w:hAnsi="Arial" w:cs="Arial"/>
                <w:color w:val="000000"/>
                <w:sz w:val="20"/>
                <w:szCs w:val="20"/>
                <w:lang w:bidi="sl-SI"/>
              </w:rPr>
              <w:t>iranja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0075ECE2" w14:textId="77777777" w:rsidR="003E240A" w:rsidRPr="00D52CAF" w:rsidRDefault="003E240A" w:rsidP="00BC1417">
            <w:pPr>
              <w:pStyle w:val="Other0"/>
              <w:shd w:val="clear" w:color="auto" w:fill="auto"/>
              <w:spacing w:after="0" w:line="240" w:lineRule="auto"/>
              <w:rPr>
                <w:rFonts w:ascii="Arial" w:hAnsi="Arial" w:cs="Arial"/>
                <w:sz w:val="20"/>
                <w:szCs w:val="20"/>
              </w:rPr>
            </w:pPr>
          </w:p>
        </w:tc>
      </w:tr>
      <w:tr w:rsidR="003613AA" w:rsidRPr="00D52CAF" w14:paraId="27877D91"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664602D7" w14:textId="77777777" w:rsidR="003613AA" w:rsidRPr="00D52CAF" w:rsidRDefault="003613AA" w:rsidP="003613AA">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 xml:space="preserve">Pooblaščeni arhitekt </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26E7D949" w14:textId="77777777" w:rsidR="003613AA" w:rsidRPr="00D52CAF" w:rsidRDefault="003613AA" w:rsidP="00BC1417">
            <w:pPr>
              <w:pStyle w:val="Other0"/>
              <w:shd w:val="clear" w:color="auto" w:fill="auto"/>
              <w:spacing w:after="0" w:line="240" w:lineRule="auto"/>
              <w:rPr>
                <w:rFonts w:ascii="Arial" w:hAnsi="Arial" w:cs="Arial"/>
                <w:sz w:val="20"/>
                <w:szCs w:val="20"/>
              </w:rPr>
            </w:pPr>
          </w:p>
        </w:tc>
      </w:tr>
      <w:tr w:rsidR="003E240A" w:rsidRPr="00D52CAF" w14:paraId="69B5ECF2"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13E8F86C" w14:textId="77777777" w:rsidR="003E240A" w:rsidRPr="00D52CAF" w:rsidRDefault="003E240A"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gradbeništva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B8F0B6B" w14:textId="77777777" w:rsidR="003E240A" w:rsidRPr="00D52CAF" w:rsidRDefault="003E240A" w:rsidP="00BC1417">
            <w:pPr>
              <w:pStyle w:val="Other0"/>
              <w:shd w:val="clear" w:color="auto" w:fill="auto"/>
              <w:spacing w:after="0" w:line="240" w:lineRule="auto"/>
              <w:rPr>
                <w:rFonts w:ascii="Arial" w:hAnsi="Arial" w:cs="Arial"/>
                <w:sz w:val="20"/>
                <w:szCs w:val="20"/>
              </w:rPr>
            </w:pPr>
          </w:p>
        </w:tc>
      </w:tr>
      <w:tr w:rsidR="00AF584E" w:rsidRPr="00D52CAF" w14:paraId="6D103C76"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03500178" w14:textId="77777777" w:rsidR="00AF584E" w:rsidRPr="00D52CAF" w:rsidRDefault="00AF584E"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strojništva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2F550E3E" w14:textId="77777777" w:rsidR="00AF584E" w:rsidRPr="00D52CAF" w:rsidRDefault="00AF584E" w:rsidP="00BC1417">
            <w:pPr>
              <w:pStyle w:val="Other0"/>
              <w:shd w:val="clear" w:color="auto" w:fill="auto"/>
              <w:spacing w:after="0" w:line="240" w:lineRule="auto"/>
              <w:rPr>
                <w:rFonts w:ascii="Arial" w:hAnsi="Arial" w:cs="Arial"/>
                <w:sz w:val="20"/>
                <w:szCs w:val="20"/>
              </w:rPr>
            </w:pPr>
          </w:p>
        </w:tc>
      </w:tr>
      <w:tr w:rsidR="00AF584E" w:rsidRPr="00D52CAF" w14:paraId="368AA966"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22EC66D7" w14:textId="77777777" w:rsidR="00AF584E" w:rsidRPr="00D52CAF" w:rsidRDefault="00AF584E" w:rsidP="00AF584E">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elektrotehnike</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2321634" w14:textId="77777777" w:rsidR="00AF584E" w:rsidRPr="00D52CAF" w:rsidRDefault="00AF584E" w:rsidP="00BC1417">
            <w:pPr>
              <w:pStyle w:val="Other0"/>
              <w:shd w:val="clear" w:color="auto" w:fill="auto"/>
              <w:spacing w:after="0" w:line="240" w:lineRule="auto"/>
              <w:rPr>
                <w:rFonts w:ascii="Arial" w:hAnsi="Arial" w:cs="Arial"/>
                <w:sz w:val="20"/>
                <w:szCs w:val="20"/>
              </w:rPr>
            </w:pPr>
          </w:p>
        </w:tc>
      </w:tr>
      <w:tr w:rsidR="00B52337" w:rsidRPr="00D52CAF" w14:paraId="3FAD634D"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0091861A" w14:textId="77777777" w:rsidR="00B52337" w:rsidRPr="00D52CAF" w:rsidRDefault="00B52337"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BIM koordinator</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9D230F7" w14:textId="77777777" w:rsidR="00B52337" w:rsidRPr="00D52CAF" w:rsidRDefault="00B52337" w:rsidP="00BC1417">
            <w:pPr>
              <w:pStyle w:val="Other0"/>
              <w:shd w:val="clear" w:color="auto" w:fill="auto"/>
              <w:spacing w:after="0" w:line="240" w:lineRule="auto"/>
              <w:rPr>
                <w:rFonts w:ascii="Arial" w:hAnsi="Arial" w:cs="Arial"/>
                <w:sz w:val="20"/>
                <w:szCs w:val="20"/>
              </w:rPr>
            </w:pPr>
          </w:p>
        </w:tc>
      </w:tr>
    </w:tbl>
    <w:p w14:paraId="79C751AB" w14:textId="77777777" w:rsidR="003E240A" w:rsidRPr="00D52CAF" w:rsidRDefault="003E240A" w:rsidP="00FB6AC2">
      <w:pPr>
        <w:pStyle w:val="Telobesedila"/>
        <w:rPr>
          <w:sz w:val="20"/>
          <w:szCs w:val="20"/>
        </w:rPr>
      </w:pPr>
    </w:p>
    <w:p w14:paraId="6E94FF02" w14:textId="77777777" w:rsidR="003E240A" w:rsidRPr="00D52CAF" w:rsidRDefault="003E240A" w:rsidP="00FB6AC2">
      <w:pPr>
        <w:pStyle w:val="Telobesedila"/>
        <w:rPr>
          <w:sz w:val="20"/>
          <w:szCs w:val="20"/>
        </w:rPr>
      </w:pPr>
      <w:r w:rsidRPr="00D52CAF">
        <w:rPr>
          <w:sz w:val="20"/>
          <w:szCs w:val="20"/>
        </w:rPr>
        <w:t xml:space="preserve">Strokovni kader mora poklicne naloge opravljati v eni od predpisanih oblik v okviru </w:t>
      </w:r>
      <w:r w:rsidR="00B52337" w:rsidRPr="00D52CAF">
        <w:rPr>
          <w:sz w:val="20"/>
          <w:szCs w:val="20"/>
        </w:rPr>
        <w:t xml:space="preserve">projektanta </w:t>
      </w:r>
      <w:r w:rsidRPr="00D52CAF">
        <w:rPr>
          <w:sz w:val="20"/>
          <w:szCs w:val="20"/>
        </w:rPr>
        <w:t xml:space="preserve">(5. in 14. člen ZAID) oziroma mora v postopku javnega naročila nastopati v okviru skupne ponudbe ali kot </w:t>
      </w:r>
      <w:r w:rsidRPr="00D52CAF">
        <w:rPr>
          <w:sz w:val="20"/>
          <w:szCs w:val="20"/>
        </w:rPr>
        <w:lastRenderedPageBreak/>
        <w:t>podizvajalec izvajalca.</w:t>
      </w:r>
    </w:p>
    <w:p w14:paraId="6507F386" w14:textId="77777777" w:rsidR="0063624B" w:rsidRPr="00D52CAF" w:rsidRDefault="0063624B" w:rsidP="003E240A">
      <w:pPr>
        <w:spacing w:after="0" w:line="240" w:lineRule="auto"/>
        <w:jc w:val="both"/>
        <w:rPr>
          <w:rFonts w:ascii="Arial" w:hAnsi="Arial" w:cs="Arial"/>
          <w:sz w:val="20"/>
          <w:szCs w:val="20"/>
        </w:rPr>
      </w:pPr>
    </w:p>
    <w:p w14:paraId="7D1648FF"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PODIZVAJALCI</w:t>
      </w:r>
    </w:p>
    <w:p w14:paraId="5AFB5F5D" w14:textId="77777777" w:rsidR="003E240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w:t>
      </w:r>
      <w:r w:rsidR="003E240A" w:rsidRPr="00D52CAF">
        <w:rPr>
          <w:rFonts w:ascii="Arial" w:hAnsi="Arial" w:cs="Arial"/>
          <w:sz w:val="20"/>
          <w:szCs w:val="20"/>
        </w:rPr>
        <w:t>len</w:t>
      </w:r>
    </w:p>
    <w:p w14:paraId="78864F05" w14:textId="77777777" w:rsidR="0063624B" w:rsidRPr="00D52CAF" w:rsidRDefault="0063624B" w:rsidP="0063624B">
      <w:pPr>
        <w:spacing w:after="0" w:line="276" w:lineRule="auto"/>
        <w:jc w:val="center"/>
        <w:rPr>
          <w:rFonts w:ascii="Arial" w:hAnsi="Arial" w:cs="Arial"/>
          <w:sz w:val="20"/>
          <w:szCs w:val="20"/>
        </w:rPr>
      </w:pPr>
    </w:p>
    <w:p w14:paraId="539263A8"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 xml:space="preserve"> (v primeru nastopa s</w:t>
      </w:r>
      <w:r w:rsidR="0063624B" w:rsidRPr="00D52CAF">
        <w:rPr>
          <w:rFonts w:ascii="Arial" w:hAnsi="Arial" w:cs="Arial"/>
          <w:sz w:val="20"/>
          <w:szCs w:val="20"/>
        </w:rPr>
        <w:t xml:space="preserve"> </w:t>
      </w:r>
      <w:r w:rsidRPr="00D52CAF">
        <w:rPr>
          <w:rFonts w:ascii="Arial" w:hAnsi="Arial" w:cs="Arial"/>
          <w:sz w:val="20"/>
          <w:szCs w:val="20"/>
        </w:rPr>
        <w:t>podizvajalci)</w:t>
      </w:r>
    </w:p>
    <w:p w14:paraId="32061327" w14:textId="77777777" w:rsidR="003E240A" w:rsidRPr="00D52CAF" w:rsidRDefault="003E240A" w:rsidP="003E240A">
      <w:pPr>
        <w:spacing w:after="0" w:line="240" w:lineRule="auto"/>
        <w:jc w:val="center"/>
        <w:rPr>
          <w:rFonts w:ascii="Arial" w:hAnsi="Arial" w:cs="Arial"/>
          <w:color w:val="0070C0"/>
          <w:sz w:val="20"/>
          <w:szCs w:val="20"/>
        </w:rPr>
      </w:pPr>
    </w:p>
    <w:p w14:paraId="2E1980F5"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5D27FB" w:rsidRPr="00D52CAF">
        <w:rPr>
          <w:rFonts w:ascii="Arial" w:hAnsi="Arial" w:cs="Arial"/>
          <w:sz w:val="20"/>
          <w:szCs w:val="20"/>
        </w:rPr>
        <w:t>izvajalc</w:t>
      </w:r>
      <w:r w:rsidRPr="00D52CAF">
        <w:rPr>
          <w:rFonts w:ascii="Arial" w:hAnsi="Arial" w:cs="Arial"/>
          <w:sz w:val="20"/>
          <w:szCs w:val="20"/>
        </w:rPr>
        <w:t xml:space="preserve">a. </w:t>
      </w:r>
    </w:p>
    <w:p w14:paraId="2374FCEA"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Kadar </w:t>
      </w:r>
      <w:r w:rsidR="005D27FB" w:rsidRPr="00D52CAF">
        <w:rPr>
          <w:rFonts w:ascii="Arial" w:hAnsi="Arial" w:cs="Arial"/>
          <w:sz w:val="20"/>
          <w:szCs w:val="20"/>
        </w:rPr>
        <w:t>izvajalec</w:t>
      </w:r>
      <w:r w:rsidRPr="00D52CAF">
        <w:rPr>
          <w:rFonts w:ascii="Arial" w:hAnsi="Arial" w:cs="Arial"/>
          <w:sz w:val="20"/>
          <w:szCs w:val="20"/>
        </w:rPr>
        <w:t xml:space="preserve"> izvaja javno naročilo s podizvajalcem, ki zahteva neposredno plačilo, mora v skladu s 94. členom ZJN-3:</w:t>
      </w:r>
    </w:p>
    <w:p w14:paraId="5A17628A"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 xml:space="preserve">pooblastiti naročnika, da na podlagi potrjenega računa s strani </w:t>
      </w:r>
      <w:r w:rsidR="008D4936" w:rsidRPr="00D52CAF">
        <w:rPr>
          <w:rFonts w:ascii="Arial" w:hAnsi="Arial" w:cs="Arial"/>
          <w:sz w:val="20"/>
          <w:szCs w:val="20"/>
        </w:rPr>
        <w:t>izvajalca</w:t>
      </w:r>
      <w:r w:rsidRPr="00D52CAF">
        <w:rPr>
          <w:rFonts w:ascii="Arial" w:hAnsi="Arial" w:cs="Arial"/>
          <w:sz w:val="20"/>
          <w:szCs w:val="20"/>
        </w:rPr>
        <w:t xml:space="preserve"> neposredno plačuje podizvajalcu,</w:t>
      </w:r>
    </w:p>
    <w:p w14:paraId="4E2C378D"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 xml:space="preserve">predložiti soglasje podizvajalca, na podlagi katerega naročnik namesto </w:t>
      </w:r>
      <w:r w:rsidR="005D27FB" w:rsidRPr="00D52CAF">
        <w:rPr>
          <w:rFonts w:ascii="Arial" w:hAnsi="Arial" w:cs="Arial"/>
          <w:sz w:val="20"/>
          <w:szCs w:val="20"/>
        </w:rPr>
        <w:t>izvajalc</w:t>
      </w:r>
      <w:r w:rsidRPr="00D52CAF">
        <w:rPr>
          <w:rFonts w:ascii="Arial" w:hAnsi="Arial" w:cs="Arial"/>
          <w:sz w:val="20"/>
          <w:szCs w:val="20"/>
        </w:rPr>
        <w:t xml:space="preserve">a poravna podizvajalčevo terjatev do </w:t>
      </w:r>
      <w:r w:rsidR="005D27FB" w:rsidRPr="00D52CAF">
        <w:rPr>
          <w:rFonts w:ascii="Arial" w:hAnsi="Arial" w:cs="Arial"/>
          <w:sz w:val="20"/>
          <w:szCs w:val="20"/>
        </w:rPr>
        <w:t>izvajalc</w:t>
      </w:r>
      <w:r w:rsidRPr="00D52CAF">
        <w:rPr>
          <w:rFonts w:ascii="Arial" w:hAnsi="Arial" w:cs="Arial"/>
          <w:sz w:val="20"/>
          <w:szCs w:val="20"/>
        </w:rPr>
        <w:t>a,</w:t>
      </w:r>
    </w:p>
    <w:p w14:paraId="115BF9E3"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svojemu računu priložiti račun podizvajalca, ki ga je predhodno potrdil.</w:t>
      </w:r>
    </w:p>
    <w:p w14:paraId="108E2EE4" w14:textId="77777777" w:rsidR="003613AA" w:rsidRPr="00D52CAF" w:rsidRDefault="003613AA" w:rsidP="003E240A">
      <w:pPr>
        <w:spacing w:line="240" w:lineRule="auto"/>
        <w:jc w:val="both"/>
        <w:rPr>
          <w:rFonts w:ascii="Arial" w:hAnsi="Arial" w:cs="Arial"/>
          <w:sz w:val="20"/>
          <w:szCs w:val="20"/>
        </w:rPr>
      </w:pPr>
    </w:p>
    <w:p w14:paraId="39A9A7DC"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Naročnik bo potrjene račune podizvajalcev poravnal neposredno podizvajalcem na način in v roku kot je dogovorjeno za plačilo </w:t>
      </w:r>
      <w:r w:rsidR="005D27FB" w:rsidRPr="00D52CAF">
        <w:rPr>
          <w:rFonts w:ascii="Arial" w:hAnsi="Arial" w:cs="Arial"/>
          <w:sz w:val="20"/>
          <w:szCs w:val="20"/>
        </w:rPr>
        <w:t>izvajalc</w:t>
      </w:r>
      <w:r w:rsidRPr="00D52CAF">
        <w:rPr>
          <w:rFonts w:ascii="Arial" w:hAnsi="Arial" w:cs="Arial"/>
          <w:sz w:val="20"/>
          <w:szCs w:val="20"/>
        </w:rPr>
        <w:t xml:space="preserve">u . </w:t>
      </w:r>
    </w:p>
    <w:p w14:paraId="3C998441" w14:textId="77777777" w:rsidR="003E240A" w:rsidRPr="00D52CAF" w:rsidRDefault="005D27FB" w:rsidP="003E240A">
      <w:pPr>
        <w:keepNext/>
        <w:keepLines/>
        <w:tabs>
          <w:tab w:val="left" w:pos="720"/>
        </w:tabs>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D52CAF">
        <w:rPr>
          <w:rFonts w:ascii="Arial" w:hAnsi="Arial" w:cs="Arial"/>
          <w:sz w:val="20"/>
          <w:szCs w:val="20"/>
        </w:rPr>
        <w:t>izvajalec</w:t>
      </w:r>
      <w:r w:rsidR="003E240A" w:rsidRPr="00D52CAF">
        <w:rPr>
          <w:rFonts w:ascii="Arial" w:hAnsi="Arial" w:cs="Arial"/>
          <w:sz w:val="20"/>
          <w:szCs w:val="20"/>
        </w:rPr>
        <w:t xml:space="preserve"> skupaj z obvestilom posredovati tudi podatke in dokumente iz druge, tretje in četrte alineje 94. člena ZJN-3. </w:t>
      </w:r>
    </w:p>
    <w:p w14:paraId="68738994" w14:textId="77777777" w:rsidR="003E240A" w:rsidRPr="00D52CAF" w:rsidRDefault="003E240A" w:rsidP="003E240A">
      <w:pPr>
        <w:spacing w:after="0" w:line="240" w:lineRule="auto"/>
        <w:rPr>
          <w:rFonts w:ascii="Arial" w:hAnsi="Arial" w:cs="Arial"/>
          <w:sz w:val="20"/>
          <w:szCs w:val="20"/>
        </w:rPr>
      </w:pPr>
      <w:r w:rsidRPr="00D52CAF">
        <w:rPr>
          <w:rFonts w:ascii="Arial" w:hAnsi="Arial" w:cs="Arial"/>
          <w:sz w:val="20"/>
          <w:szCs w:val="20"/>
        </w:rPr>
        <w:t xml:space="preserve">V razmerju do naročnika </w:t>
      </w:r>
      <w:r w:rsidR="005D27FB" w:rsidRPr="00D52CAF">
        <w:rPr>
          <w:rFonts w:ascii="Arial" w:hAnsi="Arial" w:cs="Arial"/>
          <w:sz w:val="20"/>
          <w:szCs w:val="20"/>
        </w:rPr>
        <w:t>izvajalec</w:t>
      </w:r>
      <w:r w:rsidRPr="00D52CAF">
        <w:rPr>
          <w:rFonts w:ascii="Arial" w:hAnsi="Arial" w:cs="Arial"/>
          <w:sz w:val="20"/>
          <w:szCs w:val="20"/>
        </w:rPr>
        <w:t xml:space="preserve"> v celoti odgovarja za izvedbo del, ki so predmet te pogodbe. Če naročnik ugotovi, da dela izvaja podizvajalec, ki ni dogovorjen s to pogodbo, ima pravico odstopiti od pogodbe. Naročnik si pridržuje pravico, da lahko kadarkoli preveri kateri podizvajalci opravljajo dela. </w:t>
      </w:r>
    </w:p>
    <w:p w14:paraId="3371D60C" w14:textId="77777777" w:rsidR="003E240A" w:rsidRPr="00D52CAF" w:rsidRDefault="003E240A" w:rsidP="003E240A">
      <w:pPr>
        <w:spacing w:after="0" w:line="240" w:lineRule="auto"/>
        <w:rPr>
          <w:rFonts w:ascii="Arial" w:hAnsi="Arial" w:cs="Arial"/>
          <w:sz w:val="20"/>
          <w:szCs w:val="20"/>
        </w:rPr>
      </w:pPr>
    </w:p>
    <w:p w14:paraId="312D57B0" w14:textId="77777777" w:rsidR="003E240A" w:rsidRPr="00D52CAF" w:rsidRDefault="003E240A" w:rsidP="003E240A">
      <w:pPr>
        <w:spacing w:line="240" w:lineRule="auto"/>
        <w:jc w:val="center"/>
        <w:rPr>
          <w:rFonts w:ascii="Arial" w:hAnsi="Arial" w:cs="Arial"/>
          <w:bCs/>
          <w:i/>
          <w:color w:val="808080"/>
          <w:sz w:val="20"/>
          <w:szCs w:val="20"/>
        </w:rPr>
      </w:pPr>
      <w:r w:rsidRPr="00D52CAF">
        <w:rPr>
          <w:rFonts w:ascii="Arial" w:hAnsi="Arial" w:cs="Arial"/>
          <w:bCs/>
          <w:i/>
          <w:color w:val="808080"/>
          <w:sz w:val="20"/>
          <w:szCs w:val="20"/>
        </w:rPr>
        <w:t xml:space="preserve">(se upošteva, če </w:t>
      </w:r>
      <w:r w:rsidR="005D27FB" w:rsidRPr="00D52CAF">
        <w:rPr>
          <w:rFonts w:ascii="Arial" w:hAnsi="Arial" w:cs="Arial"/>
          <w:bCs/>
          <w:i/>
          <w:color w:val="808080"/>
          <w:sz w:val="20"/>
          <w:szCs w:val="20"/>
        </w:rPr>
        <w:t>izvajalec</w:t>
      </w:r>
      <w:r w:rsidRPr="00D52CAF">
        <w:rPr>
          <w:rFonts w:ascii="Arial" w:hAnsi="Arial" w:cs="Arial"/>
          <w:bCs/>
          <w:i/>
          <w:color w:val="808080"/>
          <w:sz w:val="20"/>
          <w:szCs w:val="20"/>
        </w:rPr>
        <w:t xml:space="preserve"> ne nastopa s podizvajalci)</w:t>
      </w:r>
    </w:p>
    <w:p w14:paraId="3389BFCC" w14:textId="77777777" w:rsidR="003E240A" w:rsidRPr="00D52CAF" w:rsidRDefault="008D4936" w:rsidP="003E240A">
      <w:pPr>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ob predložitvi ponudbe in ob sklenitvi te pogodbe nima vključenih podizvajalcev za izvedbo predmeta te pogodbe. </w:t>
      </w:r>
    </w:p>
    <w:p w14:paraId="468FCC2D" w14:textId="77777777" w:rsidR="003E240A" w:rsidRPr="00D52CAF" w:rsidRDefault="008D4936" w:rsidP="003E240A">
      <w:pPr>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sidR="005D27FB" w:rsidRPr="00D52CAF">
        <w:rPr>
          <w:rFonts w:ascii="Arial" w:hAnsi="Arial" w:cs="Arial"/>
          <w:sz w:val="20"/>
          <w:szCs w:val="20"/>
        </w:rPr>
        <w:t>izvajalec</w:t>
      </w:r>
      <w:r w:rsidR="003E240A" w:rsidRPr="00D52CAF">
        <w:rPr>
          <w:rFonts w:ascii="Arial" w:hAnsi="Arial" w:cs="Arial"/>
          <w:sz w:val="20"/>
          <w:szCs w:val="20"/>
        </w:rPr>
        <w:t xml:space="preserve"> skupaj z obvestilom posredovati tudi podatke in dokumente iz druge, tretje in četrte alineje 94. člena ZJN-3. </w:t>
      </w:r>
    </w:p>
    <w:p w14:paraId="1598B6BD" w14:textId="77777777" w:rsidR="003E240A" w:rsidRPr="00D52CAF" w:rsidRDefault="003E240A" w:rsidP="003E240A">
      <w:pPr>
        <w:spacing w:after="0" w:line="240" w:lineRule="auto"/>
        <w:rPr>
          <w:rFonts w:ascii="Arial" w:hAnsi="Arial" w:cs="Arial"/>
          <w:sz w:val="20"/>
          <w:szCs w:val="20"/>
        </w:rPr>
      </w:pPr>
    </w:p>
    <w:p w14:paraId="1EA722B7" w14:textId="77777777" w:rsidR="0063624B" w:rsidRPr="00D52CAF" w:rsidRDefault="0063624B" w:rsidP="00FB6AC2">
      <w:pPr>
        <w:pStyle w:val="Telobesedila"/>
        <w:rPr>
          <w:sz w:val="20"/>
          <w:szCs w:val="20"/>
        </w:rPr>
      </w:pPr>
      <w:r w:rsidRPr="00D52CAF">
        <w:rPr>
          <w:sz w:val="20"/>
          <w:szCs w:val="20"/>
        </w:rPr>
        <w:t>OSTALA DOLOČILA</w:t>
      </w:r>
    </w:p>
    <w:p w14:paraId="0CEB86D9" w14:textId="77777777" w:rsidR="0063624B"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w:t>
      </w:r>
      <w:r w:rsidR="007A0355">
        <w:rPr>
          <w:rFonts w:ascii="Arial" w:hAnsi="Arial" w:cs="Arial"/>
          <w:sz w:val="20"/>
          <w:szCs w:val="20"/>
        </w:rPr>
        <w:t xml:space="preserve"> </w:t>
      </w:r>
    </w:p>
    <w:p w14:paraId="42A0E76F" w14:textId="77777777" w:rsidR="007A0355" w:rsidRPr="007A0355" w:rsidRDefault="007A0355" w:rsidP="007A0355">
      <w:pPr>
        <w:spacing w:after="0" w:line="276" w:lineRule="auto"/>
        <w:jc w:val="center"/>
        <w:rPr>
          <w:rFonts w:ascii="Arial" w:hAnsi="Arial" w:cs="Arial"/>
          <w:sz w:val="20"/>
          <w:szCs w:val="20"/>
        </w:rPr>
      </w:pPr>
    </w:p>
    <w:p w14:paraId="31DB546F" w14:textId="77777777" w:rsidR="0063624B" w:rsidRPr="00D52CAF" w:rsidRDefault="0063624B" w:rsidP="00FB6AC2">
      <w:pPr>
        <w:pStyle w:val="Telobesedila"/>
        <w:rPr>
          <w:sz w:val="20"/>
          <w:szCs w:val="20"/>
        </w:rPr>
      </w:pPr>
      <w:r w:rsidRPr="00D52CAF">
        <w:rPr>
          <w:sz w:val="20"/>
          <w:szCs w:val="20"/>
        </w:rPr>
        <w:t>Za nično šteje pogodba, pri kateri kdo v imenu ali na račun druge pogodbene stranke, predstavniku ali posredniku organa ali organizacije iz javnega sektorja obljubi, ponudi ali da kakšno nedovoljeno korist za:</w:t>
      </w:r>
    </w:p>
    <w:p w14:paraId="4642E843" w14:textId="77777777" w:rsidR="0063624B" w:rsidRPr="00D52CAF" w:rsidRDefault="0063624B" w:rsidP="00F9040C">
      <w:pPr>
        <w:pStyle w:val="Telobesedila"/>
        <w:numPr>
          <w:ilvl w:val="0"/>
          <w:numId w:val="36"/>
        </w:numPr>
        <w:rPr>
          <w:sz w:val="20"/>
          <w:szCs w:val="20"/>
        </w:rPr>
      </w:pPr>
      <w:r w:rsidRPr="00D52CAF">
        <w:rPr>
          <w:sz w:val="20"/>
          <w:szCs w:val="20"/>
        </w:rPr>
        <w:t>pridobitev posla ali</w:t>
      </w:r>
    </w:p>
    <w:p w14:paraId="0FD52630" w14:textId="77777777" w:rsidR="0063624B" w:rsidRPr="00D52CAF" w:rsidRDefault="0063624B" w:rsidP="00F9040C">
      <w:pPr>
        <w:pStyle w:val="Telobesedila"/>
        <w:numPr>
          <w:ilvl w:val="0"/>
          <w:numId w:val="36"/>
        </w:numPr>
        <w:rPr>
          <w:sz w:val="20"/>
          <w:szCs w:val="20"/>
        </w:rPr>
      </w:pPr>
      <w:r w:rsidRPr="00D52CAF">
        <w:rPr>
          <w:sz w:val="20"/>
          <w:szCs w:val="20"/>
        </w:rPr>
        <w:t>za sklenitev posla pod ugodnejšimi pogoji ali</w:t>
      </w:r>
    </w:p>
    <w:p w14:paraId="7F26BCBA" w14:textId="77777777" w:rsidR="0063624B" w:rsidRPr="00D52CAF" w:rsidRDefault="0063624B" w:rsidP="00F9040C">
      <w:pPr>
        <w:pStyle w:val="Telobesedila"/>
        <w:numPr>
          <w:ilvl w:val="0"/>
          <w:numId w:val="36"/>
        </w:numPr>
        <w:rPr>
          <w:sz w:val="20"/>
          <w:szCs w:val="20"/>
        </w:rPr>
      </w:pPr>
      <w:r w:rsidRPr="00D52CAF">
        <w:rPr>
          <w:sz w:val="20"/>
          <w:szCs w:val="20"/>
        </w:rPr>
        <w:t>za opustitev dolžnega nadzora nad izvajanjem pogodbenih obveznosti ali</w:t>
      </w:r>
    </w:p>
    <w:p w14:paraId="0C231BBE" w14:textId="77777777" w:rsidR="0063624B" w:rsidRPr="00D52CAF" w:rsidRDefault="0063624B" w:rsidP="00F9040C">
      <w:pPr>
        <w:pStyle w:val="Telobesedila"/>
        <w:numPr>
          <w:ilvl w:val="0"/>
          <w:numId w:val="36"/>
        </w:numPr>
        <w:rPr>
          <w:sz w:val="20"/>
          <w:szCs w:val="20"/>
        </w:rPr>
      </w:pPr>
      <w:r w:rsidRPr="00D52CAF">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EBF85A" w14:textId="77777777" w:rsidR="008D4936" w:rsidRPr="00D52CAF" w:rsidRDefault="008D4936" w:rsidP="00FB6AC2">
      <w:pPr>
        <w:pStyle w:val="Telobesedila"/>
        <w:rPr>
          <w:sz w:val="20"/>
          <w:szCs w:val="20"/>
        </w:rPr>
      </w:pPr>
    </w:p>
    <w:p w14:paraId="2CA3749B" w14:textId="77777777" w:rsidR="0063624B" w:rsidRPr="00D52CAF" w:rsidRDefault="0063624B" w:rsidP="00F9040C">
      <w:pPr>
        <w:pStyle w:val="Odstavekseznama"/>
        <w:numPr>
          <w:ilvl w:val="0"/>
          <w:numId w:val="35"/>
        </w:numPr>
        <w:spacing w:after="0" w:line="276" w:lineRule="auto"/>
        <w:jc w:val="center"/>
        <w:rPr>
          <w:rFonts w:ascii="Arial" w:hAnsi="Arial" w:cs="Arial"/>
          <w:sz w:val="20"/>
          <w:szCs w:val="20"/>
        </w:rPr>
      </w:pPr>
      <w:bookmarkStart w:id="37" w:name="_Hlk167201525"/>
      <w:r w:rsidRPr="00D52CAF">
        <w:rPr>
          <w:rFonts w:ascii="Arial" w:hAnsi="Arial" w:cs="Arial"/>
          <w:sz w:val="20"/>
          <w:szCs w:val="20"/>
        </w:rPr>
        <w:t>člen</w:t>
      </w:r>
    </w:p>
    <w:bookmarkEnd w:id="37"/>
    <w:p w14:paraId="15BD24F8" w14:textId="77777777" w:rsidR="0063624B" w:rsidRPr="00D52CAF" w:rsidRDefault="0063624B" w:rsidP="0063624B">
      <w:pPr>
        <w:ind w:left="284"/>
        <w:rPr>
          <w:rFonts w:ascii="Arial" w:eastAsia="Times New Roman" w:hAnsi="Arial" w:cs="Arial"/>
          <w:sz w:val="20"/>
          <w:szCs w:val="20"/>
          <w:lang w:eastAsia="sl-SI"/>
        </w:rPr>
      </w:pPr>
    </w:p>
    <w:p w14:paraId="1B8AB776" w14:textId="3FEEED6B" w:rsidR="00C15139" w:rsidRPr="002D0323" w:rsidRDefault="0063624B" w:rsidP="008D4936">
      <w:pPr>
        <w:overflowPunct w:val="0"/>
        <w:spacing w:after="0"/>
        <w:jc w:val="both"/>
        <w:rPr>
          <w:rFonts w:ascii="Arial" w:hAnsi="Arial" w:cs="Arial"/>
          <w:bCs/>
          <w:sz w:val="20"/>
          <w:szCs w:val="20"/>
          <w:lang w:eastAsia="ar-SA"/>
        </w:rPr>
      </w:pPr>
      <w:r w:rsidRPr="002D0323">
        <w:rPr>
          <w:rFonts w:ascii="Arial" w:hAnsi="Arial" w:cs="Arial"/>
          <w:bCs/>
          <w:sz w:val="20"/>
          <w:szCs w:val="20"/>
          <w:lang w:eastAsia="ar-SA"/>
        </w:rPr>
        <w:lastRenderedPageBreak/>
        <w:t>Izvajalec se zaveže izvesti tudi vsa morebitna dodatna dela vezana na predmet te pogodbe, ki mu jih bo pisno naročil naročnik. Za ta dela se sklene ustrezen dodatek.</w:t>
      </w:r>
    </w:p>
    <w:p w14:paraId="271C59A4" w14:textId="77777777" w:rsidR="00C15139" w:rsidRPr="002D0323" w:rsidRDefault="00C15139" w:rsidP="008D4936">
      <w:pPr>
        <w:overflowPunct w:val="0"/>
        <w:spacing w:after="0"/>
        <w:jc w:val="both"/>
        <w:rPr>
          <w:rFonts w:ascii="Arial" w:hAnsi="Arial" w:cs="Arial"/>
          <w:bCs/>
          <w:sz w:val="20"/>
          <w:szCs w:val="20"/>
          <w:lang w:eastAsia="ar-SA"/>
        </w:rPr>
      </w:pPr>
    </w:p>
    <w:p w14:paraId="75C9CCB2" w14:textId="77777777" w:rsidR="0063624B" w:rsidRPr="002D0323" w:rsidRDefault="0063624B" w:rsidP="008D4936">
      <w:pPr>
        <w:overflowPunct w:val="0"/>
        <w:spacing w:after="0"/>
        <w:jc w:val="both"/>
        <w:rPr>
          <w:rFonts w:ascii="Arial" w:hAnsi="Arial" w:cs="Arial"/>
          <w:bCs/>
          <w:sz w:val="20"/>
          <w:szCs w:val="20"/>
          <w:lang w:eastAsia="ar-SA"/>
        </w:rPr>
      </w:pPr>
      <w:r w:rsidRPr="002D0323">
        <w:rPr>
          <w:rFonts w:ascii="Arial" w:hAnsi="Arial" w:cs="Arial"/>
          <w:bCs/>
          <w:sz w:val="20"/>
          <w:szCs w:val="20"/>
          <w:lang w:eastAsia="ar-SA"/>
        </w:rPr>
        <w:t>Vsa morebitna dodatna dela</w:t>
      </w:r>
      <w:r w:rsidR="00FE216E" w:rsidRPr="002D0323">
        <w:rPr>
          <w:rFonts w:ascii="Arial" w:hAnsi="Arial" w:cs="Arial"/>
          <w:bCs/>
          <w:sz w:val="20"/>
          <w:szCs w:val="20"/>
          <w:lang w:eastAsia="ar-SA"/>
        </w:rPr>
        <w:t>,</w:t>
      </w:r>
      <w:r w:rsidRPr="002D0323">
        <w:rPr>
          <w:rFonts w:ascii="Arial" w:hAnsi="Arial" w:cs="Arial"/>
          <w:bCs/>
          <w:sz w:val="20"/>
          <w:szCs w:val="20"/>
          <w:lang w:eastAsia="ar-SA"/>
        </w:rPr>
        <w:t xml:space="preserve"> vezana na predmet te pogodbe se bodo urejala po postopkih v skladu z Zakonom o javnih naročilih.</w:t>
      </w:r>
    </w:p>
    <w:p w14:paraId="3C0E131F" w14:textId="77777777" w:rsidR="00C15139" w:rsidRPr="00C15139" w:rsidRDefault="00C15139" w:rsidP="008D4936">
      <w:pPr>
        <w:overflowPunct w:val="0"/>
        <w:spacing w:after="0"/>
        <w:jc w:val="both"/>
        <w:rPr>
          <w:rFonts w:ascii="Arial" w:hAnsi="Arial" w:cs="Arial"/>
          <w:bCs/>
          <w:sz w:val="20"/>
          <w:szCs w:val="20"/>
          <w:highlight w:val="yellow"/>
          <w:lang w:eastAsia="ar-SA"/>
        </w:rPr>
      </w:pPr>
    </w:p>
    <w:p w14:paraId="65915D05" w14:textId="47D095B1" w:rsidR="00C15139" w:rsidRDefault="00E84FB8" w:rsidP="00C15139">
      <w:pPr>
        <w:spacing w:after="0" w:line="240" w:lineRule="auto"/>
        <w:jc w:val="both"/>
        <w:rPr>
          <w:rFonts w:ascii="Arial" w:eastAsia="Times New Roman" w:hAnsi="Arial" w:cs="Arial"/>
          <w:sz w:val="20"/>
          <w:szCs w:val="20"/>
          <w:lang w:eastAsia="en-GB"/>
        </w:rPr>
      </w:pPr>
      <w:r w:rsidRPr="00140638">
        <w:rPr>
          <w:rFonts w:ascii="Arial" w:eastAsia="Times New Roman" w:hAnsi="Arial" w:cs="Arial"/>
          <w:sz w:val="20"/>
          <w:szCs w:val="20"/>
          <w:lang w:eastAsia="en-GB"/>
        </w:rPr>
        <w:t>V</w:t>
      </w:r>
      <w:r w:rsidR="00C15139" w:rsidRPr="00140638">
        <w:rPr>
          <w:rFonts w:ascii="Arial" w:eastAsia="Times New Roman" w:hAnsi="Arial" w:cs="Arial"/>
          <w:sz w:val="20"/>
          <w:szCs w:val="20"/>
          <w:lang w:eastAsia="en-GB"/>
        </w:rPr>
        <w:t xml:space="preserve"> primeru dodatno naročenega dela, je izvajalec dolžan naročnika </w:t>
      </w:r>
      <w:r w:rsidR="00C15139" w:rsidRPr="00140638">
        <w:rPr>
          <w:rFonts w:ascii="Arial" w:eastAsia="Times New Roman" w:hAnsi="Arial" w:cs="Arial"/>
          <w:iCs/>
          <w:sz w:val="20"/>
          <w:szCs w:val="20"/>
          <w:lang w:eastAsia="en-GB"/>
        </w:rPr>
        <w:t>v roku 7 dni</w:t>
      </w:r>
      <w:r w:rsidR="00C15139" w:rsidRPr="00140638">
        <w:rPr>
          <w:rFonts w:ascii="Arial" w:eastAsia="Times New Roman" w:hAnsi="Arial" w:cs="Arial"/>
          <w:sz w:val="20"/>
          <w:szCs w:val="20"/>
          <w:lang w:eastAsia="en-GB"/>
        </w:rPr>
        <w:t xml:space="preserve"> seznaniti s tem, da </w:t>
      </w:r>
      <w:r w:rsidR="00C15139" w:rsidRPr="00140638">
        <w:rPr>
          <w:rFonts w:ascii="Arial" w:eastAsia="Times New Roman" w:hAnsi="Arial" w:cs="Arial"/>
          <w:iCs/>
          <w:sz w:val="20"/>
          <w:szCs w:val="20"/>
          <w:lang w:eastAsia="en-GB"/>
        </w:rPr>
        <w:t>spremembe / dodatno naročena</w:t>
      </w:r>
      <w:r w:rsidR="00C15139" w:rsidRPr="00140638">
        <w:rPr>
          <w:rFonts w:ascii="Arial" w:eastAsia="Times New Roman" w:hAnsi="Arial" w:cs="Arial"/>
          <w:sz w:val="20"/>
          <w:szCs w:val="20"/>
          <w:lang w:eastAsia="en-GB"/>
        </w:rPr>
        <w:t xml:space="preserve"> dela vplivajo na pogodbeno ceno in roke. V kolikor izvajalec tega ne stori, to pomeni, da </w:t>
      </w:r>
      <w:r w:rsidR="00C15139" w:rsidRPr="00140638">
        <w:rPr>
          <w:rFonts w:ascii="Arial" w:eastAsia="Times New Roman" w:hAnsi="Arial" w:cs="Arial"/>
          <w:iCs/>
          <w:sz w:val="20"/>
          <w:szCs w:val="20"/>
          <w:lang w:eastAsia="en-GB"/>
        </w:rPr>
        <w:t>sprememba projekta in/ali dodatno naročena dela</w:t>
      </w:r>
      <w:r w:rsidR="00C15139" w:rsidRPr="00140638">
        <w:rPr>
          <w:rFonts w:ascii="Arial" w:eastAsia="Times New Roman" w:hAnsi="Arial" w:cs="Arial"/>
          <w:sz w:val="20"/>
          <w:szCs w:val="20"/>
          <w:lang w:eastAsia="en-GB"/>
        </w:rPr>
        <w:t xml:space="preserve"> nimajo vpliva na pogodbeno ceno in roke za izvedbo del. Za ta dela pozneje ni mogoče zahtevati plačila.</w:t>
      </w:r>
    </w:p>
    <w:p w14:paraId="705FCAE4" w14:textId="77777777" w:rsidR="00C15139" w:rsidRPr="00D52CAF" w:rsidRDefault="00C15139" w:rsidP="00C15139">
      <w:pPr>
        <w:spacing w:after="0" w:line="240" w:lineRule="auto"/>
        <w:jc w:val="both"/>
        <w:rPr>
          <w:rFonts w:ascii="Arial" w:eastAsia="Times New Roman" w:hAnsi="Arial" w:cs="Arial"/>
          <w:sz w:val="20"/>
          <w:szCs w:val="20"/>
          <w:lang w:eastAsia="en-GB"/>
        </w:rPr>
      </w:pPr>
    </w:p>
    <w:p w14:paraId="14AA7AEF" w14:textId="77777777" w:rsidR="00C15139" w:rsidRPr="00D52CAF" w:rsidRDefault="00C15139" w:rsidP="00C15139">
      <w:pPr>
        <w:spacing w:line="240" w:lineRule="auto"/>
        <w:jc w:val="both"/>
        <w:rPr>
          <w:rFonts w:ascii="Arial" w:hAnsi="Arial" w:cs="Arial"/>
          <w:bCs/>
          <w:sz w:val="20"/>
          <w:szCs w:val="20"/>
        </w:rPr>
      </w:pPr>
      <w:r w:rsidRPr="00D52CAF">
        <w:rPr>
          <w:rFonts w:ascii="Arial" w:hAnsi="Arial" w:cs="Arial"/>
          <w:bCs/>
          <w:sz w:val="20"/>
          <w:szCs w:val="20"/>
        </w:rPr>
        <w:t>V primeru posebnega pisnega naročila naročnika se pozneje naročena dela, ki niso bila opuščena po krivdi izvajalca, obračunajo po predhodno izvedenih pogajanjih med pogodbenimi strankami in v sorazmerju s pogodbenimi cenami. Predhodno sklenjen Aneks k Pogodbi, je pogoj za plačilo, razen, če je treba izvesti nujna dela, ker vplivajo na stabilnosti objekta, ali pa zaradi tega, da se odvrne grozeča nevarnost.</w:t>
      </w:r>
    </w:p>
    <w:p w14:paraId="6B3AEECD" w14:textId="77777777" w:rsidR="00C15139" w:rsidRPr="00D52CAF" w:rsidRDefault="00C15139" w:rsidP="00C15139">
      <w:pPr>
        <w:pStyle w:val="Telobesedila"/>
        <w:rPr>
          <w:sz w:val="20"/>
          <w:szCs w:val="20"/>
        </w:rPr>
      </w:pPr>
      <w:r w:rsidRPr="00D52CAF">
        <w:rPr>
          <w:sz w:val="20"/>
          <w:szCs w:val="20"/>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zahteva rešitve, ki niso v skladu s pravili stroke, mora izvajalec naročnika na to opozoriti in mu svetovati primernejšo rešitev. </w:t>
      </w:r>
    </w:p>
    <w:p w14:paraId="7D7ED652" w14:textId="77777777" w:rsidR="00C15139" w:rsidRDefault="00C15139" w:rsidP="008D4936">
      <w:pPr>
        <w:overflowPunct w:val="0"/>
        <w:spacing w:after="0"/>
        <w:jc w:val="both"/>
        <w:rPr>
          <w:rFonts w:ascii="Arial" w:hAnsi="Arial" w:cs="Arial"/>
          <w:bCs/>
          <w:sz w:val="20"/>
          <w:szCs w:val="20"/>
          <w:lang w:eastAsia="ar-SA"/>
        </w:rPr>
      </w:pPr>
    </w:p>
    <w:p w14:paraId="5540699F" w14:textId="77777777" w:rsidR="00C15139" w:rsidRPr="00D52CAF" w:rsidRDefault="00C15139" w:rsidP="008D4936">
      <w:pPr>
        <w:overflowPunct w:val="0"/>
        <w:spacing w:after="0"/>
        <w:jc w:val="both"/>
        <w:rPr>
          <w:rFonts w:ascii="Arial" w:hAnsi="Arial" w:cs="Arial"/>
          <w:bCs/>
          <w:sz w:val="20"/>
          <w:szCs w:val="20"/>
          <w:lang w:eastAsia="ar-SA"/>
        </w:rPr>
      </w:pPr>
    </w:p>
    <w:p w14:paraId="59BED06F" w14:textId="77777777" w:rsidR="0063624B" w:rsidRPr="00D52CAF" w:rsidRDefault="0063624B" w:rsidP="00F9040C">
      <w:pPr>
        <w:pStyle w:val="Odstavekseznama"/>
        <w:numPr>
          <w:ilvl w:val="0"/>
          <w:numId w:val="35"/>
        </w:numPr>
        <w:spacing w:after="0" w:line="276" w:lineRule="auto"/>
        <w:jc w:val="center"/>
        <w:rPr>
          <w:rFonts w:ascii="Arial" w:hAnsi="Arial" w:cs="Arial"/>
          <w:sz w:val="20"/>
          <w:szCs w:val="20"/>
        </w:rPr>
      </w:pPr>
      <w:bookmarkStart w:id="38" w:name="_Hlk167201617"/>
      <w:r w:rsidRPr="00D52CAF">
        <w:rPr>
          <w:rFonts w:ascii="Arial" w:hAnsi="Arial" w:cs="Arial"/>
          <w:sz w:val="20"/>
          <w:szCs w:val="20"/>
        </w:rPr>
        <w:t>člen</w:t>
      </w:r>
    </w:p>
    <w:bookmarkEnd w:id="38"/>
    <w:p w14:paraId="5C55F022" w14:textId="77777777" w:rsidR="0063624B" w:rsidRPr="00D52CAF" w:rsidRDefault="0063624B"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Izvajalec se zaveže, da bo vse podatke tehničnega in poslovnega značaja, do katerih ima dostop pri izvrševanju te pogodbe, vzajemno varoval kot poslovno skrivnost tako tekom trajanja te pogodbe kot po njenem prenehanju.</w:t>
      </w:r>
    </w:p>
    <w:p w14:paraId="67EA3C6A" w14:textId="77777777" w:rsidR="0063624B" w:rsidRPr="00D52CAF" w:rsidRDefault="0063624B" w:rsidP="008D4936">
      <w:pPr>
        <w:overflowPunct w:val="0"/>
        <w:spacing w:after="0"/>
        <w:jc w:val="both"/>
        <w:rPr>
          <w:rFonts w:ascii="Arial" w:hAnsi="Arial" w:cs="Arial"/>
          <w:bCs/>
          <w:sz w:val="20"/>
          <w:szCs w:val="20"/>
          <w:lang w:eastAsia="ar-SA"/>
        </w:rPr>
      </w:pPr>
    </w:p>
    <w:p w14:paraId="201C9636" w14:textId="77777777" w:rsidR="0063624B" w:rsidRPr="00D52CAF" w:rsidRDefault="0063624B"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Izvajalec ne bo brez predhodnega pisnega soglasja naročnika, prenesel na tretjo osebo pogodbe ali dela pogodbe, ali kakršnekoli pravice, koristi, obveznosti ali interesa iz pogodbe ali na podlagi le-te.</w:t>
      </w:r>
    </w:p>
    <w:p w14:paraId="03BB5815" w14:textId="77777777" w:rsidR="0063624B" w:rsidRPr="00D52CAF" w:rsidRDefault="0063624B" w:rsidP="008D4936">
      <w:pPr>
        <w:overflowPunct w:val="0"/>
        <w:spacing w:after="0"/>
        <w:jc w:val="both"/>
        <w:rPr>
          <w:rFonts w:ascii="Arial" w:hAnsi="Arial" w:cs="Arial"/>
          <w:bCs/>
          <w:sz w:val="20"/>
          <w:szCs w:val="20"/>
          <w:lang w:eastAsia="ar-SA"/>
        </w:rPr>
      </w:pPr>
    </w:p>
    <w:p w14:paraId="452ED587" w14:textId="77777777" w:rsidR="0063624B" w:rsidRPr="00D52CAF" w:rsidRDefault="00C16CA7"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3624B" w:rsidRPr="00D52CAF">
        <w:rPr>
          <w:rFonts w:ascii="Arial" w:hAnsi="Arial" w:cs="Arial"/>
          <w:sz w:val="20"/>
          <w:szCs w:val="20"/>
        </w:rPr>
        <w:t>člen</w:t>
      </w:r>
    </w:p>
    <w:p w14:paraId="30C262DA" w14:textId="77777777" w:rsidR="00C16CA7" w:rsidRPr="00D52CAF" w:rsidRDefault="00C16CA7" w:rsidP="008D4936">
      <w:pPr>
        <w:overflowPunct w:val="0"/>
        <w:spacing w:after="0"/>
        <w:jc w:val="both"/>
        <w:rPr>
          <w:rFonts w:ascii="Arial" w:hAnsi="Arial" w:cs="Arial"/>
          <w:bCs/>
          <w:sz w:val="20"/>
          <w:szCs w:val="20"/>
          <w:lang w:eastAsia="ar-SA"/>
        </w:rPr>
      </w:pPr>
    </w:p>
    <w:p w14:paraId="2C5711A0"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4BE518" w14:textId="77777777" w:rsidR="00C16CA7" w:rsidRPr="00D52CAF" w:rsidRDefault="00C16CA7" w:rsidP="00C16CA7">
      <w:pPr>
        <w:ind w:left="284"/>
        <w:jc w:val="both"/>
        <w:rPr>
          <w:rFonts w:ascii="Arial" w:eastAsia="Times New Roman" w:hAnsi="Arial" w:cs="Arial"/>
          <w:bCs/>
          <w:sz w:val="20"/>
          <w:szCs w:val="20"/>
          <w:lang w:eastAsia="sl-SI"/>
        </w:rPr>
      </w:pPr>
    </w:p>
    <w:p w14:paraId="31A08583"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28254D" w:rsidRPr="00D52CAF">
        <w:rPr>
          <w:rFonts w:ascii="Arial" w:hAnsi="Arial" w:cs="Arial"/>
          <w:bCs/>
          <w:sz w:val="20"/>
          <w:szCs w:val="20"/>
          <w:lang w:eastAsia="ar-SA"/>
        </w:rPr>
        <w:t>podizvajanje</w:t>
      </w:r>
      <w:proofErr w:type="spellEnd"/>
      <w:r w:rsidRPr="00D52CAF">
        <w:rPr>
          <w:rFonts w:ascii="Arial" w:hAnsi="Arial" w:cs="Arial"/>
          <w:bCs/>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D52CAF">
        <w:rPr>
          <w:rFonts w:ascii="Arial" w:hAnsi="Arial" w:cs="Arial"/>
          <w:bCs/>
          <w:sz w:val="20"/>
          <w:szCs w:val="20"/>
          <w:lang w:eastAsia="ar-SA"/>
        </w:rPr>
        <w:lastRenderedPageBreak/>
        <w:t xml:space="preserve">zamudo in pod pogojem, da naročnik izvajalca najkasneje v 20 dneh od seznanitve s kršitvijo obvesti, da se pogodba ne razveže. </w:t>
      </w:r>
    </w:p>
    <w:p w14:paraId="762ECA7A" w14:textId="77777777" w:rsidR="00C16CA7" w:rsidRPr="00D52CAF" w:rsidRDefault="00C16CA7" w:rsidP="008D4936">
      <w:pPr>
        <w:overflowPunct w:val="0"/>
        <w:spacing w:after="0"/>
        <w:jc w:val="both"/>
        <w:rPr>
          <w:rFonts w:ascii="Arial" w:hAnsi="Arial" w:cs="Arial"/>
          <w:bCs/>
          <w:sz w:val="20"/>
          <w:szCs w:val="20"/>
          <w:lang w:eastAsia="ar-SA"/>
        </w:rPr>
      </w:pPr>
    </w:p>
    <w:p w14:paraId="7C1AACFE"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6B8416" w14:textId="77777777" w:rsidR="006B011B" w:rsidRPr="00D52CAF" w:rsidRDefault="006B011B" w:rsidP="00FB6AC2">
      <w:pPr>
        <w:pStyle w:val="Telobesedila"/>
        <w:rPr>
          <w:sz w:val="20"/>
          <w:szCs w:val="20"/>
        </w:rPr>
      </w:pPr>
    </w:p>
    <w:p w14:paraId="05B7048E" w14:textId="77777777" w:rsidR="007A0355" w:rsidRDefault="007A0355" w:rsidP="00F9040C">
      <w:pPr>
        <w:pStyle w:val="Odstavekseznama"/>
        <w:numPr>
          <w:ilvl w:val="0"/>
          <w:numId w:val="35"/>
        </w:numPr>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člen </w:t>
      </w:r>
    </w:p>
    <w:p w14:paraId="593676C7" w14:textId="77777777" w:rsidR="007A0355" w:rsidRPr="007A0355" w:rsidRDefault="007A0355" w:rsidP="007A0355">
      <w:pPr>
        <w:spacing w:after="0" w:line="276" w:lineRule="auto"/>
        <w:jc w:val="center"/>
        <w:rPr>
          <w:rFonts w:ascii="Arial" w:eastAsia="Times New Roman" w:hAnsi="Arial" w:cs="Arial"/>
          <w:sz w:val="20"/>
          <w:szCs w:val="20"/>
          <w:lang w:eastAsia="sl-SI"/>
        </w:rPr>
      </w:pPr>
    </w:p>
    <w:p w14:paraId="19779D2B" w14:textId="77777777" w:rsidR="00C16CA7" w:rsidRPr="00D52CAF" w:rsidRDefault="00C16CA7" w:rsidP="00C16CA7">
      <w:pPr>
        <w:numPr>
          <w:ilvl w:val="12"/>
          <w:numId w:val="0"/>
        </w:numPr>
        <w:spacing w:after="0" w:line="240" w:lineRule="auto"/>
        <w:jc w:val="both"/>
        <w:rPr>
          <w:rFonts w:ascii="Arial" w:eastAsia="Times New Roman" w:hAnsi="Arial" w:cs="Arial"/>
          <w:sz w:val="20"/>
          <w:szCs w:val="20"/>
          <w:lang w:eastAsia="sl-SI"/>
        </w:rPr>
      </w:pPr>
      <w:r w:rsidRPr="00D52CAF">
        <w:rPr>
          <w:rFonts w:ascii="Arial" w:eastAsia="Times New Roman" w:hAnsi="Arial" w:cs="Arial"/>
          <w:sz w:val="20"/>
          <w:szCs w:val="20"/>
          <w:lang w:eastAsia="sl-SI"/>
        </w:rPr>
        <w:t>Pogodbeni stranki sta sporazumni, da bosta morebitna nesoglasja oz. spore reševale predvsem sporazumno, če v tem ne bi uspele, bo v sporih odločilo pristojno sodišče v Ljubljani.</w:t>
      </w:r>
    </w:p>
    <w:p w14:paraId="1CD52B2D" w14:textId="77777777" w:rsidR="00C16CA7" w:rsidRPr="00D52CAF" w:rsidRDefault="00C16CA7" w:rsidP="00FB6AC2">
      <w:pPr>
        <w:pStyle w:val="Telobesedila"/>
        <w:rPr>
          <w:sz w:val="20"/>
          <w:szCs w:val="20"/>
        </w:rPr>
      </w:pPr>
    </w:p>
    <w:p w14:paraId="38E62BCC" w14:textId="77777777" w:rsidR="00C16CA7" w:rsidRPr="007A0355" w:rsidRDefault="00C16CA7" w:rsidP="00F9040C">
      <w:pPr>
        <w:pStyle w:val="Odstavekseznama"/>
        <w:numPr>
          <w:ilvl w:val="0"/>
          <w:numId w:val="35"/>
        </w:numPr>
        <w:spacing w:after="0" w:line="276" w:lineRule="auto"/>
        <w:jc w:val="center"/>
        <w:rPr>
          <w:rFonts w:ascii="Arial" w:hAnsi="Arial" w:cs="Arial"/>
          <w:sz w:val="20"/>
          <w:szCs w:val="20"/>
        </w:rPr>
      </w:pPr>
      <w:r w:rsidRPr="007A0355">
        <w:rPr>
          <w:rFonts w:ascii="Arial" w:hAnsi="Arial" w:cs="Arial"/>
          <w:sz w:val="20"/>
          <w:szCs w:val="20"/>
        </w:rPr>
        <w:t>člen</w:t>
      </w:r>
    </w:p>
    <w:p w14:paraId="712B11C4"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D52CAF">
        <w:rPr>
          <w:rFonts w:ascii="Arial" w:eastAsia="Times New Roman" w:hAnsi="Arial" w:cs="Arial"/>
          <w:color w:val="000000"/>
          <w:sz w:val="20"/>
          <w:szCs w:val="20"/>
          <w:lang w:eastAsia="sl-SI"/>
        </w:rPr>
        <w:t xml:space="preserve">Ta pogodba stopi v veljavo z dnem, ko jo podpišeta obe pogodbeni stranki in pod </w:t>
      </w:r>
      <w:proofErr w:type="spellStart"/>
      <w:r w:rsidRPr="00D52CAF">
        <w:rPr>
          <w:rFonts w:ascii="Arial" w:eastAsia="Times New Roman" w:hAnsi="Arial" w:cs="Arial"/>
          <w:color w:val="000000"/>
          <w:sz w:val="20"/>
          <w:szCs w:val="20"/>
          <w:lang w:eastAsia="sl-SI"/>
        </w:rPr>
        <w:t>odložnim</w:t>
      </w:r>
      <w:proofErr w:type="spellEnd"/>
      <w:r w:rsidRPr="00D52CAF">
        <w:rPr>
          <w:rFonts w:ascii="Arial" w:eastAsia="Times New Roman" w:hAnsi="Arial" w:cs="Arial"/>
          <w:color w:val="000000"/>
          <w:sz w:val="20"/>
          <w:szCs w:val="20"/>
          <w:lang w:eastAsia="sl-SI"/>
        </w:rPr>
        <w:t xml:space="preserve"> pogojem, da izvajalec predloži garancijo banke oz. zavarovalnice za dobro izvedbo pogodbenih obveznosti ter podpisano izjavo o lastniški strukturi ponudnika v skladu z 6. odstavkom 14. člena Zakona o integriteti in preprečevanju korupcije (</w:t>
      </w:r>
      <w:proofErr w:type="spellStart"/>
      <w:r w:rsidRPr="00D52CAF">
        <w:rPr>
          <w:rFonts w:ascii="Arial" w:eastAsia="Times New Roman" w:hAnsi="Arial" w:cs="Arial"/>
          <w:color w:val="000000"/>
          <w:sz w:val="20"/>
          <w:szCs w:val="20"/>
          <w:lang w:eastAsia="sl-SI"/>
        </w:rPr>
        <w:t>ZIntPK</w:t>
      </w:r>
      <w:proofErr w:type="spellEnd"/>
      <w:r w:rsidRPr="00D52CAF">
        <w:rPr>
          <w:rFonts w:ascii="Arial" w:eastAsia="Times New Roman" w:hAnsi="Arial" w:cs="Arial"/>
          <w:color w:val="000000"/>
          <w:sz w:val="20"/>
          <w:szCs w:val="20"/>
          <w:lang w:eastAsia="sl-SI"/>
        </w:rPr>
        <w:t>).</w:t>
      </w:r>
    </w:p>
    <w:p w14:paraId="1C55722F"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150A30CC"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D52CAF">
        <w:rPr>
          <w:rFonts w:ascii="Arial" w:eastAsia="Times New Roman" w:hAnsi="Arial" w:cs="Arial"/>
          <w:color w:val="000000"/>
          <w:sz w:val="20"/>
          <w:szCs w:val="20"/>
          <w:lang w:eastAsia="sl-SI"/>
        </w:rPr>
        <w:t>Vse morebitne spremembe in dopolnitve te pogodbe so veljavne le v pisni obliki kot dodatek k pogodbi.</w:t>
      </w:r>
    </w:p>
    <w:p w14:paraId="42FEACAB" w14:textId="77777777" w:rsidR="00C16CA7" w:rsidRPr="00D52CAF" w:rsidRDefault="00C16CA7" w:rsidP="00C16CA7">
      <w:pPr>
        <w:numPr>
          <w:ilvl w:val="12"/>
          <w:numId w:val="0"/>
        </w:numPr>
        <w:spacing w:after="0" w:line="240" w:lineRule="auto"/>
        <w:jc w:val="both"/>
        <w:rPr>
          <w:rFonts w:ascii="Arial" w:eastAsia="Times New Roman" w:hAnsi="Arial" w:cs="Arial"/>
          <w:sz w:val="20"/>
          <w:szCs w:val="20"/>
          <w:lang w:eastAsia="sl-SI"/>
        </w:rPr>
      </w:pPr>
    </w:p>
    <w:p w14:paraId="3F32FC8E" w14:textId="77777777" w:rsidR="00C16CA7" w:rsidRDefault="00BB17B9" w:rsidP="00BB17B9">
      <w:pPr>
        <w:spacing w:after="0" w:line="276" w:lineRule="auto"/>
        <w:ind w:left="16" w:right="55" w:hanging="10"/>
        <w:jc w:val="both"/>
        <w:rPr>
          <w:rFonts w:ascii="Arial" w:eastAsia="Times New Roman" w:hAnsi="Arial" w:cs="Arial"/>
          <w:sz w:val="20"/>
          <w:szCs w:val="20"/>
          <w:lang w:eastAsia="sl-SI"/>
        </w:rPr>
      </w:pPr>
      <w:r w:rsidRPr="00D52CAF">
        <w:rPr>
          <w:rFonts w:ascii="Arial" w:eastAsia="Garamond" w:hAnsi="Arial" w:cs="Arial"/>
          <w:color w:val="000000"/>
          <w:sz w:val="20"/>
          <w:szCs w:val="20"/>
        </w:rPr>
        <w:t>Pogodba je sestavljena in podpisana v dveh enakih izvodih, od katerih prejme vsaka pogodbena stranka en izvod.</w:t>
      </w:r>
      <w:r w:rsidR="00C16CA7" w:rsidRPr="00D52CAF">
        <w:rPr>
          <w:rFonts w:ascii="Arial" w:eastAsia="Times New Roman" w:hAnsi="Arial" w:cs="Arial"/>
          <w:sz w:val="20"/>
          <w:szCs w:val="20"/>
          <w:lang w:eastAsia="sl-SI"/>
        </w:rPr>
        <w:t>/ Pogodba je sestavljena v obliki elektronskega dokumenta, ki ga elektronsko podpišejo z varnim elektronskim podpisom vsi podpisniki, vsak podpisnik pa prejme identično kopijo podpisanega elektronskega dokumenta.</w:t>
      </w:r>
    </w:p>
    <w:p w14:paraId="267CB379" w14:textId="77777777" w:rsidR="00D720BE" w:rsidRDefault="00D720BE" w:rsidP="00BB17B9">
      <w:pPr>
        <w:spacing w:after="0" w:line="276" w:lineRule="auto"/>
        <w:ind w:left="16" w:right="55" w:hanging="10"/>
        <w:jc w:val="both"/>
        <w:rPr>
          <w:rFonts w:ascii="Arial" w:eastAsia="Times New Roman" w:hAnsi="Arial" w:cs="Arial"/>
          <w:sz w:val="20"/>
          <w:szCs w:val="20"/>
          <w:lang w:eastAsia="sl-SI"/>
        </w:rPr>
      </w:pPr>
    </w:p>
    <w:p w14:paraId="2D0243AB" w14:textId="77777777" w:rsidR="00D720BE" w:rsidRPr="00D720BE" w:rsidRDefault="00D720BE" w:rsidP="00D720BE">
      <w:pPr>
        <w:spacing w:after="0" w:line="276" w:lineRule="auto"/>
        <w:ind w:left="16" w:right="55" w:hanging="10"/>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ab/>
        <w:t>Priloge:</w:t>
      </w:r>
    </w:p>
    <w:p w14:paraId="4AEABF20" w14:textId="3A681503"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finančno zavarovanje za dobro izvedbo pogodbenih obveznosti,</w:t>
      </w:r>
    </w:p>
    <w:p w14:paraId="2DDE280D" w14:textId="5AD77583"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 xml:space="preserve">dokazilo o zavarovanju projektantske odgovornosti </w:t>
      </w:r>
      <w:r>
        <w:rPr>
          <w:rFonts w:ascii="Arial" w:eastAsia="Times New Roman" w:hAnsi="Arial" w:cs="Arial"/>
          <w:sz w:val="20"/>
          <w:szCs w:val="20"/>
          <w:lang w:eastAsia="sl-SI"/>
        </w:rPr>
        <w:t>(</w:t>
      </w:r>
      <w:r w:rsidRPr="00D720BE">
        <w:rPr>
          <w:rFonts w:ascii="Arial" w:eastAsia="Times New Roman" w:hAnsi="Arial" w:cs="Arial"/>
          <w:sz w:val="20"/>
          <w:szCs w:val="20"/>
          <w:lang w:eastAsia="sl-SI"/>
        </w:rPr>
        <w:t>kopija zavarovalne police</w:t>
      </w:r>
      <w:r>
        <w:rPr>
          <w:rFonts w:ascii="Arial" w:eastAsia="Times New Roman" w:hAnsi="Arial" w:cs="Arial"/>
          <w:sz w:val="20"/>
          <w:szCs w:val="20"/>
          <w:lang w:eastAsia="sl-SI"/>
        </w:rPr>
        <w:t>)</w:t>
      </w:r>
      <w:r w:rsidRPr="00D720BE">
        <w:rPr>
          <w:rFonts w:ascii="Arial" w:eastAsia="Times New Roman" w:hAnsi="Arial" w:cs="Arial"/>
          <w:sz w:val="20"/>
          <w:szCs w:val="20"/>
          <w:lang w:eastAsia="sl-SI"/>
        </w:rPr>
        <w:t xml:space="preserve">, </w:t>
      </w:r>
    </w:p>
    <w:p w14:paraId="7492E342" w14:textId="477E0BA6"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izjava o lastniški strukturi</w:t>
      </w:r>
    </w:p>
    <w:p w14:paraId="787C6B87" w14:textId="77777777" w:rsidR="00D720BE" w:rsidRDefault="00D720BE" w:rsidP="00D720BE">
      <w:pPr>
        <w:spacing w:after="0" w:line="276" w:lineRule="auto"/>
        <w:ind w:left="16" w:right="55" w:hanging="10"/>
        <w:jc w:val="both"/>
        <w:rPr>
          <w:rFonts w:ascii="Arial" w:eastAsia="Times New Roman" w:hAnsi="Arial" w:cs="Arial"/>
          <w:sz w:val="20"/>
          <w:szCs w:val="20"/>
          <w:lang w:eastAsia="sl-SI"/>
        </w:rPr>
      </w:pPr>
    </w:p>
    <w:p w14:paraId="63FC6EB3" w14:textId="77777777" w:rsidR="00D720BE" w:rsidRPr="00D52CAF" w:rsidRDefault="00D720BE" w:rsidP="00BB17B9">
      <w:pPr>
        <w:spacing w:after="0" w:line="276" w:lineRule="auto"/>
        <w:ind w:left="16" w:right="55" w:hanging="10"/>
        <w:jc w:val="both"/>
        <w:rPr>
          <w:rFonts w:ascii="Arial" w:eastAsia="Times New Roman" w:hAnsi="Arial" w:cs="Arial"/>
          <w:sz w:val="20"/>
          <w:szCs w:val="20"/>
          <w:lang w:eastAsia="sl-SI"/>
        </w:rPr>
      </w:pPr>
    </w:p>
    <w:tbl>
      <w:tblPr>
        <w:tblW w:w="9353" w:type="dxa"/>
        <w:tblLayout w:type="fixed"/>
        <w:tblLook w:val="04A0" w:firstRow="1" w:lastRow="0" w:firstColumn="1" w:lastColumn="0" w:noHBand="0" w:noVBand="1"/>
      </w:tblPr>
      <w:tblGrid>
        <w:gridCol w:w="3966"/>
        <w:gridCol w:w="287"/>
        <w:gridCol w:w="5100"/>
      </w:tblGrid>
      <w:tr w:rsidR="007A0355" w:rsidRPr="007A0355" w14:paraId="4651CB40" w14:textId="77777777" w:rsidTr="002D0323">
        <w:tc>
          <w:tcPr>
            <w:tcW w:w="3966" w:type="dxa"/>
            <w:shd w:val="clear" w:color="auto" w:fill="auto"/>
          </w:tcPr>
          <w:p w14:paraId="458FC471" w14:textId="77777777" w:rsidR="00D720BE" w:rsidRDefault="00D720BE" w:rsidP="002D0323">
            <w:pPr>
              <w:tabs>
                <w:tab w:val="right" w:pos="9072"/>
              </w:tabs>
              <w:rPr>
                <w:rFonts w:ascii="Arial" w:hAnsi="Arial" w:cs="Arial"/>
                <w:b/>
                <w:sz w:val="20"/>
                <w:szCs w:val="20"/>
              </w:rPr>
            </w:pPr>
          </w:p>
          <w:p w14:paraId="220FA4A9" w14:textId="4C35C33C" w:rsidR="007A0355" w:rsidRPr="007A0355" w:rsidRDefault="007A0355" w:rsidP="002D0323">
            <w:pPr>
              <w:tabs>
                <w:tab w:val="right" w:pos="9072"/>
              </w:tabs>
              <w:rPr>
                <w:rFonts w:ascii="Arial" w:hAnsi="Arial" w:cs="Arial"/>
                <w:b/>
                <w:sz w:val="20"/>
                <w:szCs w:val="20"/>
              </w:rPr>
            </w:pPr>
            <w:r w:rsidRPr="007A0355">
              <w:rPr>
                <w:rFonts w:ascii="Arial" w:hAnsi="Arial" w:cs="Arial"/>
                <w:b/>
                <w:sz w:val="20"/>
                <w:szCs w:val="20"/>
              </w:rPr>
              <w:t>NAROČNIK :</w:t>
            </w:r>
          </w:p>
        </w:tc>
        <w:tc>
          <w:tcPr>
            <w:tcW w:w="567" w:type="dxa"/>
            <w:gridSpan w:val="2"/>
            <w:shd w:val="clear" w:color="auto" w:fill="auto"/>
          </w:tcPr>
          <w:p w14:paraId="4D2CAF66" w14:textId="77777777" w:rsidR="007A0355" w:rsidRPr="007A0355" w:rsidRDefault="007A0355" w:rsidP="002D0323">
            <w:pPr>
              <w:rPr>
                <w:rFonts w:ascii="Arial" w:hAnsi="Arial" w:cs="Arial"/>
                <w:b/>
                <w:caps/>
                <w:sz w:val="20"/>
                <w:szCs w:val="20"/>
              </w:rPr>
            </w:pPr>
          </w:p>
        </w:tc>
      </w:tr>
      <w:tr w:rsidR="007A0355" w:rsidRPr="007A0355" w14:paraId="4AA5BF67" w14:textId="77777777" w:rsidTr="002D0323">
        <w:tc>
          <w:tcPr>
            <w:tcW w:w="3966" w:type="dxa"/>
            <w:shd w:val="clear" w:color="auto" w:fill="auto"/>
          </w:tcPr>
          <w:p w14:paraId="4AEF1F01" w14:textId="77777777" w:rsidR="007A0355" w:rsidRPr="007A0355" w:rsidRDefault="007A0355" w:rsidP="002D0323">
            <w:pPr>
              <w:tabs>
                <w:tab w:val="right" w:pos="9072"/>
              </w:tabs>
              <w:rPr>
                <w:rFonts w:ascii="Arial" w:hAnsi="Arial" w:cs="Arial"/>
                <w:iCs/>
                <w:sz w:val="20"/>
                <w:szCs w:val="20"/>
              </w:rPr>
            </w:pPr>
          </w:p>
          <w:p w14:paraId="52855183" w14:textId="77777777" w:rsidR="007A0355" w:rsidRPr="007A0355" w:rsidRDefault="007A0355" w:rsidP="002D0323">
            <w:pPr>
              <w:tabs>
                <w:tab w:val="right" w:pos="9072"/>
              </w:tabs>
              <w:rPr>
                <w:rFonts w:ascii="Arial" w:hAnsi="Arial" w:cs="Arial"/>
                <w:b/>
                <w:bCs/>
                <w:iCs/>
                <w:sz w:val="20"/>
                <w:szCs w:val="20"/>
              </w:rPr>
            </w:pPr>
            <w:r w:rsidRPr="007A0355">
              <w:rPr>
                <w:rFonts w:ascii="Arial" w:hAnsi="Arial" w:cs="Arial"/>
                <w:b/>
                <w:bCs/>
                <w:iCs/>
                <w:sz w:val="20"/>
                <w:szCs w:val="20"/>
              </w:rPr>
              <w:t>UNIVERZA V LJUBLJANI</w:t>
            </w:r>
          </w:p>
          <w:p w14:paraId="5F94FADC" w14:textId="77777777" w:rsidR="007A0355" w:rsidRPr="007A0355" w:rsidRDefault="007A0355" w:rsidP="002D0323">
            <w:pPr>
              <w:tabs>
                <w:tab w:val="right" w:pos="9072"/>
              </w:tabs>
              <w:rPr>
                <w:rFonts w:ascii="Arial" w:hAnsi="Arial" w:cs="Arial"/>
                <w:iCs/>
                <w:sz w:val="20"/>
                <w:szCs w:val="20"/>
              </w:rPr>
            </w:pPr>
          </w:p>
          <w:p w14:paraId="7168B5D1"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prof. dr. Gregor Majdič, rektor</w:t>
            </w:r>
          </w:p>
          <w:p w14:paraId="59140258"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Žig in podpis:</w:t>
            </w:r>
          </w:p>
          <w:p w14:paraId="6FAAC7B4" w14:textId="77777777" w:rsidR="007A0355" w:rsidRPr="007A0355" w:rsidRDefault="007A0355" w:rsidP="002D0323">
            <w:pPr>
              <w:tabs>
                <w:tab w:val="right" w:pos="9072"/>
              </w:tabs>
              <w:rPr>
                <w:rFonts w:ascii="Arial" w:hAnsi="Arial" w:cs="Arial"/>
                <w:iCs/>
                <w:sz w:val="20"/>
                <w:szCs w:val="20"/>
              </w:rPr>
            </w:pPr>
          </w:p>
          <w:p w14:paraId="05BC2726"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Kraj: ………………………………….</w:t>
            </w:r>
          </w:p>
          <w:p w14:paraId="1E369FDE"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Datum: ………………………………</w:t>
            </w:r>
          </w:p>
          <w:p w14:paraId="309FD0EE" w14:textId="77777777" w:rsidR="007A0355" w:rsidRPr="007A0355" w:rsidRDefault="007A0355" w:rsidP="002D0323">
            <w:pPr>
              <w:tabs>
                <w:tab w:val="right" w:pos="9072"/>
              </w:tabs>
              <w:rPr>
                <w:rFonts w:ascii="Arial" w:hAnsi="Arial" w:cs="Arial"/>
                <w:iCs/>
                <w:sz w:val="20"/>
                <w:szCs w:val="20"/>
              </w:rPr>
            </w:pPr>
          </w:p>
          <w:p w14:paraId="7E1F06A9"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 xml:space="preserve">in </w:t>
            </w:r>
          </w:p>
          <w:p w14:paraId="074F7730" w14:textId="77777777" w:rsidR="007A0355" w:rsidRPr="007A0355" w:rsidRDefault="007A0355" w:rsidP="002D0323">
            <w:pPr>
              <w:tabs>
                <w:tab w:val="right" w:pos="9072"/>
              </w:tabs>
              <w:rPr>
                <w:rFonts w:ascii="Arial" w:hAnsi="Arial" w:cs="Arial"/>
                <w:iCs/>
                <w:sz w:val="20"/>
                <w:szCs w:val="20"/>
              </w:rPr>
            </w:pPr>
          </w:p>
          <w:p w14:paraId="0E9C0E3C" w14:textId="77777777" w:rsidR="007A0355" w:rsidRPr="007A0355" w:rsidRDefault="007A0355" w:rsidP="002D0323">
            <w:pPr>
              <w:tabs>
                <w:tab w:val="right" w:pos="9072"/>
              </w:tabs>
              <w:rPr>
                <w:rFonts w:ascii="Arial" w:hAnsi="Arial" w:cs="Arial"/>
                <w:b/>
                <w:iCs/>
                <w:caps/>
                <w:sz w:val="20"/>
                <w:szCs w:val="20"/>
              </w:rPr>
            </w:pPr>
          </w:p>
        </w:tc>
        <w:tc>
          <w:tcPr>
            <w:tcW w:w="567" w:type="dxa"/>
            <w:gridSpan w:val="2"/>
            <w:shd w:val="clear" w:color="auto" w:fill="auto"/>
          </w:tcPr>
          <w:p w14:paraId="13DAC434" w14:textId="77777777" w:rsidR="007A0355" w:rsidRPr="007A0355" w:rsidRDefault="007A0355" w:rsidP="002D0323">
            <w:pPr>
              <w:rPr>
                <w:rFonts w:ascii="Arial" w:hAnsi="Arial" w:cs="Arial"/>
                <w:b/>
                <w:iCs/>
                <w:caps/>
                <w:sz w:val="20"/>
                <w:szCs w:val="20"/>
              </w:rPr>
            </w:pPr>
          </w:p>
        </w:tc>
      </w:tr>
      <w:tr w:rsidR="007A0355" w:rsidRPr="007A0355" w14:paraId="087121A6" w14:textId="77777777" w:rsidTr="002D0323">
        <w:tc>
          <w:tcPr>
            <w:tcW w:w="3966" w:type="dxa"/>
            <w:shd w:val="clear" w:color="auto" w:fill="auto"/>
          </w:tcPr>
          <w:p w14:paraId="53ACBB51"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b/>
                <w:caps/>
                <w:sz w:val="20"/>
                <w:szCs w:val="20"/>
              </w:rPr>
              <w:lastRenderedPageBreak/>
              <w:t>UNIVERZA V LJUBLJANI</w:t>
            </w:r>
          </w:p>
          <w:p w14:paraId="249AF7A8"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b/>
                <w:caps/>
                <w:sz w:val="20"/>
                <w:szCs w:val="20"/>
              </w:rPr>
              <w:t>MEDICINSKA FAKULTETA</w:t>
            </w:r>
          </w:p>
        </w:tc>
        <w:tc>
          <w:tcPr>
            <w:tcW w:w="567" w:type="dxa"/>
            <w:gridSpan w:val="2"/>
            <w:shd w:val="clear" w:color="auto" w:fill="auto"/>
          </w:tcPr>
          <w:p w14:paraId="681BAAB7" w14:textId="77777777" w:rsidR="007A0355" w:rsidRPr="007A0355" w:rsidRDefault="007A0355" w:rsidP="002D0323">
            <w:pPr>
              <w:rPr>
                <w:rFonts w:ascii="Arial" w:hAnsi="Arial" w:cs="Arial"/>
                <w:b/>
                <w:caps/>
                <w:sz w:val="20"/>
                <w:szCs w:val="20"/>
              </w:rPr>
            </w:pPr>
          </w:p>
        </w:tc>
      </w:tr>
      <w:tr w:rsidR="007A0355" w:rsidRPr="007A0355" w14:paraId="5D3A59CF" w14:textId="77777777" w:rsidTr="002D0323">
        <w:tc>
          <w:tcPr>
            <w:tcW w:w="3966" w:type="dxa"/>
            <w:shd w:val="clear" w:color="auto" w:fill="auto"/>
          </w:tcPr>
          <w:p w14:paraId="772497BF" w14:textId="77777777" w:rsidR="007A0355" w:rsidRPr="007A0355" w:rsidRDefault="007A0355" w:rsidP="002D0323">
            <w:pPr>
              <w:tabs>
                <w:tab w:val="left" w:pos="1701"/>
              </w:tabs>
              <w:rPr>
                <w:rFonts w:ascii="Arial" w:hAnsi="Arial" w:cs="Arial"/>
                <w:sz w:val="20"/>
                <w:szCs w:val="20"/>
              </w:rPr>
            </w:pPr>
          </w:p>
        </w:tc>
        <w:tc>
          <w:tcPr>
            <w:tcW w:w="567" w:type="dxa"/>
            <w:gridSpan w:val="2"/>
            <w:shd w:val="clear" w:color="auto" w:fill="auto"/>
          </w:tcPr>
          <w:p w14:paraId="51DE6E4D" w14:textId="77777777" w:rsidR="007A0355" w:rsidRPr="007A0355" w:rsidRDefault="007A0355" w:rsidP="002D0323">
            <w:pPr>
              <w:tabs>
                <w:tab w:val="right" w:pos="9072"/>
              </w:tabs>
              <w:rPr>
                <w:rFonts w:ascii="Arial" w:hAnsi="Arial" w:cs="Arial"/>
                <w:b/>
                <w:caps/>
                <w:sz w:val="20"/>
                <w:szCs w:val="20"/>
              </w:rPr>
            </w:pPr>
          </w:p>
        </w:tc>
      </w:tr>
      <w:tr w:rsidR="007A0355" w:rsidRPr="007A0355" w14:paraId="04EB7CAB" w14:textId="77777777" w:rsidTr="002D0323">
        <w:tc>
          <w:tcPr>
            <w:tcW w:w="3966" w:type="dxa"/>
            <w:shd w:val="clear" w:color="auto" w:fill="auto"/>
          </w:tcPr>
          <w:p w14:paraId="2294523D" w14:textId="77777777" w:rsidR="007A0355" w:rsidRPr="007A0355" w:rsidRDefault="007A0355" w:rsidP="002D0323">
            <w:pPr>
              <w:tabs>
                <w:tab w:val="left" w:pos="1701"/>
              </w:tabs>
              <w:rPr>
                <w:rFonts w:ascii="Arial" w:hAnsi="Arial" w:cs="Arial"/>
                <w:sz w:val="20"/>
                <w:szCs w:val="20"/>
              </w:rPr>
            </w:pPr>
            <w:r w:rsidRPr="007A0355">
              <w:rPr>
                <w:rFonts w:ascii="Arial" w:hAnsi="Arial" w:cs="Arial"/>
                <w:sz w:val="20"/>
                <w:szCs w:val="20"/>
              </w:rPr>
              <w:t>prof. dr. Igor Švab, dr. med., dekan</w:t>
            </w:r>
          </w:p>
        </w:tc>
        <w:tc>
          <w:tcPr>
            <w:tcW w:w="567" w:type="dxa"/>
            <w:gridSpan w:val="2"/>
            <w:shd w:val="clear" w:color="auto" w:fill="auto"/>
          </w:tcPr>
          <w:p w14:paraId="2F23A130" w14:textId="77777777" w:rsidR="007A0355" w:rsidRPr="007A0355" w:rsidRDefault="007A0355" w:rsidP="002D0323">
            <w:pPr>
              <w:tabs>
                <w:tab w:val="right" w:pos="9072"/>
              </w:tabs>
              <w:rPr>
                <w:rFonts w:ascii="Arial" w:hAnsi="Arial" w:cs="Arial"/>
                <w:b/>
                <w:caps/>
                <w:sz w:val="20"/>
                <w:szCs w:val="20"/>
              </w:rPr>
            </w:pPr>
          </w:p>
        </w:tc>
      </w:tr>
      <w:tr w:rsidR="007A0355" w:rsidRPr="007A0355" w14:paraId="188ECD90" w14:textId="77777777" w:rsidTr="002D0323">
        <w:tc>
          <w:tcPr>
            <w:tcW w:w="3966" w:type="dxa"/>
            <w:shd w:val="clear" w:color="auto" w:fill="auto"/>
          </w:tcPr>
          <w:p w14:paraId="591A5182" w14:textId="77777777" w:rsidR="007A0355" w:rsidRPr="007A0355" w:rsidRDefault="007A0355" w:rsidP="002D0323">
            <w:pPr>
              <w:tabs>
                <w:tab w:val="left" w:pos="1701"/>
              </w:tabs>
              <w:rPr>
                <w:rFonts w:ascii="Arial" w:hAnsi="Arial" w:cs="Arial"/>
                <w:i/>
                <w:sz w:val="20"/>
                <w:szCs w:val="20"/>
              </w:rPr>
            </w:pPr>
            <w:r w:rsidRPr="007A0355">
              <w:rPr>
                <w:rFonts w:ascii="Arial" w:hAnsi="Arial" w:cs="Arial"/>
                <w:i/>
                <w:sz w:val="20"/>
                <w:szCs w:val="20"/>
              </w:rPr>
              <w:t>Žig in podpis:</w:t>
            </w:r>
          </w:p>
        </w:tc>
        <w:tc>
          <w:tcPr>
            <w:tcW w:w="567" w:type="dxa"/>
            <w:gridSpan w:val="2"/>
            <w:shd w:val="clear" w:color="auto" w:fill="auto"/>
          </w:tcPr>
          <w:p w14:paraId="61B5DA91" w14:textId="77777777" w:rsidR="007A0355" w:rsidRPr="007A0355" w:rsidRDefault="007A0355" w:rsidP="002D0323">
            <w:pPr>
              <w:tabs>
                <w:tab w:val="right" w:pos="9072"/>
              </w:tabs>
              <w:rPr>
                <w:rFonts w:ascii="Arial" w:hAnsi="Arial" w:cs="Arial"/>
                <w:b/>
                <w:caps/>
                <w:sz w:val="20"/>
                <w:szCs w:val="20"/>
              </w:rPr>
            </w:pPr>
          </w:p>
        </w:tc>
      </w:tr>
      <w:tr w:rsidR="007A0355" w:rsidRPr="007A0355" w14:paraId="60DFAF3D" w14:textId="77777777" w:rsidTr="002D0323">
        <w:tc>
          <w:tcPr>
            <w:tcW w:w="3966" w:type="dxa"/>
            <w:shd w:val="clear" w:color="auto" w:fill="auto"/>
          </w:tcPr>
          <w:p w14:paraId="3970BB78" w14:textId="77777777" w:rsidR="007A0355" w:rsidRPr="007A0355" w:rsidRDefault="007A0355" w:rsidP="002D0323">
            <w:pPr>
              <w:tabs>
                <w:tab w:val="right" w:pos="9072"/>
              </w:tabs>
              <w:rPr>
                <w:rFonts w:ascii="Arial" w:hAnsi="Arial" w:cs="Arial"/>
                <w:sz w:val="20"/>
                <w:szCs w:val="20"/>
              </w:rPr>
            </w:pPr>
          </w:p>
        </w:tc>
        <w:tc>
          <w:tcPr>
            <w:tcW w:w="567" w:type="dxa"/>
            <w:gridSpan w:val="2"/>
            <w:shd w:val="clear" w:color="auto" w:fill="auto"/>
          </w:tcPr>
          <w:p w14:paraId="34D4C03D" w14:textId="77777777" w:rsidR="007A0355" w:rsidRPr="007A0355" w:rsidRDefault="007A0355" w:rsidP="002D0323">
            <w:pPr>
              <w:tabs>
                <w:tab w:val="right" w:pos="9072"/>
              </w:tabs>
              <w:rPr>
                <w:rFonts w:ascii="Arial" w:hAnsi="Arial" w:cs="Arial"/>
                <w:b/>
                <w:caps/>
                <w:sz w:val="20"/>
                <w:szCs w:val="20"/>
              </w:rPr>
            </w:pPr>
          </w:p>
        </w:tc>
      </w:tr>
      <w:tr w:rsidR="007A0355" w:rsidRPr="007A0355" w14:paraId="174239A9" w14:textId="77777777" w:rsidTr="002D0323">
        <w:tc>
          <w:tcPr>
            <w:tcW w:w="3966" w:type="dxa"/>
            <w:shd w:val="clear" w:color="auto" w:fill="auto"/>
          </w:tcPr>
          <w:p w14:paraId="00529127"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sz w:val="20"/>
                <w:szCs w:val="20"/>
              </w:rPr>
              <w:t>Kraj: ………………………………….</w:t>
            </w:r>
          </w:p>
        </w:tc>
        <w:tc>
          <w:tcPr>
            <w:tcW w:w="567" w:type="dxa"/>
            <w:gridSpan w:val="2"/>
            <w:shd w:val="clear" w:color="auto" w:fill="auto"/>
          </w:tcPr>
          <w:p w14:paraId="7A973E69" w14:textId="77777777" w:rsidR="007A0355" w:rsidRPr="007A0355" w:rsidRDefault="007A0355" w:rsidP="002D0323">
            <w:pPr>
              <w:tabs>
                <w:tab w:val="right" w:pos="9072"/>
              </w:tabs>
              <w:rPr>
                <w:rFonts w:ascii="Arial" w:hAnsi="Arial" w:cs="Arial"/>
                <w:b/>
                <w:caps/>
                <w:sz w:val="20"/>
                <w:szCs w:val="20"/>
              </w:rPr>
            </w:pPr>
          </w:p>
        </w:tc>
      </w:tr>
      <w:tr w:rsidR="007A0355" w:rsidRPr="007A0355" w14:paraId="7B2231F6" w14:textId="77777777" w:rsidTr="002D0323">
        <w:tc>
          <w:tcPr>
            <w:tcW w:w="3966" w:type="dxa"/>
            <w:shd w:val="clear" w:color="auto" w:fill="auto"/>
          </w:tcPr>
          <w:p w14:paraId="62AABF77" w14:textId="77777777" w:rsidR="007A0355" w:rsidRPr="007A0355" w:rsidRDefault="007A0355" w:rsidP="002D0323">
            <w:pPr>
              <w:tabs>
                <w:tab w:val="right" w:pos="9072"/>
              </w:tabs>
              <w:rPr>
                <w:rFonts w:ascii="Arial" w:hAnsi="Arial" w:cs="Arial"/>
                <w:sz w:val="20"/>
                <w:szCs w:val="20"/>
              </w:rPr>
            </w:pPr>
            <w:r w:rsidRPr="007A0355">
              <w:rPr>
                <w:rFonts w:ascii="Arial" w:hAnsi="Arial" w:cs="Arial"/>
                <w:sz w:val="20"/>
                <w:szCs w:val="20"/>
              </w:rPr>
              <w:t>Datum: ………………………………</w:t>
            </w:r>
          </w:p>
          <w:p w14:paraId="4B80257A" w14:textId="77777777" w:rsidR="007A0355" w:rsidRPr="007A0355" w:rsidRDefault="007A0355" w:rsidP="002D0323">
            <w:pPr>
              <w:tabs>
                <w:tab w:val="right" w:pos="9072"/>
              </w:tabs>
              <w:rPr>
                <w:rFonts w:ascii="Arial" w:hAnsi="Arial" w:cs="Arial"/>
                <w:sz w:val="20"/>
                <w:szCs w:val="20"/>
              </w:rPr>
            </w:pPr>
          </w:p>
          <w:p w14:paraId="0E2A8CB8" w14:textId="77777777" w:rsidR="007A0355" w:rsidRPr="007A0355" w:rsidRDefault="007A0355" w:rsidP="002D0323">
            <w:pPr>
              <w:tabs>
                <w:tab w:val="right" w:pos="9072"/>
              </w:tabs>
              <w:rPr>
                <w:rFonts w:ascii="Arial" w:hAnsi="Arial" w:cs="Arial"/>
                <w:sz w:val="20"/>
                <w:szCs w:val="20"/>
              </w:rPr>
            </w:pPr>
          </w:p>
          <w:p w14:paraId="116528B1" w14:textId="77777777" w:rsidR="007A0355" w:rsidRPr="007A0355" w:rsidRDefault="007A0355" w:rsidP="002D0323">
            <w:pPr>
              <w:tabs>
                <w:tab w:val="right" w:pos="9072"/>
              </w:tabs>
              <w:rPr>
                <w:rFonts w:ascii="Arial" w:hAnsi="Arial" w:cs="Arial"/>
                <w:b/>
                <w:bCs/>
                <w:caps/>
                <w:sz w:val="20"/>
                <w:szCs w:val="20"/>
              </w:rPr>
            </w:pPr>
          </w:p>
        </w:tc>
        <w:tc>
          <w:tcPr>
            <w:tcW w:w="567" w:type="dxa"/>
            <w:gridSpan w:val="2"/>
            <w:shd w:val="clear" w:color="auto" w:fill="auto"/>
          </w:tcPr>
          <w:p w14:paraId="70D6CA77" w14:textId="77777777" w:rsidR="007A0355" w:rsidRPr="007A0355" w:rsidRDefault="007A0355" w:rsidP="002D0323">
            <w:pPr>
              <w:tabs>
                <w:tab w:val="right" w:pos="9072"/>
              </w:tabs>
              <w:rPr>
                <w:rFonts w:ascii="Arial" w:hAnsi="Arial" w:cs="Arial"/>
                <w:b/>
                <w:caps/>
                <w:sz w:val="20"/>
                <w:szCs w:val="20"/>
              </w:rPr>
            </w:pPr>
          </w:p>
        </w:tc>
      </w:tr>
      <w:tr w:rsidR="007A0355" w:rsidRPr="007A0355" w14:paraId="4970DD9E" w14:textId="77777777" w:rsidTr="002D0323">
        <w:trPr>
          <w:gridAfter w:val="1"/>
          <w:wAfter w:w="5100" w:type="dxa"/>
        </w:trPr>
        <w:tc>
          <w:tcPr>
            <w:tcW w:w="4253" w:type="dxa"/>
            <w:gridSpan w:val="2"/>
            <w:shd w:val="clear" w:color="auto" w:fill="auto"/>
          </w:tcPr>
          <w:p w14:paraId="69E39896" w14:textId="77777777" w:rsidR="007A0355" w:rsidRPr="007A0355" w:rsidRDefault="007A0355" w:rsidP="002D0323">
            <w:pPr>
              <w:autoSpaceDE w:val="0"/>
              <w:autoSpaceDN w:val="0"/>
              <w:adjustRightInd w:val="0"/>
              <w:rPr>
                <w:rFonts w:ascii="Arial" w:hAnsi="Arial" w:cs="Arial"/>
                <w:b/>
                <w:bCs/>
                <w:sz w:val="20"/>
                <w:szCs w:val="20"/>
              </w:rPr>
            </w:pPr>
            <w:r w:rsidRPr="007A0355">
              <w:rPr>
                <w:rFonts w:ascii="Arial" w:hAnsi="Arial" w:cs="Arial"/>
                <w:b/>
                <w:bCs/>
                <w:sz w:val="20"/>
                <w:szCs w:val="20"/>
              </w:rPr>
              <w:t>IZVAJALEC:</w:t>
            </w:r>
          </w:p>
          <w:p w14:paraId="5B6193D3" w14:textId="77777777" w:rsidR="007A0355" w:rsidRPr="007A0355" w:rsidRDefault="007A0355" w:rsidP="002D0323">
            <w:pPr>
              <w:autoSpaceDE w:val="0"/>
              <w:autoSpaceDN w:val="0"/>
              <w:adjustRightInd w:val="0"/>
              <w:rPr>
                <w:rFonts w:ascii="Arial" w:hAnsi="Arial" w:cs="Arial"/>
                <w:b/>
                <w:bCs/>
                <w:sz w:val="20"/>
                <w:szCs w:val="20"/>
              </w:rPr>
            </w:pPr>
          </w:p>
        </w:tc>
      </w:tr>
      <w:tr w:rsidR="007A0355" w:rsidRPr="007A0355" w14:paraId="4495B589" w14:textId="77777777" w:rsidTr="002D0323">
        <w:trPr>
          <w:gridAfter w:val="1"/>
          <w:wAfter w:w="5100" w:type="dxa"/>
        </w:trPr>
        <w:tc>
          <w:tcPr>
            <w:tcW w:w="4253" w:type="dxa"/>
            <w:gridSpan w:val="2"/>
            <w:shd w:val="clear" w:color="auto" w:fill="auto"/>
          </w:tcPr>
          <w:p w14:paraId="09F2D9AF" w14:textId="77777777" w:rsidR="007A0355" w:rsidRPr="007A0355" w:rsidRDefault="007A0355" w:rsidP="007A0355">
            <w:pPr>
              <w:rPr>
                <w:rFonts w:ascii="Arial" w:hAnsi="Arial" w:cs="Arial"/>
                <w:i/>
                <w:sz w:val="20"/>
                <w:szCs w:val="20"/>
              </w:rPr>
            </w:pPr>
          </w:p>
        </w:tc>
      </w:tr>
      <w:tr w:rsidR="007A0355" w:rsidRPr="007A0355" w14:paraId="12A2DBFF" w14:textId="77777777" w:rsidTr="002D0323">
        <w:trPr>
          <w:gridAfter w:val="1"/>
          <w:wAfter w:w="5100" w:type="dxa"/>
        </w:trPr>
        <w:tc>
          <w:tcPr>
            <w:tcW w:w="4253" w:type="dxa"/>
            <w:gridSpan w:val="2"/>
            <w:shd w:val="clear" w:color="auto" w:fill="auto"/>
          </w:tcPr>
          <w:p w14:paraId="3E6233FE" w14:textId="77777777" w:rsidR="007A0355" w:rsidRPr="007A0355" w:rsidRDefault="007A0355" w:rsidP="002D0323">
            <w:pPr>
              <w:rPr>
                <w:rFonts w:ascii="Arial" w:hAnsi="Arial" w:cs="Arial"/>
                <w:sz w:val="20"/>
                <w:szCs w:val="20"/>
              </w:rPr>
            </w:pPr>
            <w:r w:rsidRPr="007A0355">
              <w:rPr>
                <w:rFonts w:ascii="Arial" w:hAnsi="Arial" w:cs="Arial"/>
                <w:sz w:val="20"/>
                <w:szCs w:val="20"/>
              </w:rPr>
              <w:t xml:space="preserve">………………………………………..  </w:t>
            </w:r>
          </w:p>
          <w:p w14:paraId="58716E57" w14:textId="77777777" w:rsidR="007A0355" w:rsidRPr="007A0355" w:rsidRDefault="007A0355" w:rsidP="002D0323">
            <w:pPr>
              <w:rPr>
                <w:rFonts w:ascii="Arial" w:hAnsi="Arial" w:cs="Arial"/>
                <w:b/>
                <w:sz w:val="20"/>
                <w:szCs w:val="20"/>
              </w:rPr>
            </w:pPr>
            <w:r w:rsidRPr="007A0355">
              <w:rPr>
                <w:rFonts w:ascii="Arial" w:hAnsi="Arial" w:cs="Arial"/>
                <w:sz w:val="20"/>
                <w:szCs w:val="20"/>
              </w:rPr>
              <w:t xml:space="preserve">………………………………………..  </w:t>
            </w:r>
          </w:p>
        </w:tc>
      </w:tr>
      <w:tr w:rsidR="007A0355" w:rsidRPr="007A0355" w14:paraId="4DA281AA" w14:textId="77777777" w:rsidTr="002D0323">
        <w:trPr>
          <w:gridAfter w:val="1"/>
          <w:wAfter w:w="5100" w:type="dxa"/>
        </w:trPr>
        <w:tc>
          <w:tcPr>
            <w:tcW w:w="4253" w:type="dxa"/>
            <w:gridSpan w:val="2"/>
            <w:shd w:val="clear" w:color="auto" w:fill="auto"/>
          </w:tcPr>
          <w:p w14:paraId="0CDE77B1" w14:textId="77777777" w:rsidR="007A0355" w:rsidRPr="007A0355" w:rsidRDefault="007A0355" w:rsidP="002D0323">
            <w:pPr>
              <w:rPr>
                <w:rFonts w:ascii="Arial" w:hAnsi="Arial" w:cs="Arial"/>
                <w:sz w:val="20"/>
                <w:szCs w:val="20"/>
              </w:rPr>
            </w:pPr>
            <w:r w:rsidRPr="007A0355">
              <w:rPr>
                <w:rFonts w:ascii="Arial" w:hAnsi="Arial" w:cs="Arial"/>
                <w:i/>
                <w:sz w:val="20"/>
                <w:szCs w:val="20"/>
              </w:rPr>
              <w:t>Žig in podpis:</w:t>
            </w:r>
          </w:p>
        </w:tc>
      </w:tr>
      <w:tr w:rsidR="007A0355" w:rsidRPr="007A0355" w14:paraId="55614D50" w14:textId="77777777" w:rsidTr="002D0323">
        <w:trPr>
          <w:gridAfter w:val="1"/>
          <w:wAfter w:w="5100" w:type="dxa"/>
        </w:trPr>
        <w:tc>
          <w:tcPr>
            <w:tcW w:w="4253" w:type="dxa"/>
            <w:gridSpan w:val="2"/>
            <w:shd w:val="clear" w:color="auto" w:fill="auto"/>
          </w:tcPr>
          <w:p w14:paraId="6E5531B8" w14:textId="77777777" w:rsidR="007A0355" w:rsidRPr="007A0355" w:rsidRDefault="007A0355" w:rsidP="002D0323">
            <w:pPr>
              <w:rPr>
                <w:rFonts w:ascii="Arial" w:hAnsi="Arial" w:cs="Arial"/>
                <w:i/>
                <w:sz w:val="20"/>
                <w:szCs w:val="20"/>
              </w:rPr>
            </w:pPr>
          </w:p>
        </w:tc>
      </w:tr>
      <w:tr w:rsidR="007A0355" w:rsidRPr="007A0355" w14:paraId="7765497F" w14:textId="77777777" w:rsidTr="002D0323">
        <w:trPr>
          <w:gridAfter w:val="1"/>
          <w:wAfter w:w="5100" w:type="dxa"/>
        </w:trPr>
        <w:tc>
          <w:tcPr>
            <w:tcW w:w="4253" w:type="dxa"/>
            <w:gridSpan w:val="2"/>
            <w:shd w:val="clear" w:color="auto" w:fill="auto"/>
          </w:tcPr>
          <w:p w14:paraId="10DFDE71" w14:textId="77777777" w:rsidR="007A0355" w:rsidRPr="007A0355" w:rsidRDefault="007A0355" w:rsidP="002D0323">
            <w:pPr>
              <w:rPr>
                <w:rFonts w:ascii="Arial" w:hAnsi="Arial" w:cs="Arial"/>
                <w:i/>
                <w:sz w:val="20"/>
                <w:szCs w:val="20"/>
              </w:rPr>
            </w:pPr>
            <w:r w:rsidRPr="007A0355">
              <w:rPr>
                <w:rFonts w:ascii="Arial" w:hAnsi="Arial" w:cs="Arial"/>
                <w:sz w:val="20"/>
                <w:szCs w:val="20"/>
              </w:rPr>
              <w:t>Kraj: ………………………………….</w:t>
            </w:r>
          </w:p>
        </w:tc>
      </w:tr>
      <w:tr w:rsidR="007A0355" w:rsidRPr="007A0355" w14:paraId="34328A86" w14:textId="77777777" w:rsidTr="002D0323">
        <w:trPr>
          <w:gridAfter w:val="1"/>
          <w:wAfter w:w="5100" w:type="dxa"/>
        </w:trPr>
        <w:tc>
          <w:tcPr>
            <w:tcW w:w="4253" w:type="dxa"/>
            <w:gridSpan w:val="2"/>
            <w:shd w:val="clear" w:color="auto" w:fill="auto"/>
          </w:tcPr>
          <w:p w14:paraId="03C1930A" w14:textId="77777777" w:rsidR="007A0355" w:rsidRPr="007A0355" w:rsidRDefault="007A0355" w:rsidP="002D0323">
            <w:pPr>
              <w:rPr>
                <w:rFonts w:ascii="Arial" w:hAnsi="Arial" w:cs="Arial"/>
                <w:sz w:val="20"/>
                <w:szCs w:val="20"/>
              </w:rPr>
            </w:pPr>
            <w:r w:rsidRPr="007A0355">
              <w:rPr>
                <w:rFonts w:ascii="Arial" w:hAnsi="Arial" w:cs="Arial"/>
                <w:sz w:val="20"/>
                <w:szCs w:val="20"/>
              </w:rPr>
              <w:t>Datum: ………………………………</w:t>
            </w:r>
            <w:r>
              <w:rPr>
                <w:rFonts w:ascii="Arial" w:hAnsi="Arial" w:cs="Arial"/>
                <w:sz w:val="20"/>
                <w:szCs w:val="20"/>
              </w:rPr>
              <w:t xml:space="preserve"> </w:t>
            </w:r>
          </w:p>
        </w:tc>
      </w:tr>
    </w:tbl>
    <w:p w14:paraId="11F910BF" w14:textId="77777777" w:rsidR="00C16CA7" w:rsidRPr="00D52CAF" w:rsidRDefault="00C16CA7" w:rsidP="00C16CA7">
      <w:pPr>
        <w:numPr>
          <w:ilvl w:val="12"/>
          <w:numId w:val="0"/>
        </w:numPr>
        <w:spacing w:after="0" w:line="240" w:lineRule="auto"/>
        <w:rPr>
          <w:rFonts w:ascii="Arial" w:eastAsia="Times New Roman" w:hAnsi="Arial" w:cs="Arial"/>
          <w:sz w:val="20"/>
          <w:szCs w:val="20"/>
          <w:lang w:eastAsia="sl-SI"/>
        </w:rPr>
      </w:pPr>
    </w:p>
    <w:p w14:paraId="1B042F9A" w14:textId="77777777" w:rsidR="00A25DB3" w:rsidRDefault="00A25DB3"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0AA2F3FA" w14:textId="77777777" w:rsidR="00A25DB3" w:rsidRDefault="00A25DB3"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CA522AB"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54D85BF"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E0608F4"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00D4C5F6"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0FC96E7"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B4E33C7"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9E21D1C"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9C80A7D"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5BF9831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C32E35A"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0D37D9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3AB51E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974574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33CC140"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7DB004F"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5F03E08"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D5307FD"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51AFD2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6B65B14"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16E732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068EDD9" w14:textId="0D8F081A" w:rsidR="00A25DB3" w:rsidRDefault="00140638" w:rsidP="00140638">
      <w:pPr>
        <w:numPr>
          <w:ilvl w:val="12"/>
          <w:numId w:val="0"/>
        </w:numPr>
        <w:tabs>
          <w:tab w:val="left" w:pos="1020"/>
        </w:tabs>
        <w:spacing w:after="0" w:line="240" w:lineRule="auto"/>
        <w:ind w:left="-9014"/>
        <w:jc w:val="both"/>
        <w:rPr>
          <w:rFonts w:ascii="Arial" w:eastAsia="Times New Roman" w:hAnsi="Arial" w:cs="Arial"/>
          <w:b/>
          <w:sz w:val="22"/>
          <w:szCs w:val="20"/>
          <w:lang w:eastAsia="sl-SI"/>
        </w:rPr>
      </w:pPr>
      <w:r>
        <w:rPr>
          <w:rFonts w:ascii="Arial" w:eastAsia="Times New Roman" w:hAnsi="Arial" w:cs="Arial"/>
          <w:b/>
          <w:sz w:val="22"/>
          <w:szCs w:val="20"/>
          <w:lang w:eastAsia="sl-SI"/>
        </w:rPr>
        <w:tab/>
      </w:r>
    </w:p>
    <w:p w14:paraId="6148D750" w14:textId="77777777" w:rsidR="006734C7" w:rsidRDefault="006734C7"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lastRenderedPageBreak/>
        <w:t>OBR 15</w:t>
      </w:r>
    </w:p>
    <w:p w14:paraId="4278FE31"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36BC7E62"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7849549C"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303FCACD"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r w:rsidRPr="006734C7">
        <w:rPr>
          <w:rFonts w:ascii="Arial" w:eastAsia="Times New Roman" w:hAnsi="Arial" w:cs="Arial"/>
          <w:b/>
          <w:sz w:val="22"/>
          <w:szCs w:val="20"/>
          <w:lang w:eastAsia="sl-SI"/>
        </w:rPr>
        <w:t>IZJAVA PONUDNIKA</w:t>
      </w:r>
    </w:p>
    <w:p w14:paraId="1A53E421"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1F638EAC"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r w:rsidRPr="006734C7">
        <w:rPr>
          <w:rFonts w:ascii="Arial" w:eastAsia="Times New Roman" w:hAnsi="Arial" w:cs="Arial"/>
          <w:b/>
          <w:sz w:val="22"/>
          <w:szCs w:val="20"/>
          <w:lang w:eastAsia="sl-SI"/>
        </w:rPr>
        <w:t xml:space="preserve">O PREDLOŽITVI GARANCIJE BANKE OZ. ZAVAROVALNICE </w:t>
      </w:r>
    </w:p>
    <w:p w14:paraId="4965174E"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463BD55D"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sz w:val="22"/>
          <w:szCs w:val="20"/>
          <w:lang w:eastAsia="sl-SI"/>
        </w:rPr>
      </w:pPr>
      <w:r w:rsidRPr="006734C7">
        <w:rPr>
          <w:rFonts w:ascii="Arial" w:eastAsia="Times New Roman" w:hAnsi="Arial" w:cs="Arial"/>
          <w:b/>
          <w:bCs/>
          <w:sz w:val="22"/>
          <w:szCs w:val="20"/>
          <w:lang w:eastAsia="sl-SI"/>
        </w:rPr>
        <w:t>ZA DOBRO IZVEDBO POGODBENIH OBVEZNOSTI</w:t>
      </w:r>
    </w:p>
    <w:p w14:paraId="00753C50" w14:textId="77777777" w:rsidR="006734C7" w:rsidRPr="006734C7" w:rsidRDefault="006734C7" w:rsidP="006734C7">
      <w:pPr>
        <w:numPr>
          <w:ilvl w:val="12"/>
          <w:numId w:val="0"/>
        </w:numPr>
        <w:tabs>
          <w:tab w:val="left" w:pos="6237"/>
        </w:tabs>
        <w:spacing w:after="0" w:line="240" w:lineRule="auto"/>
        <w:jc w:val="both"/>
        <w:rPr>
          <w:rFonts w:ascii="Arial" w:eastAsia="Times New Roman" w:hAnsi="Arial" w:cs="Arial"/>
          <w:sz w:val="22"/>
          <w:szCs w:val="20"/>
          <w:lang w:eastAsia="sl-SI"/>
        </w:rPr>
      </w:pPr>
    </w:p>
    <w:p w14:paraId="2C976F47" w14:textId="77777777" w:rsidR="006734C7" w:rsidRPr="006734C7" w:rsidRDefault="006734C7" w:rsidP="006734C7">
      <w:pPr>
        <w:numPr>
          <w:ilvl w:val="12"/>
          <w:numId w:val="0"/>
        </w:numPr>
        <w:tabs>
          <w:tab w:val="left" w:pos="6237"/>
        </w:tabs>
        <w:spacing w:after="0" w:line="240" w:lineRule="auto"/>
        <w:jc w:val="both"/>
        <w:rPr>
          <w:rFonts w:ascii="Arial" w:eastAsia="Times New Roman" w:hAnsi="Arial" w:cs="Arial"/>
          <w:sz w:val="22"/>
          <w:szCs w:val="20"/>
          <w:lang w:eastAsia="sl-SI"/>
        </w:rPr>
      </w:pPr>
    </w:p>
    <w:p w14:paraId="4894C2B2" w14:textId="77777777" w:rsidR="006734C7" w:rsidRPr="006734C7" w:rsidRDefault="006734C7" w:rsidP="006734C7">
      <w:pPr>
        <w:tabs>
          <w:tab w:val="center" w:pos="4536"/>
          <w:tab w:val="right" w:pos="9072"/>
        </w:tabs>
        <w:spacing w:after="0" w:line="360" w:lineRule="auto"/>
        <w:rPr>
          <w:rFonts w:ascii="Arial" w:eastAsia="Times New Roman" w:hAnsi="Arial" w:cs="Arial"/>
          <w:b/>
          <w:sz w:val="22"/>
          <w:szCs w:val="22"/>
          <w:lang w:eastAsia="sl-SI"/>
        </w:rPr>
      </w:pPr>
    </w:p>
    <w:p w14:paraId="0DFE0C15" w14:textId="77777777" w:rsidR="006734C7" w:rsidRPr="002A70B0" w:rsidRDefault="006734C7" w:rsidP="006734C7">
      <w:pPr>
        <w:spacing w:after="0" w:line="360" w:lineRule="auto"/>
        <w:jc w:val="both"/>
        <w:rPr>
          <w:rFonts w:ascii="Arial" w:eastAsia="Times New Roman" w:hAnsi="Arial" w:cs="Arial"/>
          <w:sz w:val="20"/>
          <w:szCs w:val="20"/>
          <w:lang w:eastAsia="sl-SI"/>
        </w:rPr>
      </w:pPr>
      <w:r w:rsidRPr="002A70B0">
        <w:rPr>
          <w:rFonts w:ascii="Arial" w:eastAsia="Times New Roman" w:hAnsi="Arial" w:cs="Arial"/>
          <w:sz w:val="20"/>
          <w:szCs w:val="20"/>
          <w:lang w:eastAsia="sl-SI"/>
        </w:rPr>
        <w:t xml:space="preserve">V skladu z javnim naročilom </w:t>
      </w:r>
      <w:r w:rsidRPr="002A70B0">
        <w:rPr>
          <w:rFonts w:ascii="Arial" w:eastAsia="Times New Roman" w:hAnsi="Arial" w:cs="Arial"/>
          <w:b/>
          <w:bCs/>
          <w:iCs/>
          <w:sz w:val="20"/>
          <w:szCs w:val="20"/>
          <w:lang w:eastAsia="sl-SI"/>
        </w:rPr>
        <w:t>»</w:t>
      </w:r>
      <w:r w:rsidRPr="002A70B0">
        <w:rPr>
          <w:rFonts w:ascii="Arial" w:hAnsi="Arial" w:cs="Arial"/>
          <w:b/>
          <w:bCs/>
          <w:sz w:val="20"/>
          <w:szCs w:val="20"/>
        </w:rPr>
        <w:t>Izdelava projektne dokumentacije za Kampus Vrazov trg KVT II</w:t>
      </w:r>
      <w:r w:rsidRPr="002A70B0">
        <w:rPr>
          <w:rFonts w:ascii="Arial" w:eastAsia="SimSun" w:hAnsi="Arial" w:cs="Arial"/>
          <w:b/>
          <w:bCs/>
          <w:iCs/>
          <w:kern w:val="3"/>
          <w:sz w:val="20"/>
          <w:szCs w:val="20"/>
          <w:lang w:val="en-US" w:eastAsia="zh-CN" w:bidi="hi-IN"/>
        </w:rPr>
        <w:t xml:space="preserve">« </w:t>
      </w:r>
      <w:r w:rsidRPr="002A70B0">
        <w:rPr>
          <w:rFonts w:ascii="Arial" w:eastAsia="Times New Roman" w:hAnsi="Arial" w:cs="Arial"/>
          <w:sz w:val="20"/>
          <w:szCs w:val="20"/>
          <w:lang w:eastAsia="sl-SI"/>
        </w:rPr>
        <w:t xml:space="preserve">objavljenim na Portalu javnih naročil pod št. JN……………. dne.............. 2024, </w:t>
      </w:r>
    </w:p>
    <w:p w14:paraId="66224284" w14:textId="77777777" w:rsidR="006734C7" w:rsidRPr="002A70B0" w:rsidRDefault="006734C7" w:rsidP="006734C7">
      <w:pPr>
        <w:spacing w:after="0" w:line="360" w:lineRule="auto"/>
        <w:jc w:val="both"/>
        <w:rPr>
          <w:rFonts w:ascii="Arial" w:eastAsia="Times New Roman" w:hAnsi="Arial" w:cs="Arial"/>
          <w:sz w:val="20"/>
          <w:szCs w:val="20"/>
          <w:lang w:eastAsia="sl-SI"/>
        </w:rPr>
      </w:pPr>
    </w:p>
    <w:p w14:paraId="4B5EA755" w14:textId="77777777" w:rsidR="006734C7" w:rsidRPr="002A70B0" w:rsidRDefault="006734C7" w:rsidP="006734C7">
      <w:pPr>
        <w:spacing w:after="0" w:line="360" w:lineRule="auto"/>
        <w:jc w:val="both"/>
        <w:rPr>
          <w:rFonts w:ascii="Arial" w:eastAsia="Times New Roman" w:hAnsi="Arial" w:cs="Arial"/>
          <w:b/>
          <w:sz w:val="20"/>
          <w:szCs w:val="20"/>
          <w:lang w:eastAsia="sl-SI"/>
        </w:rPr>
      </w:pPr>
      <w:r w:rsidRPr="002A70B0">
        <w:rPr>
          <w:rFonts w:ascii="Arial" w:eastAsia="Times New Roman" w:hAnsi="Arial" w:cs="Arial"/>
          <w:sz w:val="20"/>
          <w:szCs w:val="20"/>
          <w:lang w:eastAsia="sl-SI"/>
        </w:rPr>
        <w:t>izjavljamo,</w:t>
      </w:r>
    </w:p>
    <w:p w14:paraId="09463881" w14:textId="77777777" w:rsidR="006734C7" w:rsidRPr="002A70B0" w:rsidRDefault="006734C7" w:rsidP="006734C7">
      <w:pPr>
        <w:numPr>
          <w:ilvl w:val="12"/>
          <w:numId w:val="0"/>
        </w:numPr>
        <w:tabs>
          <w:tab w:val="left" w:pos="6237"/>
        </w:tabs>
        <w:spacing w:after="0" w:line="240" w:lineRule="auto"/>
        <w:jc w:val="both"/>
        <w:rPr>
          <w:rFonts w:ascii="Arial" w:eastAsia="Times New Roman" w:hAnsi="Arial" w:cs="Arial"/>
          <w:sz w:val="20"/>
          <w:szCs w:val="20"/>
          <w:lang w:eastAsia="sl-SI"/>
        </w:rPr>
      </w:pPr>
    </w:p>
    <w:p w14:paraId="65F2716C" w14:textId="77777777" w:rsidR="006734C7" w:rsidRPr="002A70B0" w:rsidRDefault="006734C7" w:rsidP="006734C7">
      <w:pPr>
        <w:numPr>
          <w:ilvl w:val="12"/>
          <w:numId w:val="0"/>
        </w:numPr>
        <w:tabs>
          <w:tab w:val="left" w:pos="6237"/>
        </w:tabs>
        <w:spacing w:after="0" w:line="360" w:lineRule="auto"/>
        <w:jc w:val="both"/>
        <w:rPr>
          <w:rFonts w:ascii="Arial" w:eastAsia="Times New Roman" w:hAnsi="Arial" w:cs="Arial"/>
          <w:sz w:val="20"/>
          <w:szCs w:val="20"/>
          <w:lang w:eastAsia="sl-SI"/>
        </w:rPr>
      </w:pPr>
      <w:r w:rsidRPr="002A70B0">
        <w:rPr>
          <w:rFonts w:ascii="Arial" w:eastAsia="Times New Roman" w:hAnsi="Arial" w:cs="Arial"/>
          <w:sz w:val="20"/>
          <w:szCs w:val="20"/>
          <w:lang w:eastAsia="sl-SI"/>
        </w:rPr>
        <w:t xml:space="preserve">da bomo, 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20F61DCB"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1CE1BB42"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1AD98388"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2597C6DC" w14:textId="77777777" w:rsidR="006734C7" w:rsidRPr="002A70B0" w:rsidRDefault="006734C7" w:rsidP="006734C7">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AB4A037" w14:textId="77777777" w:rsidR="006734C7" w:rsidRPr="002A70B0" w:rsidRDefault="006734C7" w:rsidP="006734C7">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2A70B0">
        <w:rPr>
          <w:rFonts w:ascii="Arial" w:eastAsia="Times New Roman" w:hAnsi="Arial" w:cs="Arial"/>
          <w:kern w:val="3"/>
          <w:sz w:val="20"/>
          <w:szCs w:val="20"/>
          <w:lang w:eastAsia="zh-CN"/>
        </w:rPr>
        <w:t>Datum:</w:t>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t>Podpis:</w:t>
      </w:r>
    </w:p>
    <w:p w14:paraId="0E7343F6" w14:textId="77777777" w:rsidR="006734C7" w:rsidRPr="002A70B0" w:rsidRDefault="006734C7" w:rsidP="006734C7">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702F002"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r w:rsidRPr="002A70B0">
        <w:rPr>
          <w:rFonts w:ascii="Arial" w:eastAsia="SimSun" w:hAnsi="Arial" w:cs="Arial"/>
          <w:kern w:val="3"/>
          <w:sz w:val="20"/>
          <w:szCs w:val="20"/>
          <w:lang w:val="en-US" w:eastAsia="zh-CN" w:bidi="hi-IN"/>
        </w:rPr>
        <w:t>_________________</w:t>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t>___________________</w:t>
      </w:r>
    </w:p>
    <w:p w14:paraId="46BE6D0B" w14:textId="77777777" w:rsidR="006734C7" w:rsidRPr="002A70B0" w:rsidRDefault="006734C7" w:rsidP="006734C7">
      <w:pPr>
        <w:spacing w:after="0" w:line="240" w:lineRule="auto"/>
        <w:jc w:val="both"/>
        <w:rPr>
          <w:rFonts w:ascii="Arial" w:eastAsia="Times New Roman" w:hAnsi="Arial" w:cs="Arial"/>
          <w:b/>
          <w:sz w:val="20"/>
          <w:szCs w:val="20"/>
          <w:lang w:eastAsia="sl-SI"/>
        </w:rPr>
      </w:pPr>
    </w:p>
    <w:p w14:paraId="126A23A1" w14:textId="77777777" w:rsidR="006734C7" w:rsidRPr="002A70B0" w:rsidRDefault="006734C7" w:rsidP="006734C7">
      <w:pPr>
        <w:spacing w:after="0" w:line="240" w:lineRule="auto"/>
        <w:rPr>
          <w:rFonts w:ascii="Arial" w:eastAsia="Times New Roman" w:hAnsi="Arial" w:cs="Arial"/>
          <w:sz w:val="20"/>
          <w:szCs w:val="20"/>
          <w:lang w:eastAsia="sl-SI"/>
        </w:rPr>
      </w:pPr>
    </w:p>
    <w:p w14:paraId="0CE588CB" w14:textId="77777777" w:rsidR="006734C7" w:rsidRPr="002A70B0" w:rsidRDefault="006734C7" w:rsidP="006734C7">
      <w:pPr>
        <w:spacing w:after="0" w:line="240" w:lineRule="auto"/>
        <w:rPr>
          <w:rFonts w:ascii="Arial" w:eastAsia="Times New Roman" w:hAnsi="Arial" w:cs="Arial"/>
          <w:sz w:val="20"/>
          <w:szCs w:val="20"/>
          <w:lang w:eastAsia="sl-SI"/>
        </w:rPr>
      </w:pPr>
    </w:p>
    <w:p w14:paraId="5CBD9B27" w14:textId="77777777" w:rsidR="006734C7" w:rsidRPr="006734C7" w:rsidRDefault="006734C7" w:rsidP="006734C7">
      <w:pPr>
        <w:spacing w:after="0" w:line="240" w:lineRule="auto"/>
        <w:rPr>
          <w:rFonts w:ascii="Arial" w:eastAsia="Times New Roman" w:hAnsi="Arial" w:cs="Arial"/>
          <w:sz w:val="22"/>
          <w:szCs w:val="20"/>
          <w:lang w:eastAsia="sl-SI"/>
        </w:rPr>
      </w:pPr>
    </w:p>
    <w:p w14:paraId="70F604FA" w14:textId="77777777" w:rsidR="006734C7" w:rsidRPr="006734C7" w:rsidRDefault="006734C7" w:rsidP="006734C7">
      <w:pPr>
        <w:spacing w:after="0" w:line="240" w:lineRule="auto"/>
        <w:rPr>
          <w:rFonts w:ascii="Arial" w:eastAsia="Times New Roman" w:hAnsi="Arial" w:cs="Arial"/>
          <w:sz w:val="22"/>
          <w:szCs w:val="20"/>
          <w:lang w:eastAsia="sl-SI"/>
        </w:rPr>
      </w:pPr>
    </w:p>
    <w:p w14:paraId="2929D48C" w14:textId="77777777" w:rsidR="006734C7" w:rsidRPr="006734C7" w:rsidRDefault="006734C7" w:rsidP="006734C7">
      <w:pPr>
        <w:spacing w:after="0" w:line="240" w:lineRule="auto"/>
        <w:rPr>
          <w:rFonts w:ascii="Arial" w:eastAsia="Times New Roman" w:hAnsi="Arial" w:cs="Arial"/>
          <w:sz w:val="22"/>
          <w:szCs w:val="20"/>
          <w:lang w:eastAsia="sl-SI"/>
        </w:rPr>
      </w:pPr>
    </w:p>
    <w:p w14:paraId="44CBBDB9" w14:textId="77777777" w:rsidR="006734C7" w:rsidRPr="006734C7" w:rsidRDefault="006734C7" w:rsidP="006734C7">
      <w:pPr>
        <w:spacing w:after="0" w:line="240" w:lineRule="auto"/>
        <w:rPr>
          <w:rFonts w:ascii="Arial" w:eastAsia="Times New Roman" w:hAnsi="Arial" w:cs="Arial"/>
          <w:sz w:val="22"/>
          <w:szCs w:val="20"/>
          <w:lang w:eastAsia="sl-SI"/>
        </w:rPr>
      </w:pPr>
    </w:p>
    <w:p w14:paraId="573A4B41" w14:textId="77777777" w:rsidR="00BD2028" w:rsidRDefault="00BD2028" w:rsidP="00226B05">
      <w:pPr>
        <w:rPr>
          <w:lang w:eastAsia="sl-SI"/>
        </w:rPr>
      </w:pPr>
    </w:p>
    <w:p w14:paraId="7265EFC6" w14:textId="77777777" w:rsidR="00BD2028" w:rsidRDefault="00BD2028" w:rsidP="00226B05">
      <w:pPr>
        <w:rPr>
          <w:lang w:eastAsia="sl-SI"/>
        </w:rPr>
      </w:pPr>
    </w:p>
    <w:p w14:paraId="4BAC861A" w14:textId="77777777" w:rsidR="00BD2028" w:rsidRPr="00A25DB3" w:rsidRDefault="002A70B0" w:rsidP="00226B05">
      <w:pPr>
        <w:rPr>
          <w:rFonts w:ascii="Arial" w:hAnsi="Arial" w:cs="Arial"/>
          <w:sz w:val="20"/>
          <w:szCs w:val="20"/>
          <w:lang w:eastAsia="sl-SI"/>
        </w:rPr>
      </w:pPr>
      <w:r w:rsidRPr="00A25DB3">
        <w:rPr>
          <w:rFonts w:ascii="Arial" w:hAnsi="Arial" w:cs="Arial"/>
          <w:sz w:val="20"/>
          <w:szCs w:val="20"/>
          <w:lang w:eastAsia="sl-SI"/>
        </w:rPr>
        <w:t xml:space="preserve">Priloga: </w:t>
      </w:r>
    </w:p>
    <w:p w14:paraId="34A160FF" w14:textId="77777777" w:rsidR="00BD2028" w:rsidRPr="00A25DB3" w:rsidRDefault="002A70B0" w:rsidP="00226B05">
      <w:pPr>
        <w:rPr>
          <w:rFonts w:ascii="Arial" w:hAnsi="Arial" w:cs="Arial"/>
          <w:sz w:val="20"/>
          <w:szCs w:val="20"/>
          <w:lang w:eastAsia="sl-SI"/>
        </w:rPr>
      </w:pPr>
      <w:r w:rsidRPr="00A25DB3">
        <w:rPr>
          <w:rFonts w:ascii="Arial" w:hAnsi="Arial" w:cs="Arial"/>
          <w:sz w:val="20"/>
          <w:szCs w:val="20"/>
          <w:lang w:eastAsia="sl-SI"/>
        </w:rPr>
        <w:t>- Vzorec garancije za dobro izvedbo pogodbenih obveznosti</w:t>
      </w:r>
    </w:p>
    <w:p w14:paraId="2E12F067" w14:textId="77777777" w:rsidR="002A70B0" w:rsidRDefault="002A70B0"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279D6A20"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5CFD04C5"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71ACEDC7"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22AE0EF"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203EB32"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B3E66CC" w14:textId="77777777" w:rsidR="00725AC0" w:rsidRDefault="00725AC0"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3B62A3BF"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5230B445"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304A1283"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24B4E7AF" w14:textId="77777777" w:rsidR="0012047B" w:rsidRPr="0012047B" w:rsidRDefault="0012047B" w:rsidP="0012047B">
      <w:pPr>
        <w:autoSpaceDE w:val="0"/>
        <w:autoSpaceDN w:val="0"/>
        <w:adjustRightInd w:val="0"/>
        <w:spacing w:after="0" w:line="240" w:lineRule="auto"/>
        <w:rPr>
          <w:rFonts w:ascii="Arial" w:eastAsia="Times New Roman" w:hAnsi="Arial" w:cs="Arial"/>
          <w:b/>
          <w:bCs/>
          <w:color w:val="000000"/>
          <w:sz w:val="22"/>
          <w:szCs w:val="22"/>
          <w:lang w:eastAsia="sl-SI"/>
        </w:rPr>
      </w:pPr>
      <w:r>
        <w:rPr>
          <w:rFonts w:ascii="Arial" w:eastAsia="Times New Roman" w:hAnsi="Arial" w:cs="Arial"/>
          <w:b/>
          <w:bCs/>
          <w:color w:val="000000"/>
          <w:sz w:val="22"/>
          <w:szCs w:val="22"/>
          <w:lang w:eastAsia="sl-SI"/>
        </w:rPr>
        <w:lastRenderedPageBreak/>
        <w:t>OBR 15a</w:t>
      </w:r>
    </w:p>
    <w:p w14:paraId="4B28F1FA" w14:textId="77777777" w:rsidR="0012047B" w:rsidRPr="0012047B" w:rsidRDefault="0012047B" w:rsidP="0012047B">
      <w:pPr>
        <w:spacing w:after="0" w:line="240" w:lineRule="auto"/>
        <w:jc w:val="both"/>
        <w:rPr>
          <w:rFonts w:ascii="Arial" w:eastAsia="Times New Roman" w:hAnsi="Arial" w:cs="Arial"/>
          <w:b/>
          <w:sz w:val="22"/>
          <w:szCs w:val="22"/>
          <w:lang w:eastAsia="sl-SI"/>
        </w:rPr>
      </w:pPr>
      <w:r w:rsidRPr="0012047B">
        <w:rPr>
          <w:rFonts w:ascii="Arial" w:eastAsia="Times New Roman" w:hAnsi="Arial" w:cs="Arial"/>
          <w:b/>
          <w:sz w:val="22"/>
          <w:szCs w:val="22"/>
          <w:lang w:eastAsia="sl-SI"/>
        </w:rPr>
        <w:t>Vzorec: GARANCIJA ZA DOBRO IZVEDBO POGODBENIH OBVEZNOSTI</w:t>
      </w:r>
    </w:p>
    <w:p w14:paraId="7CD7CFA5" w14:textId="77777777" w:rsidR="0012047B" w:rsidRPr="0012047B" w:rsidRDefault="0012047B" w:rsidP="0012047B">
      <w:pPr>
        <w:spacing w:after="0" w:line="240" w:lineRule="auto"/>
        <w:jc w:val="both"/>
        <w:rPr>
          <w:rFonts w:ascii="Arial" w:eastAsia="Times New Roman" w:hAnsi="Arial" w:cs="Arial"/>
          <w:sz w:val="22"/>
          <w:szCs w:val="22"/>
          <w:lang w:eastAsia="sl-SI"/>
        </w:rPr>
      </w:pPr>
    </w:p>
    <w:p w14:paraId="7E45E63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i/>
          <w:sz w:val="20"/>
          <w:szCs w:val="20"/>
        </w:rPr>
        <w:t>Glava s podatki o garantu (zavarovalnici/banki) ali SWIFT ključ</w:t>
      </w:r>
    </w:p>
    <w:p w14:paraId="5A9F021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1FE1E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 xml:space="preserve">Za: Univerza v Ljubljani, </w:t>
      </w:r>
      <w:r>
        <w:rPr>
          <w:rFonts w:ascii="Arial" w:eastAsia="Times New Roman" w:hAnsi="Arial" w:cs="Arial"/>
          <w:sz w:val="20"/>
          <w:szCs w:val="20"/>
        </w:rPr>
        <w:t>Medicinska fakulteta, Vrazov trg 002, 1000 Ljubljana</w:t>
      </w:r>
    </w:p>
    <w:p w14:paraId="5F2B3C6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sz w:val="20"/>
          <w:szCs w:val="20"/>
        </w:rPr>
        <w:t xml:space="preserve">Datum: ........ </w:t>
      </w:r>
      <w:r w:rsidRPr="0012047B">
        <w:rPr>
          <w:rFonts w:ascii="Arial" w:eastAsia="Times New Roman" w:hAnsi="Arial" w:cs="Arial"/>
          <w:i/>
          <w:sz w:val="20"/>
          <w:szCs w:val="20"/>
        </w:rPr>
        <w:t>(vpiše se datum izdaje)</w:t>
      </w:r>
    </w:p>
    <w:p w14:paraId="18BA210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92C87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VRSTA ZAVAROVANJA:</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vrsta zavarovanja: kavcijsko zavarovanje/bančna garancija)</w:t>
      </w:r>
    </w:p>
    <w:p w14:paraId="15204CED"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333EA9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ŠTEVILKA: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številka zavarovanja)</w:t>
      </w:r>
    </w:p>
    <w:p w14:paraId="49BAF85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D72EBA"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GARANT:</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ime in naslov zavarovalnice/banke v kraju izdaje)</w:t>
      </w:r>
    </w:p>
    <w:p w14:paraId="6E2863B8"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E8674F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NAROČNIK: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ime in naslov naročnika zavarovanja, tj. v postopku javnega naročanja izbranega ponudnika)</w:t>
      </w:r>
    </w:p>
    <w:p w14:paraId="2743048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1150C3"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UPRAVIČENEC:</w:t>
      </w:r>
      <w:r w:rsidRPr="0012047B">
        <w:rPr>
          <w:rFonts w:ascii="Arial" w:eastAsia="Times New Roman" w:hAnsi="Arial" w:cs="Arial"/>
          <w:sz w:val="20"/>
          <w:szCs w:val="20"/>
        </w:rPr>
        <w:t xml:space="preserve"> Univerza v Ljubljani, </w:t>
      </w:r>
      <w:r>
        <w:rPr>
          <w:rFonts w:ascii="Arial" w:eastAsia="Times New Roman" w:hAnsi="Arial" w:cs="Arial"/>
          <w:sz w:val="20"/>
          <w:szCs w:val="20"/>
        </w:rPr>
        <w:t>Medicinska fakulteta, Vrazov trg 002, 1000 Ljubljana</w:t>
      </w:r>
    </w:p>
    <w:p w14:paraId="205418A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42103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 xml:space="preserve">OSNOVNI POSEL: </w:t>
      </w:r>
      <w:r w:rsidRPr="0012047B">
        <w:rPr>
          <w:rFonts w:ascii="Arial" w:eastAsia="Times New Roman" w:hAnsi="Arial" w:cs="Arial"/>
          <w:sz w:val="20"/>
          <w:szCs w:val="20"/>
        </w:rPr>
        <w:t xml:space="preserve">obveznost naročnika zavarovanja iz pogodbe št. ... z dne ..... </w:t>
      </w:r>
      <w:r w:rsidRPr="0012047B">
        <w:rPr>
          <w:rFonts w:ascii="Arial" w:eastAsia="Times New Roman" w:hAnsi="Arial" w:cs="Arial"/>
          <w:i/>
          <w:sz w:val="20"/>
          <w:szCs w:val="20"/>
        </w:rPr>
        <w:t>(vpiše se številko in datum pogodbe o izvedbi javnega naročila sklenjene na podlagi postopka z oznako JN.....)</w:t>
      </w:r>
      <w:r w:rsidRPr="0012047B">
        <w:rPr>
          <w:rFonts w:ascii="Arial" w:eastAsia="Times New Roman" w:hAnsi="Arial" w:cs="Arial"/>
          <w:sz w:val="20"/>
          <w:szCs w:val="20"/>
        </w:rPr>
        <w:t xml:space="preserve"> za </w:t>
      </w:r>
      <w:r w:rsidRPr="0012047B">
        <w:rPr>
          <w:rFonts w:ascii="Arial" w:hAnsi="Arial" w:cs="Arial"/>
          <w:b/>
          <w:bCs/>
          <w:sz w:val="20"/>
          <w:szCs w:val="20"/>
        </w:rPr>
        <w:t>Izdelava projektne dokumentacije za Kampus Vrazov trg KVT II</w:t>
      </w:r>
      <w:r w:rsidRPr="00BF3CF6">
        <w:rPr>
          <w:rFonts w:ascii="Arial" w:hAnsi="Arial" w:cs="Arial"/>
          <w:b/>
          <w:bCs/>
          <w:sz w:val="22"/>
          <w:szCs w:val="22"/>
        </w:rPr>
        <w:t>.</w:t>
      </w:r>
      <w:r>
        <w:rPr>
          <w:rFonts w:ascii="Arial" w:hAnsi="Arial" w:cs="Arial"/>
          <w:b/>
          <w:bCs/>
          <w:sz w:val="22"/>
          <w:szCs w:val="22"/>
        </w:rPr>
        <w:t xml:space="preserve"> </w:t>
      </w:r>
      <w:r w:rsidRPr="0012047B">
        <w:rPr>
          <w:rFonts w:ascii="Arial" w:eastAsia="Times New Roman" w:hAnsi="Arial" w:cs="Arial"/>
          <w:sz w:val="20"/>
          <w:szCs w:val="20"/>
        </w:rPr>
        <w:t>v vrednosti ……….. EUR (z DDV)</w:t>
      </w:r>
    </w:p>
    <w:p w14:paraId="6274D02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i/>
          <w:sz w:val="20"/>
          <w:szCs w:val="20"/>
        </w:rPr>
        <w:t xml:space="preserve"> </w:t>
      </w:r>
    </w:p>
    <w:p w14:paraId="3661DDD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ZNESEK IN VALUTA: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najvišji znesek (</w:t>
      </w:r>
      <w:r>
        <w:rPr>
          <w:rFonts w:ascii="Arial" w:eastAsia="Times New Roman" w:hAnsi="Arial" w:cs="Arial"/>
          <w:i/>
          <w:sz w:val="20"/>
          <w:szCs w:val="20"/>
        </w:rPr>
        <w:t>10</w:t>
      </w:r>
      <w:r w:rsidRPr="0012047B">
        <w:rPr>
          <w:rFonts w:ascii="Arial" w:eastAsia="Times New Roman" w:hAnsi="Arial" w:cs="Arial"/>
          <w:i/>
          <w:sz w:val="20"/>
          <w:szCs w:val="20"/>
        </w:rPr>
        <w:t>% pogodbene vrednosti z DDV) s številko in besedo ter valuta)</w:t>
      </w:r>
    </w:p>
    <w:p w14:paraId="6387E54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4D2A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LISTINE, KI JIH JE POLEG IZJAVE TREBA PRILOŽITI ZAHTEVI ZA PLAČILO IN SE IZRECNO ZAHTEVAJO V SPODNJEM BESEDILU: </w:t>
      </w:r>
      <w:r w:rsidRPr="0012047B">
        <w:rPr>
          <w:rFonts w:ascii="Arial" w:eastAsia="Times New Roman" w:hAnsi="Arial" w:cs="Arial"/>
          <w:sz w:val="20"/>
          <w:szCs w:val="20"/>
        </w:rPr>
        <w:t>nobena</w:t>
      </w:r>
    </w:p>
    <w:p w14:paraId="6FC1368A"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256340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JEZIK V ZAHTEVANIH LISTINAH:</w:t>
      </w:r>
      <w:r w:rsidRPr="0012047B">
        <w:rPr>
          <w:rFonts w:ascii="Arial" w:eastAsia="Times New Roman" w:hAnsi="Arial" w:cs="Arial"/>
          <w:sz w:val="20"/>
          <w:szCs w:val="20"/>
        </w:rPr>
        <w:t xml:space="preserve"> slovenski</w:t>
      </w:r>
    </w:p>
    <w:p w14:paraId="2017FAE5"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00D5B1"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OBLIKA PREDLOŽITVE:</w:t>
      </w:r>
      <w:r w:rsidRPr="0012047B">
        <w:rPr>
          <w:rFonts w:ascii="Arial" w:eastAsia="Times New Roman" w:hAnsi="Arial" w:cs="Arial"/>
          <w:sz w:val="20"/>
          <w:szCs w:val="20"/>
        </w:rPr>
        <w:t xml:space="preserve"> v papirni obliki s priporočeno pošto ali katerokoli obliko hitre pošte ali v elektronski obliki po SWIFT sistemu na naslov ...... </w:t>
      </w:r>
      <w:r w:rsidRPr="0012047B">
        <w:rPr>
          <w:rFonts w:ascii="Arial" w:eastAsia="Times New Roman" w:hAnsi="Arial" w:cs="Arial"/>
          <w:i/>
          <w:sz w:val="20"/>
          <w:szCs w:val="20"/>
        </w:rPr>
        <w:t>(navede se SWIFT naslova garanta)</w:t>
      </w:r>
    </w:p>
    <w:p w14:paraId="6212D179"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6FAF79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KRAJ PREDLOŽITVE:</w:t>
      </w:r>
      <w:r w:rsidRPr="0012047B">
        <w:rPr>
          <w:rFonts w:ascii="Arial" w:eastAsia="Times New Roman" w:hAnsi="Arial" w:cs="Arial"/>
          <w:sz w:val="20"/>
          <w:szCs w:val="20"/>
        </w:rPr>
        <w:t xml:space="preserve"> ..... </w:t>
      </w:r>
      <w:r w:rsidRPr="0012047B">
        <w:rPr>
          <w:rFonts w:ascii="Arial" w:eastAsia="Times New Roman" w:hAnsi="Arial" w:cs="Arial"/>
          <w:i/>
          <w:sz w:val="20"/>
          <w:szCs w:val="20"/>
        </w:rPr>
        <w:t>(garant vpiše naslov podružnice, kjer se opravi predložitev papirnih listin, in elektronski naslov za predložitev v elektronski obliki, kot na primer garantov SWIFT naslov)</w:t>
      </w:r>
      <w:r w:rsidRPr="0012047B">
        <w:rPr>
          <w:rFonts w:ascii="Arial" w:eastAsia="Times New Roman" w:hAnsi="Arial" w:cs="Arial"/>
          <w:sz w:val="20"/>
          <w:szCs w:val="20"/>
        </w:rPr>
        <w:t xml:space="preserve"> </w:t>
      </w:r>
    </w:p>
    <w:p w14:paraId="64F7F24D"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Ne glede na navedeno, se predložitev papirnih listin lahko opravi v katerikoli podružnici garanta na območju Republike Slovenije.</w:t>
      </w:r>
      <w:r w:rsidRPr="0012047B" w:rsidDel="00D4087F">
        <w:rPr>
          <w:rFonts w:ascii="Arial" w:eastAsia="Times New Roman" w:hAnsi="Arial" w:cs="Arial"/>
          <w:sz w:val="20"/>
          <w:szCs w:val="20"/>
        </w:rPr>
        <w:t xml:space="preserve"> </w:t>
      </w:r>
    </w:p>
    <w:p w14:paraId="17176D82"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 xml:space="preserve">  </w:t>
      </w:r>
    </w:p>
    <w:p w14:paraId="78D0DF87"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DATUM VELJAVNOSTI: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datum zapadlosti zavarovanja (najmanj 30 dni po zaključku pogodbenih del))</w:t>
      </w:r>
    </w:p>
    <w:p w14:paraId="001C2CF1"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F4C66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STRANKA, KI JE DOLŽNA PLAČATI STROŠKE:</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ime naročnika zavarovanja, tj. v postopku javnega naročanja izbranega ponudnika)</w:t>
      </w:r>
    </w:p>
    <w:p w14:paraId="706D6298"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F6C5A61"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D40A23"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Katerokoli zahtevo za plačilo po tem zavarovanju moramo prejeti na datum veljavnosti zavarovanja ali pred njim v zgoraj navedenem kraju predložitve.</w:t>
      </w:r>
    </w:p>
    <w:p w14:paraId="6395C4D1"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Morebitne spore v zvezi s tem zavarovanjem rešuje stvarno pristojno sodišče v Ljubljani po slovenskem pravu.</w:t>
      </w:r>
    </w:p>
    <w:p w14:paraId="03AC798B" w14:textId="77777777" w:rsidR="0012047B" w:rsidRPr="0012047B" w:rsidRDefault="0012047B" w:rsidP="0012047B">
      <w:pPr>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Za to zavarovanje veljajo Enotna pravila za garancije na poziv (EPGP) revizija iz leta 2010, izdana pri MTZ pod št. 758.</w:t>
      </w:r>
    </w:p>
    <w:p w14:paraId="0ABF876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t xml:space="preserve">                        garant</w:t>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p>
    <w:p w14:paraId="70B9BC2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2047B">
        <w:rPr>
          <w:rFonts w:ascii="Arial" w:eastAsia="Times New Roman" w:hAnsi="Arial" w:cs="Arial"/>
          <w:sz w:val="20"/>
          <w:szCs w:val="20"/>
        </w:rPr>
        <w:t>(žig in podpis)</w:t>
      </w:r>
    </w:p>
    <w:p w14:paraId="2074002F" w14:textId="77777777" w:rsidR="00CD6EFD" w:rsidRDefault="00CD6EFD" w:rsidP="00CD6EFD">
      <w:pPr>
        <w:pStyle w:val="Naslov"/>
        <w:rPr>
          <w:rFonts w:ascii="Arial" w:hAnsi="Arial" w:cs="Arial"/>
          <w:sz w:val="24"/>
          <w:szCs w:val="24"/>
        </w:rPr>
      </w:pPr>
      <w:r>
        <w:rPr>
          <w:rFonts w:ascii="Arial" w:hAnsi="Arial" w:cs="Arial"/>
          <w:sz w:val="24"/>
          <w:szCs w:val="24"/>
        </w:rPr>
        <w:lastRenderedPageBreak/>
        <w:t xml:space="preserve">OBR </w:t>
      </w:r>
      <w:r w:rsidR="004A3F49">
        <w:rPr>
          <w:rFonts w:ascii="Arial" w:hAnsi="Arial" w:cs="Arial"/>
          <w:sz w:val="24"/>
          <w:szCs w:val="24"/>
        </w:rPr>
        <w:t>1</w:t>
      </w:r>
      <w:r>
        <w:rPr>
          <w:rFonts w:ascii="Arial" w:hAnsi="Arial" w:cs="Arial"/>
          <w:sz w:val="24"/>
          <w:szCs w:val="24"/>
        </w:rPr>
        <w:t>6</w:t>
      </w:r>
    </w:p>
    <w:p w14:paraId="1D37C0A7" w14:textId="77777777" w:rsidR="00CD6EFD" w:rsidRPr="009D6C76" w:rsidRDefault="00CD6EFD" w:rsidP="00CD6EFD">
      <w:pPr>
        <w:rPr>
          <w:lang w:eastAsia="sl-SI"/>
        </w:rPr>
      </w:pPr>
    </w:p>
    <w:p w14:paraId="7EE67545" w14:textId="77777777" w:rsidR="00CD6EFD" w:rsidRPr="009D6C76" w:rsidRDefault="00CD6EFD" w:rsidP="00610B7A">
      <w:pPr>
        <w:suppressAutoHyphens/>
        <w:autoSpaceDN w:val="0"/>
        <w:spacing w:after="0" w:line="240" w:lineRule="auto"/>
        <w:jc w:val="center"/>
        <w:textAlignment w:val="baseline"/>
        <w:rPr>
          <w:rFonts w:ascii="Arial" w:eastAsia="Times New Roman" w:hAnsi="Arial" w:cs="Arial"/>
          <w:b/>
          <w:sz w:val="22"/>
          <w:szCs w:val="22"/>
          <w:lang w:eastAsia="sl-SI"/>
        </w:rPr>
      </w:pPr>
      <w:r w:rsidRPr="009D6C76">
        <w:rPr>
          <w:rFonts w:ascii="Arial" w:eastAsia="Times New Roman" w:hAnsi="Arial" w:cs="Arial"/>
          <w:b/>
          <w:sz w:val="22"/>
          <w:szCs w:val="22"/>
          <w:lang w:eastAsia="sl-SI"/>
        </w:rPr>
        <w:t xml:space="preserve">IZJAVA </w:t>
      </w:r>
      <w:r>
        <w:rPr>
          <w:rFonts w:ascii="Arial" w:eastAsia="Times New Roman" w:hAnsi="Arial" w:cs="Arial"/>
          <w:b/>
          <w:sz w:val="22"/>
          <w:szCs w:val="22"/>
          <w:lang w:eastAsia="sl-SI"/>
        </w:rPr>
        <w:t>O IZPOLNJEVANJU TEMELJNIH OKOLJSKIH ZAHTEV</w:t>
      </w:r>
    </w:p>
    <w:p w14:paraId="6A2DD784"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7BB1E21A"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723C0903"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0432A4D1" w14:textId="77777777" w:rsidR="00CD6EFD" w:rsidRPr="004A3F49" w:rsidRDefault="004A3F49" w:rsidP="00CD6EFD">
      <w:pPr>
        <w:spacing w:after="0" w:line="240" w:lineRule="auto"/>
        <w:jc w:val="both"/>
        <w:rPr>
          <w:rFonts w:ascii="Arial" w:eastAsia="Times New Roman" w:hAnsi="Arial" w:cs="Arial"/>
          <w:b/>
          <w:sz w:val="22"/>
          <w:szCs w:val="22"/>
          <w:lang w:eastAsia="sl-SI"/>
        </w:rPr>
      </w:pPr>
      <w:r w:rsidRPr="004A3F49">
        <w:rPr>
          <w:rFonts w:ascii="Arial" w:eastAsia="Times New Roman" w:hAnsi="Arial" w:cs="Arial"/>
          <w:b/>
          <w:sz w:val="22"/>
          <w:szCs w:val="22"/>
          <w:lang w:eastAsia="sl-SI"/>
        </w:rPr>
        <w:t>PONUDNIK</w:t>
      </w:r>
    </w:p>
    <w:p w14:paraId="25E9889F" w14:textId="77777777" w:rsidR="00CD6EFD" w:rsidRPr="00BB17B9" w:rsidRDefault="00CD6EFD" w:rsidP="00CD6EFD">
      <w:pPr>
        <w:spacing w:after="0" w:line="240" w:lineRule="auto"/>
        <w:jc w:val="both"/>
        <w:rPr>
          <w:rFonts w:ascii="Arial" w:eastAsia="Times New Roman" w:hAnsi="Arial" w:cs="Arial"/>
          <w:b/>
          <w:sz w:val="20"/>
          <w:szCs w:val="20"/>
          <w:lang w:eastAsia="sl-SI"/>
        </w:rPr>
      </w:pPr>
    </w:p>
    <w:p w14:paraId="0B2AF310" w14:textId="77777777" w:rsidR="00CD6EFD" w:rsidRPr="00BB17B9" w:rsidRDefault="00CD6EFD" w:rsidP="00CD6EFD">
      <w:pPr>
        <w:spacing w:after="0" w:line="240" w:lineRule="auto"/>
        <w:jc w:val="both"/>
        <w:rPr>
          <w:rFonts w:ascii="Arial" w:eastAsia="Times New Roman" w:hAnsi="Arial" w:cs="Arial"/>
          <w:b/>
          <w:sz w:val="20"/>
          <w:szCs w:val="20"/>
          <w:lang w:eastAsia="sl-SI"/>
        </w:rPr>
      </w:pPr>
    </w:p>
    <w:p w14:paraId="09BB623D" w14:textId="77777777" w:rsidR="00CD6EFD" w:rsidRPr="00BB17B9" w:rsidRDefault="00CD6EFD" w:rsidP="00CD6EFD">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74B48530" w14:textId="77777777" w:rsidR="00CD6EFD" w:rsidRPr="00BB17B9" w:rsidRDefault="00CD6EFD" w:rsidP="00CD6EFD">
      <w:pPr>
        <w:spacing w:after="0" w:line="240" w:lineRule="auto"/>
        <w:jc w:val="right"/>
        <w:rPr>
          <w:rFonts w:ascii="Arial" w:eastAsia="Times New Roman" w:hAnsi="Arial" w:cs="Arial"/>
          <w:b/>
          <w:sz w:val="20"/>
          <w:szCs w:val="20"/>
          <w:lang w:eastAsia="sl-SI"/>
        </w:rPr>
      </w:pPr>
    </w:p>
    <w:p w14:paraId="4C668A22" w14:textId="77777777" w:rsidR="00CD6EFD" w:rsidRPr="00BB17B9" w:rsidRDefault="00CD6EFD" w:rsidP="00CD6EFD">
      <w:pPr>
        <w:spacing w:after="0" w:line="240" w:lineRule="auto"/>
        <w:jc w:val="right"/>
        <w:rPr>
          <w:rFonts w:ascii="Arial" w:eastAsia="Times New Roman" w:hAnsi="Arial" w:cs="Arial"/>
          <w:b/>
          <w:sz w:val="20"/>
          <w:szCs w:val="20"/>
          <w:lang w:eastAsia="sl-SI"/>
        </w:rPr>
      </w:pPr>
    </w:p>
    <w:p w14:paraId="14CE1265" w14:textId="77777777" w:rsidR="00CD6EFD" w:rsidRPr="007B48E1" w:rsidRDefault="00CD6EFD" w:rsidP="007B48E1">
      <w:pPr>
        <w:autoSpaceDE w:val="0"/>
        <w:autoSpaceDN w:val="0"/>
        <w:adjustRightInd w:val="0"/>
        <w:spacing w:after="0" w:line="240" w:lineRule="auto"/>
        <w:jc w:val="both"/>
        <w:rPr>
          <w:rFonts w:ascii="Arial" w:eastAsia="Times New Roman" w:hAnsi="Arial" w:cs="Arial"/>
          <w:bCs/>
          <w:sz w:val="20"/>
          <w:szCs w:val="20"/>
          <w:lang w:eastAsia="sl-SI"/>
        </w:rPr>
      </w:pPr>
      <w:r w:rsidRPr="007B48E1">
        <w:rPr>
          <w:rFonts w:ascii="Arial" w:eastAsia="Times New Roman" w:hAnsi="Arial" w:cs="Arial"/>
          <w:bCs/>
          <w:sz w:val="20"/>
          <w:szCs w:val="20"/>
          <w:lang w:eastAsia="sl-SI"/>
        </w:rPr>
        <w:t xml:space="preserve">Spodaj podpisani gospodarski subjekt za javno naročilo </w:t>
      </w:r>
      <w:r w:rsidRPr="007B48E1">
        <w:rPr>
          <w:rFonts w:ascii="Arial" w:eastAsia="Times New Roman" w:hAnsi="Arial" w:cs="Times New Roman"/>
          <w:b/>
          <w:kern w:val="3"/>
          <w:sz w:val="20"/>
          <w:szCs w:val="20"/>
          <w:lang w:eastAsia="zh-CN"/>
        </w:rPr>
        <w:t>»</w:t>
      </w:r>
      <w:r w:rsidRPr="007B48E1">
        <w:rPr>
          <w:rFonts w:ascii="Arial" w:hAnsi="Arial" w:cs="Arial"/>
          <w:b/>
          <w:bCs/>
          <w:sz w:val="20"/>
          <w:szCs w:val="20"/>
        </w:rPr>
        <w:t>Izdelava projektne dokumentacije za Kampus Vrazov trg KVT I</w:t>
      </w:r>
      <w:r w:rsidR="00610B7A">
        <w:rPr>
          <w:rFonts w:ascii="Arial" w:hAnsi="Arial" w:cs="Arial"/>
          <w:b/>
          <w:bCs/>
          <w:sz w:val="20"/>
          <w:szCs w:val="20"/>
        </w:rPr>
        <w:t>I</w:t>
      </w:r>
      <w:r w:rsidRPr="007B48E1">
        <w:rPr>
          <w:rFonts w:ascii="Arial" w:eastAsia="SimSun" w:hAnsi="Arial" w:cs="Arial"/>
          <w:b/>
          <w:bCs/>
          <w:iCs/>
          <w:kern w:val="3"/>
          <w:sz w:val="20"/>
          <w:szCs w:val="20"/>
          <w:lang w:val="en-US" w:eastAsia="zh-CN" w:bidi="hi-IN"/>
        </w:rPr>
        <w:t>«</w:t>
      </w:r>
      <w:r w:rsidRPr="007B48E1">
        <w:rPr>
          <w:rFonts w:ascii="Arial" w:eastAsia="Times New Roman" w:hAnsi="Arial" w:cs="Arial"/>
          <w:b/>
          <w:bCs/>
          <w:sz w:val="20"/>
          <w:szCs w:val="20"/>
          <w:lang w:eastAsia="sl-SI"/>
        </w:rPr>
        <w:t>,</w:t>
      </w:r>
      <w:r w:rsidRPr="007B48E1">
        <w:rPr>
          <w:rFonts w:ascii="Arial" w:eastAsia="Times New Roman" w:hAnsi="Arial" w:cs="Arial"/>
          <w:bCs/>
          <w:sz w:val="20"/>
          <w:szCs w:val="20"/>
          <w:lang w:eastAsia="sl-SI"/>
        </w:rPr>
        <w:t xml:space="preserve"> objavljeno na Portalu javnih naročil dne ………..… 2024 pod številko objave JN ……................</w:t>
      </w:r>
      <w:r w:rsidRPr="007B48E1">
        <w:rPr>
          <w:rFonts w:ascii="Arial" w:eastAsia="Times New Roman" w:hAnsi="Arial" w:cs="Arial"/>
          <w:sz w:val="20"/>
          <w:szCs w:val="20"/>
          <w:lang w:eastAsia="sl-SI"/>
        </w:rPr>
        <w:t xml:space="preserve"> </w:t>
      </w:r>
    </w:p>
    <w:p w14:paraId="40A47094" w14:textId="77777777" w:rsidR="00CD6EFD" w:rsidRPr="007B48E1" w:rsidRDefault="00CD6EFD" w:rsidP="007B48E1">
      <w:pPr>
        <w:spacing w:after="0" w:line="240" w:lineRule="auto"/>
        <w:jc w:val="right"/>
        <w:rPr>
          <w:rFonts w:ascii="Arial" w:eastAsia="Times New Roman" w:hAnsi="Arial" w:cs="Arial"/>
          <w:b/>
          <w:sz w:val="20"/>
          <w:szCs w:val="20"/>
          <w:lang w:eastAsia="sl-SI"/>
        </w:rPr>
      </w:pPr>
    </w:p>
    <w:p w14:paraId="7F7FA6F8" w14:textId="77777777" w:rsidR="00CD6EFD" w:rsidRPr="007B48E1" w:rsidRDefault="00CD6EFD" w:rsidP="007B48E1">
      <w:pPr>
        <w:spacing w:after="0" w:line="240" w:lineRule="auto"/>
        <w:jc w:val="center"/>
        <w:rPr>
          <w:rFonts w:ascii="Arial" w:eastAsia="Times New Roman" w:hAnsi="Arial" w:cs="Arial"/>
          <w:b/>
          <w:i/>
          <w:sz w:val="20"/>
          <w:szCs w:val="20"/>
          <w:lang w:eastAsia="sl-SI"/>
        </w:rPr>
      </w:pPr>
      <w:r w:rsidRPr="007B48E1">
        <w:rPr>
          <w:rFonts w:ascii="Arial" w:eastAsia="Times New Roman" w:hAnsi="Arial" w:cs="Arial"/>
          <w:b/>
          <w:i/>
          <w:sz w:val="20"/>
          <w:szCs w:val="20"/>
          <w:lang w:eastAsia="sl-SI"/>
        </w:rPr>
        <w:t xml:space="preserve">i z j a v l j a m o , </w:t>
      </w:r>
    </w:p>
    <w:p w14:paraId="5F3563B0" w14:textId="77777777" w:rsidR="00CD6EFD" w:rsidRPr="007B48E1" w:rsidRDefault="00CD6EFD" w:rsidP="007B48E1">
      <w:pPr>
        <w:spacing w:after="0" w:line="240" w:lineRule="auto"/>
        <w:jc w:val="right"/>
        <w:rPr>
          <w:rFonts w:ascii="Arial" w:eastAsia="Times New Roman" w:hAnsi="Arial" w:cs="Arial"/>
          <w:bCs/>
          <w:sz w:val="20"/>
          <w:szCs w:val="20"/>
          <w:lang w:eastAsia="sl-SI"/>
        </w:rPr>
      </w:pPr>
    </w:p>
    <w:p w14:paraId="46E61256" w14:textId="538B3CC5" w:rsidR="00D831AC" w:rsidRDefault="008E5477" w:rsidP="001B1D79">
      <w:pPr>
        <w:spacing w:after="0" w:line="240" w:lineRule="auto"/>
        <w:jc w:val="both"/>
        <w:rPr>
          <w:rFonts w:ascii="Arial" w:eastAsia="Times New Roman" w:hAnsi="Arial" w:cs="Arial"/>
          <w:b/>
          <w:sz w:val="20"/>
          <w:szCs w:val="20"/>
          <w:lang w:eastAsia="sl-SI"/>
        </w:rPr>
      </w:pPr>
      <w:r>
        <w:rPr>
          <w:rFonts w:ascii="Arial" w:hAnsi="Arial" w:cs="Arial"/>
          <w:sz w:val="20"/>
          <w:szCs w:val="20"/>
        </w:rPr>
        <w:t xml:space="preserve">1. </w:t>
      </w:r>
      <w:r w:rsidR="007B48E1" w:rsidRPr="007B48E1">
        <w:rPr>
          <w:rFonts w:ascii="Arial" w:hAnsi="Arial" w:cs="Arial"/>
          <w:sz w:val="20"/>
          <w:szCs w:val="20"/>
        </w:rPr>
        <w:t xml:space="preserve">Pri izvajanju storitev projektiranja </w:t>
      </w:r>
      <w:r w:rsidR="007B48E1">
        <w:rPr>
          <w:rFonts w:ascii="Arial" w:hAnsi="Arial" w:cs="Arial"/>
          <w:sz w:val="20"/>
          <w:szCs w:val="20"/>
        </w:rPr>
        <w:t xml:space="preserve">bomo </w:t>
      </w:r>
      <w:r w:rsidR="007B48E1" w:rsidRPr="007B48E1">
        <w:rPr>
          <w:rFonts w:ascii="Arial" w:hAnsi="Arial" w:cs="Arial"/>
          <w:sz w:val="20"/>
          <w:szCs w:val="20"/>
        </w:rPr>
        <w:t xml:space="preserve">upoštevati </w:t>
      </w:r>
      <w:r w:rsidR="007B48E1">
        <w:rPr>
          <w:rFonts w:ascii="Arial" w:hAnsi="Arial" w:cs="Arial"/>
          <w:sz w:val="20"/>
          <w:szCs w:val="20"/>
        </w:rPr>
        <w:t xml:space="preserve">upoštevali določila </w:t>
      </w:r>
      <w:r w:rsidR="007B48E1" w:rsidRPr="007B48E1">
        <w:rPr>
          <w:rFonts w:ascii="Arial" w:hAnsi="Arial" w:cs="Arial"/>
          <w:sz w:val="20"/>
          <w:szCs w:val="20"/>
        </w:rPr>
        <w:t xml:space="preserve">Uredbe o zelenem javnem naročanju (Uradni list RS, št. 51/17, 64/19, 121/21 in 132/23; v nadaljnjem besedilu Uredba o </w:t>
      </w:r>
      <w:proofErr w:type="spellStart"/>
      <w:r w:rsidR="007B48E1" w:rsidRPr="007B48E1">
        <w:rPr>
          <w:rFonts w:ascii="Arial" w:hAnsi="Arial" w:cs="Arial"/>
          <w:sz w:val="20"/>
          <w:szCs w:val="20"/>
        </w:rPr>
        <w:t>ZeJN</w:t>
      </w:r>
      <w:proofErr w:type="spellEnd"/>
      <w:r w:rsidR="007B48E1" w:rsidRPr="007B48E1">
        <w:rPr>
          <w:rFonts w:ascii="Arial" w:hAnsi="Arial" w:cs="Arial"/>
          <w:sz w:val="20"/>
          <w:szCs w:val="20"/>
        </w:rPr>
        <w:t>)</w:t>
      </w:r>
      <w:r w:rsidR="001B1D79">
        <w:rPr>
          <w:rFonts w:ascii="Arial" w:hAnsi="Arial" w:cs="Arial"/>
          <w:sz w:val="20"/>
          <w:szCs w:val="20"/>
        </w:rPr>
        <w:t xml:space="preserve">, pri čemer bomo pri izdelavi projektne dokumentacije za izvedbo gradnje (PZI) in notranje opreme ter izdelavi popisov upoštevali določila Uredbe o </w:t>
      </w:r>
      <w:proofErr w:type="spellStart"/>
      <w:r w:rsidR="001B1D79">
        <w:rPr>
          <w:rFonts w:ascii="Arial" w:hAnsi="Arial" w:cs="Arial"/>
          <w:sz w:val="20"/>
          <w:szCs w:val="20"/>
        </w:rPr>
        <w:t>ZeJN</w:t>
      </w:r>
      <w:proofErr w:type="spellEnd"/>
      <w:r w:rsidR="001B1D79">
        <w:rPr>
          <w:rFonts w:ascii="Arial" w:hAnsi="Arial" w:cs="Arial"/>
          <w:sz w:val="20"/>
          <w:szCs w:val="20"/>
        </w:rPr>
        <w:t xml:space="preserve"> za vsako posamezno področje, navedeno v 4. členu uredbe.</w:t>
      </w:r>
      <w:r w:rsidR="007B48E1" w:rsidRPr="007B48E1">
        <w:rPr>
          <w:rFonts w:ascii="Arial" w:hAnsi="Arial" w:cs="Arial"/>
          <w:sz w:val="20"/>
          <w:szCs w:val="20"/>
        </w:rPr>
        <w:t xml:space="preserve">  </w:t>
      </w:r>
    </w:p>
    <w:p w14:paraId="035A509A" w14:textId="77777777" w:rsidR="00CD6EFD" w:rsidRDefault="00CD6EFD" w:rsidP="00CD6EFD">
      <w:pPr>
        <w:spacing w:after="0" w:line="240" w:lineRule="auto"/>
        <w:jc w:val="right"/>
        <w:rPr>
          <w:rFonts w:ascii="Arial" w:eastAsia="Times New Roman" w:hAnsi="Arial" w:cs="Arial"/>
          <w:b/>
          <w:sz w:val="20"/>
          <w:szCs w:val="20"/>
          <w:lang w:eastAsia="sl-SI"/>
        </w:rPr>
      </w:pPr>
    </w:p>
    <w:p w14:paraId="5B1A7F9B" w14:textId="77777777" w:rsidR="001B1D79" w:rsidRDefault="001B1D79" w:rsidP="00CD6EFD">
      <w:pPr>
        <w:spacing w:after="0" w:line="240" w:lineRule="auto"/>
        <w:jc w:val="right"/>
        <w:rPr>
          <w:rFonts w:ascii="Arial" w:eastAsia="Times New Roman" w:hAnsi="Arial" w:cs="Arial"/>
          <w:b/>
          <w:sz w:val="20"/>
          <w:szCs w:val="20"/>
          <w:lang w:eastAsia="sl-SI"/>
        </w:rPr>
      </w:pPr>
    </w:p>
    <w:p w14:paraId="550CEC78" w14:textId="77777777" w:rsidR="001B1D79" w:rsidRDefault="001B1D79" w:rsidP="00CD6EFD">
      <w:pPr>
        <w:spacing w:after="0" w:line="240" w:lineRule="auto"/>
        <w:jc w:val="right"/>
        <w:rPr>
          <w:rFonts w:ascii="Arial" w:eastAsia="Times New Roman" w:hAnsi="Arial" w:cs="Arial"/>
          <w:b/>
          <w:sz w:val="20"/>
          <w:szCs w:val="20"/>
          <w:lang w:eastAsia="sl-SI"/>
        </w:rPr>
      </w:pPr>
    </w:p>
    <w:p w14:paraId="02C57858" w14:textId="77777777" w:rsidR="001B1D79" w:rsidRDefault="001B1D79" w:rsidP="00CD6EFD">
      <w:pPr>
        <w:spacing w:after="0" w:line="240" w:lineRule="auto"/>
        <w:jc w:val="right"/>
        <w:rPr>
          <w:rFonts w:ascii="Arial" w:eastAsia="Times New Roman" w:hAnsi="Arial" w:cs="Arial"/>
          <w:b/>
          <w:sz w:val="20"/>
          <w:szCs w:val="20"/>
          <w:lang w:eastAsia="sl-SI"/>
        </w:rPr>
      </w:pPr>
    </w:p>
    <w:p w14:paraId="0C9A9999" w14:textId="77777777" w:rsidR="001B1D79" w:rsidRDefault="001B1D79" w:rsidP="00CD6EFD">
      <w:pPr>
        <w:spacing w:after="0" w:line="240" w:lineRule="auto"/>
        <w:jc w:val="right"/>
        <w:rPr>
          <w:rFonts w:ascii="Arial" w:eastAsia="Times New Roman" w:hAnsi="Arial" w:cs="Arial"/>
          <w:b/>
          <w:sz w:val="20"/>
          <w:szCs w:val="20"/>
          <w:lang w:eastAsia="sl-SI"/>
        </w:rPr>
      </w:pPr>
    </w:p>
    <w:p w14:paraId="75DB4214" w14:textId="77777777" w:rsidR="001B1D79" w:rsidRDefault="001B1D79" w:rsidP="00CD6EFD">
      <w:pPr>
        <w:spacing w:after="0" w:line="240" w:lineRule="auto"/>
        <w:jc w:val="right"/>
        <w:rPr>
          <w:rFonts w:ascii="Arial" w:eastAsia="Times New Roman" w:hAnsi="Arial" w:cs="Arial"/>
          <w:b/>
          <w:sz w:val="20"/>
          <w:szCs w:val="20"/>
          <w:lang w:eastAsia="sl-SI"/>
        </w:rPr>
      </w:pPr>
    </w:p>
    <w:p w14:paraId="2DE913D5" w14:textId="77777777" w:rsidR="001B1D79" w:rsidRPr="00C52AA4" w:rsidRDefault="001B1D79" w:rsidP="00CD6EFD">
      <w:pPr>
        <w:spacing w:after="0" w:line="240" w:lineRule="auto"/>
        <w:jc w:val="right"/>
        <w:rPr>
          <w:rFonts w:ascii="Arial" w:eastAsia="Times New Roman" w:hAnsi="Arial" w:cs="Arial"/>
          <w:b/>
          <w:sz w:val="20"/>
          <w:szCs w:val="20"/>
          <w:lang w:eastAsia="sl-SI"/>
        </w:rPr>
      </w:pPr>
    </w:p>
    <w:p w14:paraId="3AD2D1E1" w14:textId="77777777" w:rsidR="00CD6EFD" w:rsidRPr="00C52AA4" w:rsidRDefault="00CD6EFD" w:rsidP="00CD6EFD">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C52AA4">
        <w:rPr>
          <w:rFonts w:ascii="Arial" w:eastAsia="Times New Roman" w:hAnsi="Arial" w:cs="Arial"/>
          <w:kern w:val="3"/>
          <w:sz w:val="20"/>
          <w:szCs w:val="20"/>
          <w:lang w:eastAsia="zh-CN"/>
        </w:rPr>
        <w:t>Datum:</w:t>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t>Podpis:</w:t>
      </w:r>
    </w:p>
    <w:p w14:paraId="44CA657A" w14:textId="77777777" w:rsidR="00CD6EFD" w:rsidRPr="00C52AA4" w:rsidRDefault="00CD6EFD" w:rsidP="00CD6EFD">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23A3D0C4" w14:textId="77777777" w:rsidR="00CD6EFD" w:rsidRPr="00C52AA4" w:rsidRDefault="00CD6EFD" w:rsidP="00CD6EFD">
      <w:pPr>
        <w:suppressAutoHyphens/>
        <w:autoSpaceDN w:val="0"/>
        <w:spacing w:after="0" w:line="240" w:lineRule="auto"/>
        <w:jc w:val="both"/>
        <w:textAlignment w:val="baseline"/>
        <w:rPr>
          <w:rFonts w:ascii="Arial" w:eastAsia="Times New Roman" w:hAnsi="Arial" w:cs="Arial"/>
          <w:kern w:val="3"/>
          <w:sz w:val="20"/>
          <w:szCs w:val="20"/>
          <w:lang w:eastAsia="zh-CN"/>
        </w:rPr>
      </w:pPr>
      <w:r w:rsidRPr="00C52AA4">
        <w:rPr>
          <w:rFonts w:ascii="Arial" w:eastAsia="Times New Roman" w:hAnsi="Arial" w:cs="Arial"/>
          <w:kern w:val="3"/>
          <w:sz w:val="20"/>
          <w:szCs w:val="20"/>
          <w:lang w:eastAsia="zh-CN"/>
        </w:rPr>
        <w:tab/>
        <w:t>_________________</w:t>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t>___________________</w:t>
      </w:r>
      <w:bookmarkEnd w:id="16"/>
      <w:bookmarkEnd w:id="17"/>
      <w:bookmarkEnd w:id="18"/>
      <w:bookmarkEnd w:id="19"/>
    </w:p>
    <w:sectPr w:rsidR="00CD6EFD" w:rsidRPr="00C52AA4" w:rsidSect="00BB17B9">
      <w:headerReference w:type="default" r:id="rId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DDF45" w14:textId="77777777" w:rsidR="002D0323" w:rsidRDefault="002D0323" w:rsidP="006F0C4A">
      <w:pPr>
        <w:spacing w:after="0" w:line="240" w:lineRule="auto"/>
      </w:pPr>
      <w:r>
        <w:separator/>
      </w:r>
    </w:p>
  </w:endnote>
  <w:endnote w:type="continuationSeparator" w:id="0">
    <w:p w14:paraId="4D8E7D3A" w14:textId="77777777" w:rsidR="002D0323" w:rsidRDefault="002D0323"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B Garamond">
    <w:altName w:val="Cambria Math"/>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F UI Text">
    <w:altName w:val="Times New Roman"/>
    <w:charset w:val="00"/>
    <w:family w:val="auto"/>
    <w:pitch w:val="default"/>
  </w:font>
  <w:font w:name=".SFUIText-Regular">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Frutiger">
    <w:altName w:val="Courier New"/>
    <w:charset w:val="EE"/>
    <w:family w:val="swiss"/>
    <w:pitch w:val="variable"/>
    <w:sig w:usb0="00007A87" w:usb1="80000000" w:usb2="00000008"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AD878" w14:textId="77777777" w:rsidR="002D0323" w:rsidRDefault="002D0323" w:rsidP="006F0C4A">
      <w:pPr>
        <w:spacing w:after="0" w:line="240" w:lineRule="auto"/>
      </w:pPr>
      <w:r>
        <w:separator/>
      </w:r>
    </w:p>
  </w:footnote>
  <w:footnote w:type="continuationSeparator" w:id="0">
    <w:p w14:paraId="593011C8" w14:textId="77777777" w:rsidR="002D0323" w:rsidRDefault="002D0323" w:rsidP="006F0C4A">
      <w:pPr>
        <w:spacing w:after="0" w:line="240" w:lineRule="auto"/>
      </w:pPr>
      <w:r>
        <w:continuationSeparator/>
      </w:r>
    </w:p>
  </w:footnote>
  <w:footnote w:id="1">
    <w:p w14:paraId="55BA4BF4" w14:textId="77777777" w:rsidR="002D0323" w:rsidRPr="00E62F35" w:rsidRDefault="002D0323" w:rsidP="008631C9">
      <w:pPr>
        <w:pStyle w:val="Sprotnaopomba-besedilo"/>
        <w:rPr>
          <w:rFonts w:ascii="Arial" w:hAnsi="Arial" w:cs="Arial"/>
          <w:i/>
          <w:sz w:val="16"/>
          <w:szCs w:val="16"/>
        </w:rPr>
      </w:pPr>
      <w:r w:rsidRPr="00E62F35">
        <w:rPr>
          <w:rStyle w:val="Sprotnaopomba-sklic"/>
          <w:rFonts w:ascii="Arial" w:hAnsi="Arial" w:cs="Arial"/>
          <w:i/>
          <w:sz w:val="16"/>
          <w:szCs w:val="16"/>
        </w:rPr>
        <w:footnoteRef/>
      </w:r>
      <w:r w:rsidRPr="00E62F35">
        <w:rPr>
          <w:rFonts w:ascii="Arial" w:hAnsi="Arial" w:cs="Arial"/>
          <w:i/>
          <w:sz w:val="16"/>
          <w:szCs w:val="16"/>
        </w:rPr>
        <w:t xml:space="preserve"> </w:t>
      </w:r>
      <w:proofErr w:type="spellStart"/>
      <w:r w:rsidRPr="00E62F35">
        <w:rPr>
          <w:rFonts w:ascii="Arial" w:hAnsi="Arial" w:cs="Arial"/>
          <w:i/>
          <w:sz w:val="16"/>
          <w:szCs w:val="16"/>
        </w:rPr>
        <w:t>Obrazec</w:t>
      </w:r>
      <w:proofErr w:type="spellEnd"/>
      <w:r w:rsidRPr="00E62F35">
        <w:rPr>
          <w:rFonts w:ascii="Arial" w:hAnsi="Arial" w:cs="Arial"/>
          <w:i/>
          <w:sz w:val="16"/>
          <w:szCs w:val="16"/>
        </w:rPr>
        <w:t xml:space="preserve"> se </w:t>
      </w:r>
      <w:proofErr w:type="spellStart"/>
      <w:r w:rsidRPr="00E62F35">
        <w:rPr>
          <w:rFonts w:ascii="Arial" w:hAnsi="Arial" w:cs="Arial"/>
          <w:i/>
          <w:sz w:val="16"/>
          <w:szCs w:val="16"/>
        </w:rPr>
        <w:t>izpolni</w:t>
      </w:r>
      <w:proofErr w:type="spellEnd"/>
      <w:r w:rsidRPr="00E62F35">
        <w:rPr>
          <w:rFonts w:ascii="Arial" w:hAnsi="Arial" w:cs="Arial"/>
          <w:i/>
          <w:sz w:val="16"/>
          <w:szCs w:val="16"/>
        </w:rPr>
        <w:t xml:space="preserve"> le v </w:t>
      </w:r>
      <w:proofErr w:type="spellStart"/>
      <w:r w:rsidRPr="00E62F35">
        <w:rPr>
          <w:rFonts w:ascii="Arial" w:hAnsi="Arial" w:cs="Arial"/>
          <w:i/>
          <w:sz w:val="16"/>
          <w:szCs w:val="16"/>
        </w:rPr>
        <w:t>primeru</w:t>
      </w:r>
      <w:proofErr w:type="spellEnd"/>
      <w:r w:rsidRPr="00E62F35">
        <w:rPr>
          <w:rFonts w:ascii="Arial" w:hAnsi="Arial" w:cs="Arial"/>
          <w:i/>
          <w:sz w:val="16"/>
          <w:szCs w:val="16"/>
        </w:rPr>
        <w:t xml:space="preserve">, da </w:t>
      </w:r>
      <w:proofErr w:type="spellStart"/>
      <w:r w:rsidRPr="00E62F35">
        <w:rPr>
          <w:rFonts w:ascii="Arial" w:hAnsi="Arial" w:cs="Arial"/>
          <w:i/>
          <w:sz w:val="16"/>
          <w:szCs w:val="16"/>
        </w:rPr>
        <w:t>ponudnik</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nastopa</w:t>
      </w:r>
      <w:proofErr w:type="spellEnd"/>
      <w:r w:rsidRPr="00E62F35">
        <w:rPr>
          <w:rFonts w:ascii="Arial" w:hAnsi="Arial" w:cs="Arial"/>
          <w:i/>
          <w:sz w:val="16"/>
          <w:szCs w:val="16"/>
        </w:rPr>
        <w:t xml:space="preserve"> s </w:t>
      </w:r>
      <w:proofErr w:type="spellStart"/>
      <w:r w:rsidRPr="00E62F35">
        <w:rPr>
          <w:rFonts w:ascii="Arial" w:hAnsi="Arial" w:cs="Arial"/>
          <w:i/>
          <w:sz w:val="16"/>
          <w:szCs w:val="16"/>
        </w:rPr>
        <w:t>partnerji</w:t>
      </w:r>
      <w:proofErr w:type="spellEnd"/>
      <w:r w:rsidRPr="00E62F35">
        <w:rPr>
          <w:rFonts w:ascii="Arial" w:hAnsi="Arial" w:cs="Arial"/>
          <w:i/>
          <w:sz w:val="16"/>
          <w:szCs w:val="16"/>
        </w:rPr>
        <w:t xml:space="preserve"> v </w:t>
      </w:r>
      <w:proofErr w:type="spellStart"/>
      <w:r w:rsidRPr="00E62F35">
        <w:rPr>
          <w:rFonts w:ascii="Arial" w:hAnsi="Arial" w:cs="Arial"/>
          <w:i/>
          <w:sz w:val="16"/>
          <w:szCs w:val="16"/>
        </w:rPr>
        <w:t>skupni</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ponudbi</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Obrazec</w:t>
      </w:r>
      <w:proofErr w:type="spellEnd"/>
      <w:r w:rsidRPr="00E62F35">
        <w:rPr>
          <w:rFonts w:ascii="Arial" w:hAnsi="Arial" w:cs="Arial"/>
          <w:i/>
          <w:sz w:val="16"/>
          <w:szCs w:val="16"/>
        </w:rPr>
        <w:t xml:space="preserve"> je </w:t>
      </w:r>
      <w:proofErr w:type="spellStart"/>
      <w:r w:rsidRPr="00E62F35">
        <w:rPr>
          <w:rFonts w:ascii="Arial" w:hAnsi="Arial" w:cs="Arial"/>
          <w:i/>
          <w:sz w:val="16"/>
          <w:szCs w:val="16"/>
        </w:rPr>
        <w:t>potrebno</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fotokopirati</w:t>
      </w:r>
      <w:proofErr w:type="spellEnd"/>
      <w:r w:rsidRPr="00E62F35">
        <w:rPr>
          <w:rFonts w:ascii="Arial" w:hAnsi="Arial" w:cs="Arial"/>
          <w:i/>
          <w:sz w:val="16"/>
          <w:szCs w:val="16"/>
        </w:rPr>
        <w:t xml:space="preserve"> za </w:t>
      </w:r>
      <w:proofErr w:type="spellStart"/>
      <w:r w:rsidRPr="00E62F35">
        <w:rPr>
          <w:rFonts w:ascii="Arial" w:hAnsi="Arial" w:cs="Arial"/>
          <w:i/>
          <w:sz w:val="16"/>
          <w:szCs w:val="16"/>
        </w:rPr>
        <w:t>potrebno</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število</w:t>
      </w:r>
      <w:proofErr w:type="spellEnd"/>
      <w:r w:rsidRPr="00E62F35">
        <w:rPr>
          <w:rFonts w:ascii="Arial" w:hAnsi="Arial" w:cs="Arial"/>
          <w:i/>
          <w:sz w:val="16"/>
          <w:szCs w:val="16"/>
        </w:rPr>
        <w:t xml:space="preserve"> </w:t>
      </w:r>
      <w:proofErr w:type="spellStart"/>
      <w:r>
        <w:rPr>
          <w:rFonts w:ascii="Arial" w:hAnsi="Arial" w:cs="Arial"/>
          <w:i/>
          <w:sz w:val="16"/>
          <w:szCs w:val="16"/>
        </w:rPr>
        <w:t>ponudnikov</w:t>
      </w:r>
      <w:proofErr w:type="spellEnd"/>
      <w:r w:rsidRPr="00E62F35">
        <w:rPr>
          <w:rFonts w:ascii="Arial" w:hAnsi="Arial" w:cs="Arial"/>
          <w:i/>
          <w:sz w:val="16"/>
          <w:szCs w:val="16"/>
        </w:rPr>
        <w:t xml:space="preserve"> v </w:t>
      </w:r>
      <w:proofErr w:type="spellStart"/>
      <w:r w:rsidRPr="00E62F35">
        <w:rPr>
          <w:rFonts w:ascii="Arial" w:hAnsi="Arial" w:cs="Arial"/>
          <w:i/>
          <w:sz w:val="16"/>
          <w:szCs w:val="16"/>
        </w:rPr>
        <w:t>skupnem</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nastopu</w:t>
      </w:r>
      <w:proofErr w:type="spellEnd"/>
      <w:r w:rsidRPr="00E62F35">
        <w:rPr>
          <w:rFonts w:ascii="Arial" w:hAnsi="Arial" w:cs="Arial"/>
          <w:i/>
          <w:sz w:val="16"/>
          <w:szCs w:val="16"/>
        </w:rPr>
        <w:t>.</w:t>
      </w:r>
    </w:p>
  </w:footnote>
  <w:footnote w:id="2">
    <w:p w14:paraId="6700A4FB" w14:textId="77777777" w:rsidR="002D0323" w:rsidRPr="00E62F35" w:rsidRDefault="002D0323" w:rsidP="00803B9A">
      <w:pPr>
        <w:pStyle w:val="Sprotnaopomba-besedilo"/>
        <w:rPr>
          <w:rFonts w:ascii="Arial" w:hAnsi="Arial" w:cs="Arial"/>
          <w:i/>
          <w:sz w:val="16"/>
          <w:szCs w:val="16"/>
          <w:lang w:val="es-ES"/>
        </w:rPr>
      </w:pPr>
      <w:r>
        <w:rPr>
          <w:rStyle w:val="Sprotnaopomba-sklic"/>
          <w:rFonts w:ascii="Arial" w:hAnsi="Arial" w:cs="Arial"/>
          <w:i/>
          <w:sz w:val="16"/>
          <w:szCs w:val="16"/>
        </w:rPr>
        <w:t>2</w:t>
      </w:r>
      <w:r w:rsidRPr="00E62F35">
        <w:rPr>
          <w:rFonts w:ascii="Arial" w:hAnsi="Arial" w:cs="Arial"/>
          <w:i/>
          <w:sz w:val="16"/>
          <w:szCs w:val="16"/>
          <w:lang w:val="es-ES"/>
        </w:rPr>
        <w:t>Pod</w:t>
      </w:r>
      <w:r>
        <w:rPr>
          <w:rFonts w:ascii="Arial" w:hAnsi="Arial" w:cs="Arial"/>
          <w:i/>
          <w:sz w:val="16"/>
          <w:szCs w:val="16"/>
          <w:lang w:val="es-ES"/>
        </w:rPr>
        <w:t>izvajalec</w:t>
      </w:r>
      <w:r w:rsidRPr="00E62F35">
        <w:rPr>
          <w:rFonts w:ascii="Arial" w:hAnsi="Arial" w:cs="Arial"/>
          <w:i/>
          <w:sz w:val="16"/>
          <w:szCs w:val="16"/>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1EC62D1E" w14:textId="77777777" w:rsidR="002D0323" w:rsidRPr="002E5A3D" w:rsidRDefault="002D0323" w:rsidP="00803B9A">
      <w:pPr>
        <w:pStyle w:val="Sprotnaopomba-besedilo"/>
        <w:rPr>
          <w:rFonts w:ascii="Garamond" w:hAnsi="Garamond"/>
          <w:i/>
          <w:lang w:val="es-ES"/>
        </w:rPr>
      </w:pPr>
      <w:r>
        <w:rPr>
          <w:rFonts w:ascii="Arial" w:hAnsi="Arial" w:cs="Arial"/>
          <w:i/>
          <w:sz w:val="16"/>
          <w:szCs w:val="16"/>
          <w:lang w:val="es-ES"/>
        </w:rPr>
        <w:t>Obrazec se izpolni le v primeru, da ponudnik nastopa s podizvajalci</w:t>
      </w:r>
      <w:r w:rsidRPr="00E62F35">
        <w:rPr>
          <w:rFonts w:ascii="Arial" w:hAnsi="Arial" w:cs="Arial"/>
          <w:i/>
          <w:sz w:val="16"/>
          <w:szCs w:val="16"/>
          <w:lang w:val="es-ES"/>
        </w:rPr>
        <w:t>.</w:t>
      </w:r>
      <w:r>
        <w:rPr>
          <w:rFonts w:ascii="Arial" w:hAnsi="Arial" w:cs="Arial"/>
          <w:i/>
          <w:sz w:val="16"/>
          <w:szCs w:val="16"/>
          <w:lang w:val="es-ES"/>
        </w:rPr>
        <w:t xml:space="preserve"> Obrazec je potrebno kopirati za potrebno število podizvajalcev.</w:t>
      </w:r>
    </w:p>
  </w:footnote>
  <w:footnote w:id="3">
    <w:p w14:paraId="33BD9C02" w14:textId="77777777" w:rsidR="002D0323" w:rsidRPr="009D6C76" w:rsidRDefault="002D0323">
      <w:pPr>
        <w:pStyle w:val="Sprotnaopomba-besedilo"/>
        <w:rPr>
          <w:rFonts w:ascii="Arial" w:hAnsi="Arial" w:cs="Arial"/>
          <w:i/>
          <w:iCs/>
          <w:sz w:val="16"/>
          <w:szCs w:val="16"/>
          <w:lang w:val="sl-SI"/>
        </w:rPr>
      </w:pPr>
      <w:r>
        <w:rPr>
          <w:rStyle w:val="Sprotnaopomba-sklic"/>
        </w:rPr>
        <w:footnoteRef/>
      </w:r>
      <w:r>
        <w:t xml:space="preserve"> </w:t>
      </w:r>
      <w:proofErr w:type="spellStart"/>
      <w:r w:rsidRPr="009D6C76">
        <w:rPr>
          <w:rFonts w:ascii="Arial" w:hAnsi="Arial" w:cs="Arial"/>
          <w:i/>
          <w:iCs/>
          <w:sz w:val="16"/>
          <w:szCs w:val="16"/>
        </w:rPr>
        <w:t>Obrazec</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fotokopirajte</w:t>
      </w:r>
      <w:proofErr w:type="spellEnd"/>
      <w:r w:rsidRPr="009D6C76">
        <w:rPr>
          <w:rFonts w:ascii="Arial" w:hAnsi="Arial" w:cs="Arial"/>
          <w:i/>
          <w:iCs/>
          <w:sz w:val="16"/>
          <w:szCs w:val="16"/>
        </w:rPr>
        <w:t xml:space="preserve"> za </w:t>
      </w:r>
      <w:proofErr w:type="spellStart"/>
      <w:r w:rsidRPr="009D6C76">
        <w:rPr>
          <w:rFonts w:ascii="Arial" w:hAnsi="Arial" w:cs="Arial"/>
          <w:i/>
          <w:iCs/>
          <w:sz w:val="16"/>
          <w:szCs w:val="16"/>
        </w:rPr>
        <w:t>potrebno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število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članov</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upravnega</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vodstvenega</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nadzornega</w:t>
      </w:r>
      <w:proofErr w:type="spellEnd"/>
      <w:r w:rsidRPr="009D6C76">
        <w:rPr>
          <w:rFonts w:ascii="Arial" w:hAnsi="Arial" w:cs="Arial"/>
          <w:i/>
          <w:iCs/>
          <w:sz w:val="16"/>
          <w:szCs w:val="16"/>
        </w:rPr>
        <w:t xml:space="preserve"> organa in </w:t>
      </w:r>
      <w:proofErr w:type="spellStart"/>
      <w:r w:rsidRPr="009D6C76">
        <w:rPr>
          <w:rFonts w:ascii="Arial" w:hAnsi="Arial" w:cs="Arial"/>
          <w:i/>
          <w:iCs/>
          <w:sz w:val="16"/>
          <w:szCs w:val="16"/>
        </w:rPr>
        <w:t>oseb</w:t>
      </w:r>
      <w:proofErr w:type="spellEnd"/>
      <w:r w:rsidRPr="009D6C76">
        <w:rPr>
          <w:rFonts w:ascii="Arial" w:hAnsi="Arial" w:cs="Arial"/>
          <w:i/>
          <w:iCs/>
          <w:sz w:val="16"/>
          <w:szCs w:val="16"/>
        </w:rPr>
        <w:t xml:space="preserve">, ki </w:t>
      </w:r>
      <w:proofErr w:type="spellStart"/>
      <w:r w:rsidRPr="009D6C76">
        <w:rPr>
          <w:rFonts w:ascii="Arial" w:hAnsi="Arial" w:cs="Arial"/>
          <w:i/>
          <w:iCs/>
          <w:sz w:val="16"/>
          <w:szCs w:val="16"/>
        </w:rPr>
        <w:t>imajo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pooblastilo</w:t>
      </w:r>
      <w:proofErr w:type="spellEnd"/>
      <w:r w:rsidRPr="009D6C76">
        <w:rPr>
          <w:rFonts w:ascii="Arial" w:hAnsi="Arial" w:cs="Arial"/>
          <w:i/>
          <w:iCs/>
          <w:sz w:val="16"/>
          <w:szCs w:val="16"/>
        </w:rPr>
        <w:t xml:space="preserve"> za </w:t>
      </w:r>
      <w:proofErr w:type="spellStart"/>
      <w:r w:rsidRPr="009D6C76">
        <w:rPr>
          <w:rFonts w:ascii="Arial" w:hAnsi="Arial" w:cs="Arial"/>
          <w:i/>
          <w:iCs/>
          <w:sz w:val="16"/>
          <w:szCs w:val="16"/>
        </w:rPr>
        <w:t>zastopanje</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odločanje</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nadzor</w:t>
      </w:r>
      <w:proofErr w:type="spellEnd"/>
      <w:r w:rsidRPr="009D6C76">
        <w:rPr>
          <w:rFonts w:ascii="Arial" w:hAnsi="Arial" w:cs="Arial"/>
          <w:i/>
          <w:iCs/>
          <w:sz w:val="16"/>
          <w:szCs w:val="16"/>
        </w:rPr>
        <w:t xml:space="preserve"> v </w:t>
      </w:r>
      <w:proofErr w:type="spellStart"/>
      <w:r w:rsidRPr="009D6C76">
        <w:rPr>
          <w:rFonts w:ascii="Arial" w:hAnsi="Arial" w:cs="Arial"/>
          <w:i/>
          <w:iCs/>
          <w:sz w:val="16"/>
          <w:szCs w:val="16"/>
        </w:rPr>
        <w:t>njem</w:t>
      </w:r>
      <w:proofErr w:type="spellEnd"/>
      <w:r w:rsidRPr="009D6C76">
        <w:rPr>
          <w:rFonts w:ascii="Arial" w:hAnsi="Arial" w:cs="Arial"/>
          <w:i/>
          <w:iCs/>
          <w:sz w:val="16"/>
          <w:szCs w:val="16"/>
        </w:rPr>
        <w:t xml:space="preserve"> </w:t>
      </w:r>
    </w:p>
  </w:footnote>
  <w:footnote w:id="4">
    <w:p w14:paraId="4CAA85F4" w14:textId="3A4DDF29" w:rsidR="002D0323" w:rsidRPr="001B7D99" w:rsidRDefault="002D0323" w:rsidP="001B7D99">
      <w:pPr>
        <w:pStyle w:val="Sprotnaopomba-besedilo"/>
        <w:jc w:val="both"/>
        <w:rPr>
          <w:rFonts w:ascii="Arial" w:hAnsi="Arial" w:cs="Arial"/>
        </w:rPr>
      </w:pPr>
      <w:r w:rsidRPr="001B7D99">
        <w:rPr>
          <w:rStyle w:val="Sprotnaopomba-sklic"/>
          <w:rFonts w:ascii="Arial" w:hAnsi="Arial" w:cs="Arial"/>
        </w:rPr>
        <w:footnoteRef/>
      </w:r>
      <w:r w:rsidRPr="001B7D99">
        <w:rPr>
          <w:rFonts w:ascii="Arial" w:hAnsi="Arial" w:cs="Arial"/>
        </w:rPr>
        <w:t xml:space="preserve"> </w:t>
      </w:r>
      <w:proofErr w:type="spellStart"/>
      <w:r w:rsidRPr="00EB145A">
        <w:rPr>
          <w:rFonts w:ascii="Arial" w:hAnsi="Arial" w:cs="Arial"/>
          <w:sz w:val="16"/>
          <w:szCs w:val="16"/>
        </w:rPr>
        <w:t>Okvirni</w:t>
      </w:r>
      <w:proofErr w:type="spellEnd"/>
      <w:r w:rsidRPr="00EB145A">
        <w:rPr>
          <w:rFonts w:ascii="Arial" w:hAnsi="Arial" w:cs="Arial"/>
          <w:sz w:val="16"/>
          <w:szCs w:val="16"/>
        </w:rPr>
        <w:t xml:space="preserve"> </w:t>
      </w:r>
      <w:proofErr w:type="spellStart"/>
      <w:r w:rsidRPr="00EB145A">
        <w:rPr>
          <w:rFonts w:ascii="Arial" w:hAnsi="Arial" w:cs="Arial"/>
          <w:sz w:val="16"/>
          <w:szCs w:val="16"/>
        </w:rPr>
        <w:t>pogodbeni</w:t>
      </w:r>
      <w:proofErr w:type="spellEnd"/>
      <w:r w:rsidRPr="00EB145A">
        <w:rPr>
          <w:rFonts w:ascii="Arial" w:hAnsi="Arial" w:cs="Arial"/>
          <w:sz w:val="16"/>
          <w:szCs w:val="16"/>
        </w:rPr>
        <w:t xml:space="preserve"> </w:t>
      </w:r>
      <w:proofErr w:type="spellStart"/>
      <w:r w:rsidRPr="00EB145A">
        <w:rPr>
          <w:rFonts w:ascii="Arial" w:hAnsi="Arial" w:cs="Arial"/>
          <w:sz w:val="16"/>
          <w:szCs w:val="16"/>
        </w:rPr>
        <w:t>znesek</w:t>
      </w:r>
      <w:proofErr w:type="spellEnd"/>
      <w:r w:rsidRPr="00EB145A">
        <w:rPr>
          <w:rFonts w:ascii="Arial" w:hAnsi="Arial" w:cs="Arial"/>
          <w:sz w:val="16"/>
          <w:szCs w:val="16"/>
        </w:rPr>
        <w:t xml:space="preserve"> je </w:t>
      </w:r>
      <w:proofErr w:type="spellStart"/>
      <w:r w:rsidRPr="00EB145A">
        <w:rPr>
          <w:rFonts w:ascii="Arial" w:hAnsi="Arial" w:cs="Arial"/>
          <w:sz w:val="16"/>
          <w:szCs w:val="16"/>
        </w:rPr>
        <w:t>enak</w:t>
      </w:r>
      <w:proofErr w:type="spellEnd"/>
      <w:r w:rsidRPr="00EB145A">
        <w:rPr>
          <w:rFonts w:ascii="Arial" w:hAnsi="Arial" w:cs="Arial"/>
          <w:sz w:val="16"/>
          <w:szCs w:val="16"/>
        </w:rPr>
        <w:t xml:space="preserve"> </w:t>
      </w:r>
      <w:proofErr w:type="spellStart"/>
      <w:r w:rsidRPr="00EB145A">
        <w:rPr>
          <w:rFonts w:ascii="Arial" w:hAnsi="Arial" w:cs="Arial"/>
          <w:sz w:val="16"/>
          <w:szCs w:val="16"/>
        </w:rPr>
        <w:t>ponudbeni</w:t>
      </w:r>
      <w:proofErr w:type="spellEnd"/>
      <w:r w:rsidRPr="00EB145A">
        <w:rPr>
          <w:rFonts w:ascii="Arial" w:hAnsi="Arial" w:cs="Arial"/>
          <w:sz w:val="16"/>
          <w:szCs w:val="16"/>
        </w:rPr>
        <w:t xml:space="preserve"> </w:t>
      </w:r>
      <w:proofErr w:type="spellStart"/>
      <w:r w:rsidRPr="00EB145A">
        <w:rPr>
          <w:rFonts w:ascii="Arial" w:hAnsi="Arial" w:cs="Arial"/>
          <w:sz w:val="16"/>
          <w:szCs w:val="16"/>
        </w:rPr>
        <w:t>ceni</w:t>
      </w:r>
      <w:proofErr w:type="spellEnd"/>
      <w:r w:rsidRPr="00EB145A">
        <w:rPr>
          <w:rFonts w:ascii="Arial" w:hAnsi="Arial" w:cs="Arial"/>
          <w:sz w:val="16"/>
          <w:szCs w:val="16"/>
        </w:rPr>
        <w:t xml:space="preserve"> </w:t>
      </w:r>
      <w:proofErr w:type="spellStart"/>
      <w:r w:rsidRPr="00EB145A">
        <w:rPr>
          <w:rFonts w:ascii="Arial" w:hAnsi="Arial" w:cs="Arial"/>
          <w:sz w:val="16"/>
          <w:szCs w:val="16"/>
        </w:rPr>
        <w:t>iz</w:t>
      </w:r>
      <w:proofErr w:type="spellEnd"/>
      <w:r w:rsidRPr="00EB145A">
        <w:rPr>
          <w:rFonts w:ascii="Arial" w:hAnsi="Arial" w:cs="Arial"/>
          <w:sz w:val="16"/>
          <w:szCs w:val="16"/>
        </w:rPr>
        <w:t xml:space="preserve"> </w:t>
      </w:r>
      <w:proofErr w:type="spellStart"/>
      <w:r w:rsidRPr="00EB145A">
        <w:rPr>
          <w:rFonts w:ascii="Arial" w:hAnsi="Arial" w:cs="Arial"/>
          <w:sz w:val="16"/>
          <w:szCs w:val="16"/>
        </w:rPr>
        <w:t>obrazca</w:t>
      </w:r>
      <w:proofErr w:type="spellEnd"/>
      <w:r w:rsidRPr="00EB145A">
        <w:rPr>
          <w:rFonts w:ascii="Arial" w:hAnsi="Arial" w:cs="Arial"/>
          <w:sz w:val="16"/>
          <w:szCs w:val="16"/>
        </w:rPr>
        <w:t xml:space="preserve"> 4, ki je </w:t>
      </w:r>
      <w:proofErr w:type="spellStart"/>
      <w:r w:rsidRPr="00EB145A">
        <w:rPr>
          <w:rFonts w:ascii="Arial" w:hAnsi="Arial" w:cs="Arial"/>
          <w:sz w:val="16"/>
          <w:szCs w:val="16"/>
        </w:rPr>
        <w:t>podana</w:t>
      </w:r>
      <w:proofErr w:type="spellEnd"/>
      <w:r w:rsidRPr="00EB145A">
        <w:rPr>
          <w:rFonts w:ascii="Arial" w:hAnsi="Arial" w:cs="Arial"/>
          <w:sz w:val="16"/>
          <w:szCs w:val="16"/>
        </w:rPr>
        <w:t xml:space="preserve"> za </w:t>
      </w:r>
      <w:proofErr w:type="spellStart"/>
      <w:r w:rsidRPr="00EB145A">
        <w:rPr>
          <w:rFonts w:ascii="Arial" w:hAnsi="Arial" w:cs="Arial"/>
          <w:sz w:val="16"/>
          <w:szCs w:val="16"/>
        </w:rPr>
        <w:t>predviden</w:t>
      </w:r>
      <w:proofErr w:type="spellEnd"/>
      <w:r w:rsidRPr="00EB145A">
        <w:rPr>
          <w:rFonts w:ascii="Arial" w:hAnsi="Arial" w:cs="Arial"/>
          <w:sz w:val="16"/>
          <w:szCs w:val="16"/>
        </w:rPr>
        <w:t xml:space="preserve"> </w:t>
      </w:r>
      <w:proofErr w:type="spellStart"/>
      <w:r w:rsidRPr="00EB145A">
        <w:rPr>
          <w:rFonts w:ascii="Arial" w:hAnsi="Arial" w:cs="Arial"/>
          <w:sz w:val="16"/>
          <w:szCs w:val="16"/>
        </w:rPr>
        <w:t>čas</w:t>
      </w:r>
      <w:proofErr w:type="spellEnd"/>
      <w:r w:rsidRPr="00EB145A">
        <w:rPr>
          <w:rFonts w:ascii="Arial" w:hAnsi="Arial" w:cs="Arial"/>
          <w:sz w:val="16"/>
          <w:szCs w:val="16"/>
        </w:rPr>
        <w:t xml:space="preserve"> </w:t>
      </w:r>
      <w:proofErr w:type="spellStart"/>
      <w:r w:rsidRPr="00EB145A">
        <w:rPr>
          <w:rFonts w:ascii="Arial" w:hAnsi="Arial" w:cs="Arial"/>
          <w:sz w:val="16"/>
          <w:szCs w:val="16"/>
        </w:rPr>
        <w:t>gradnje</w:t>
      </w:r>
      <w:proofErr w:type="spellEnd"/>
      <w:r w:rsidRPr="00EB145A">
        <w:rPr>
          <w:rFonts w:ascii="Arial" w:hAnsi="Arial" w:cs="Arial"/>
          <w:sz w:val="16"/>
          <w:szCs w:val="16"/>
        </w:rPr>
        <w:t xml:space="preserve"> 24 </w:t>
      </w:r>
      <w:proofErr w:type="spellStart"/>
      <w:r w:rsidRPr="00EB145A">
        <w:rPr>
          <w:rFonts w:ascii="Arial" w:hAnsi="Arial" w:cs="Arial"/>
          <w:sz w:val="16"/>
          <w:szCs w:val="16"/>
        </w:rPr>
        <w:t>mesecev</w:t>
      </w:r>
      <w:proofErr w:type="spellEnd"/>
      <w:r w:rsidRPr="00EB145A">
        <w:rPr>
          <w:rFonts w:ascii="Arial" w:hAnsi="Arial" w:cs="Arial"/>
          <w:sz w:val="16"/>
          <w:szCs w:val="16"/>
        </w:rPr>
        <w:t>.</w:t>
      </w:r>
      <w:r w:rsidRPr="001B7D99">
        <w:rPr>
          <w:rFonts w:ascii="Arial" w:hAnsi="Arial" w:cs="Arial"/>
        </w:rPr>
        <w:t xml:space="preserve"> </w:t>
      </w:r>
    </w:p>
  </w:footnote>
  <w:footnote w:id="5">
    <w:p w14:paraId="0C16D6D7" w14:textId="77777777" w:rsidR="002D0323" w:rsidRPr="009D6C76" w:rsidRDefault="002D0323">
      <w:pPr>
        <w:pStyle w:val="Sprotnaopomba-besedilo"/>
        <w:rPr>
          <w:lang w:val="sl-SI"/>
        </w:rPr>
      </w:pPr>
      <w:r>
        <w:rPr>
          <w:rStyle w:val="Sprotnaopomba-sklic"/>
        </w:rPr>
        <w:footnoteRef/>
      </w:r>
      <w:r>
        <w:t xml:space="preserve"> </w:t>
      </w:r>
      <w:r w:rsidRPr="009D6C76">
        <w:rPr>
          <w:rFonts w:ascii="Garamond" w:hAnsi="Garamond"/>
          <w:i/>
          <w:iCs/>
          <w:lang w:val="sl-SI"/>
        </w:rPr>
        <w:t>Obrazec fotokopirajte za potrebno število gospodarskih subjektov</w:t>
      </w:r>
      <w:r>
        <w:rPr>
          <w:lang w:val="sl-SI"/>
        </w:rPr>
        <w:t xml:space="preserve"> </w:t>
      </w:r>
    </w:p>
  </w:footnote>
  <w:footnote w:id="6">
    <w:p w14:paraId="0691E44B" w14:textId="77777777" w:rsidR="00775FA2" w:rsidRDefault="00775FA2" w:rsidP="00775FA2">
      <w:pPr>
        <w:pStyle w:val="Sprotnaopomba-besedilo"/>
      </w:pPr>
      <w:r>
        <w:rPr>
          <w:rStyle w:val="Sprotnaopomba-sklic"/>
        </w:rPr>
        <w:footnoteRef/>
      </w:r>
      <w:r>
        <w:t xml:space="preserve"> </w:t>
      </w:r>
      <w:proofErr w:type="spellStart"/>
      <w:r>
        <w:t>Okvirni</w:t>
      </w:r>
      <w:proofErr w:type="spellEnd"/>
      <w:r>
        <w:t xml:space="preserve"> </w:t>
      </w:r>
      <w:proofErr w:type="spellStart"/>
      <w:r>
        <w:t>pogodbeni</w:t>
      </w:r>
      <w:proofErr w:type="spellEnd"/>
      <w:r>
        <w:t xml:space="preserve"> </w:t>
      </w:r>
      <w:proofErr w:type="spellStart"/>
      <w:r>
        <w:t>znesek</w:t>
      </w:r>
      <w:proofErr w:type="spellEnd"/>
      <w:r>
        <w:t xml:space="preserve"> je </w:t>
      </w:r>
      <w:proofErr w:type="spellStart"/>
      <w:r>
        <w:t>enak</w:t>
      </w:r>
      <w:proofErr w:type="spellEnd"/>
      <w:r>
        <w:t xml:space="preserve"> </w:t>
      </w:r>
      <w:proofErr w:type="spellStart"/>
      <w:r>
        <w:t>ponudbeni</w:t>
      </w:r>
      <w:proofErr w:type="spellEnd"/>
      <w:r>
        <w:t xml:space="preserve"> </w:t>
      </w:r>
      <w:proofErr w:type="spellStart"/>
      <w:r>
        <w:t>ceni</w:t>
      </w:r>
      <w:proofErr w:type="spellEnd"/>
      <w:r>
        <w:t xml:space="preserve"> </w:t>
      </w:r>
      <w:proofErr w:type="spellStart"/>
      <w:r>
        <w:t>iz</w:t>
      </w:r>
      <w:proofErr w:type="spellEnd"/>
      <w:r>
        <w:t xml:space="preserve"> </w:t>
      </w:r>
      <w:proofErr w:type="spellStart"/>
      <w:r>
        <w:t>obrazca</w:t>
      </w:r>
      <w:proofErr w:type="spellEnd"/>
      <w:r>
        <w:t xml:space="preserve"> 4, ki je </w:t>
      </w:r>
      <w:proofErr w:type="spellStart"/>
      <w:r>
        <w:t>podana</w:t>
      </w:r>
      <w:proofErr w:type="spellEnd"/>
      <w:r>
        <w:t xml:space="preserve"> za </w:t>
      </w:r>
      <w:proofErr w:type="spellStart"/>
      <w:r>
        <w:t>predviden</w:t>
      </w:r>
      <w:proofErr w:type="spellEnd"/>
      <w:r>
        <w:t xml:space="preserve"> </w:t>
      </w:r>
      <w:proofErr w:type="spellStart"/>
      <w:r>
        <w:t>čas</w:t>
      </w:r>
      <w:proofErr w:type="spellEnd"/>
      <w:r>
        <w:t xml:space="preserve"> </w:t>
      </w:r>
      <w:proofErr w:type="spellStart"/>
      <w:r>
        <w:t>gradnje</w:t>
      </w:r>
      <w:proofErr w:type="spellEnd"/>
      <w:r>
        <w:t xml:space="preserve"> 24 </w:t>
      </w:r>
      <w:proofErr w:type="spellStart"/>
      <w:r>
        <w:t>mesecev</w:t>
      </w:r>
      <w:proofErr w:type="spellEnd"/>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57146" w14:textId="3BDE7A25" w:rsidR="002D0323" w:rsidRPr="00C47014" w:rsidRDefault="002D0323" w:rsidP="00552C67">
    <w:pPr>
      <w:pStyle w:val="Glava"/>
      <w:jc w:val="both"/>
      <w:rPr>
        <w:rFonts w:ascii="Arial" w:hAnsi="Arial" w:cs="Arial"/>
        <w:sz w:val="16"/>
        <w:szCs w:val="16"/>
      </w:rPr>
    </w:pPr>
    <w:r w:rsidRPr="00C47014">
      <w:rPr>
        <w:rFonts w:ascii="Arial" w:hAnsi="Arial" w:cs="Arial"/>
        <w:sz w:val="16"/>
        <w:szCs w:val="16"/>
      </w:rPr>
      <w:t>Obrazci JN</w:t>
    </w:r>
    <w:r>
      <w:rPr>
        <w:rFonts w:ascii="Arial" w:hAnsi="Arial" w:cs="Arial"/>
        <w:sz w:val="16"/>
        <w:szCs w:val="16"/>
      </w:rPr>
      <w:t xml:space="preserve"> </w:t>
    </w:r>
    <w:r w:rsidRPr="00C47014">
      <w:rPr>
        <w:rFonts w:ascii="Arial" w:hAnsi="Arial" w:cs="Arial"/>
        <w:sz w:val="16"/>
        <w:szCs w:val="16"/>
      </w:rPr>
      <w:t>401-</w:t>
    </w:r>
    <w:r w:rsidR="00145F00">
      <w:rPr>
        <w:rFonts w:ascii="Arial" w:hAnsi="Arial" w:cs="Arial"/>
        <w:sz w:val="16"/>
        <w:szCs w:val="16"/>
      </w:rPr>
      <w:t>20</w:t>
    </w:r>
    <w:r w:rsidRPr="00C47014">
      <w:rPr>
        <w:rFonts w:ascii="Arial" w:hAnsi="Arial" w:cs="Arial"/>
        <w:sz w:val="16"/>
        <w:szCs w:val="16"/>
      </w:rPr>
      <w:t xml:space="preserve">/2024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2" w15:restartNumberingAfterBreak="0">
    <w:nsid w:val="0000000F"/>
    <w:multiLevelType w:val="singleLevel"/>
    <w:tmpl w:val="0000000F"/>
    <w:lvl w:ilvl="0">
      <w:numFmt w:val="bullet"/>
      <w:lvlText w:val="-"/>
      <w:lvlJc w:val="left"/>
      <w:pPr>
        <w:tabs>
          <w:tab w:val="num" w:pos="360"/>
        </w:tabs>
        <w:ind w:left="360" w:hanging="360"/>
      </w:pPr>
      <w:rPr>
        <w:rFonts w:ascii="Calibri" w:hAnsi="Calibri" w:cs="Calibri" w:hint="default"/>
        <w:lang w:val="sl-SI"/>
      </w:rPr>
    </w:lvl>
  </w:abstractNum>
  <w:abstractNum w:abstractNumId="3"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62F72BA"/>
    <w:multiLevelType w:val="hybridMultilevel"/>
    <w:tmpl w:val="39D409EA"/>
    <w:lvl w:ilvl="0" w:tplc="FF98FECA">
      <w:numFmt w:val="bullet"/>
      <w:lvlText w:val="-"/>
      <w:lvlJc w:val="left"/>
      <w:pPr>
        <w:ind w:left="720" w:hanging="360"/>
      </w:pPr>
      <w:rPr>
        <w:rFonts w:ascii="Garamond" w:eastAsiaTheme="minorHAnsi"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BC1035"/>
    <w:multiLevelType w:val="hybridMultilevel"/>
    <w:tmpl w:val="DAACB6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D82A94"/>
    <w:multiLevelType w:val="hybridMultilevel"/>
    <w:tmpl w:val="67A0CF80"/>
    <w:lvl w:ilvl="0" w:tplc="421EEE6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5E0EA2"/>
    <w:multiLevelType w:val="hybridMultilevel"/>
    <w:tmpl w:val="452AB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346A71"/>
    <w:multiLevelType w:val="hybridMultilevel"/>
    <w:tmpl w:val="9F90C26A"/>
    <w:lvl w:ilvl="0" w:tplc="04240001">
      <w:start w:val="1"/>
      <w:numFmt w:val="bullet"/>
      <w:lvlText w:val=""/>
      <w:lvlJc w:val="left"/>
      <w:pPr>
        <w:ind w:left="720" w:hanging="360"/>
      </w:pPr>
      <w:rPr>
        <w:rFonts w:ascii="Symbol" w:hAnsi="Symbol" w:hint="default"/>
      </w:rPr>
    </w:lvl>
    <w:lvl w:ilvl="1" w:tplc="0ABAD51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34499E"/>
    <w:multiLevelType w:val="hybridMultilevel"/>
    <w:tmpl w:val="D1F2D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3558"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C034F54"/>
    <w:multiLevelType w:val="hybridMultilevel"/>
    <w:tmpl w:val="0D7A4312"/>
    <w:lvl w:ilvl="0" w:tplc="33B8719C">
      <w:start w:val="1"/>
      <w:numFmt w:val="bullet"/>
      <w:lvlText w:val="-"/>
      <w:lvlJc w:val="left"/>
      <w:pPr>
        <w:ind w:left="726" w:hanging="360"/>
      </w:pPr>
      <w:rPr>
        <w:rFonts w:ascii="Calibri" w:hAnsi="Calibri"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1E9E4DFE"/>
    <w:multiLevelType w:val="hybridMultilevel"/>
    <w:tmpl w:val="D55A8258"/>
    <w:lvl w:ilvl="0" w:tplc="0D2A5BBE">
      <w:start w:val="4"/>
      <w:numFmt w:val="decimal"/>
      <w:lvlText w:val="%1."/>
      <w:lvlJc w:val="left"/>
      <w:pPr>
        <w:ind w:left="644" w:hanging="360"/>
      </w:pPr>
      <w:rPr>
        <w:rFonts w:hint="default"/>
        <w:b w:val="0"/>
        <w:bCs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1EDA4033"/>
    <w:multiLevelType w:val="hybridMultilevel"/>
    <w:tmpl w:val="74C078A2"/>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23D970A5"/>
    <w:multiLevelType w:val="hybridMultilevel"/>
    <w:tmpl w:val="1392060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693DDF"/>
    <w:multiLevelType w:val="hybridMultilevel"/>
    <w:tmpl w:val="99A49AC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6CA5A34"/>
    <w:multiLevelType w:val="hybridMultilevel"/>
    <w:tmpl w:val="9CE0CA6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C9330F"/>
    <w:multiLevelType w:val="hybridMultilevel"/>
    <w:tmpl w:val="2C668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2AFD"/>
    <w:multiLevelType w:val="hybridMultilevel"/>
    <w:tmpl w:val="DBDAB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F62305"/>
    <w:multiLevelType w:val="hybridMultilevel"/>
    <w:tmpl w:val="EA9CFD4E"/>
    <w:lvl w:ilvl="0" w:tplc="04240001">
      <w:start w:val="1"/>
      <w:numFmt w:val="bullet"/>
      <w:lvlText w:val=""/>
      <w:lvlJc w:val="left"/>
      <w:pPr>
        <w:ind w:left="720" w:hanging="360"/>
      </w:pPr>
      <w:rPr>
        <w:rFonts w:ascii="Symbol" w:hAnsi="Symbol" w:hint="default"/>
        <w:color w:val="auto"/>
        <w:lang w:val="sl-S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98E3165"/>
    <w:multiLevelType w:val="hybridMultilevel"/>
    <w:tmpl w:val="BADE7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8D5EE3"/>
    <w:multiLevelType w:val="hybridMultilevel"/>
    <w:tmpl w:val="D37030B2"/>
    <w:lvl w:ilvl="0" w:tplc="24924B70">
      <w:start w:val="1"/>
      <w:numFmt w:val="bullet"/>
      <w:lvlText w:val="-"/>
      <w:lvlJc w:val="left"/>
      <w:pPr>
        <w:ind w:left="1545" w:hanging="360"/>
      </w:pPr>
      <w:rPr>
        <w:rFonts w:ascii="Arial" w:hAnsi="Arial" w:hint="default"/>
        <w:w w:val="96"/>
        <w:sz w:val="20"/>
        <w:szCs w:val="20"/>
        <w:lang w:val="sl" w:eastAsia="sl" w:bidi="sl"/>
      </w:rPr>
    </w:lvl>
    <w:lvl w:ilvl="1" w:tplc="753E454A">
      <w:numFmt w:val="bullet"/>
      <w:lvlText w:val="•"/>
      <w:lvlJc w:val="left"/>
      <w:pPr>
        <w:ind w:left="2293" w:hanging="360"/>
      </w:pPr>
      <w:rPr>
        <w:rFonts w:hint="default"/>
        <w:lang w:val="sl" w:eastAsia="sl" w:bidi="sl"/>
      </w:rPr>
    </w:lvl>
    <w:lvl w:ilvl="2" w:tplc="739A7352">
      <w:numFmt w:val="bullet"/>
      <w:lvlText w:val="•"/>
      <w:lvlJc w:val="left"/>
      <w:pPr>
        <w:ind w:left="3046" w:hanging="360"/>
      </w:pPr>
      <w:rPr>
        <w:rFonts w:hint="default"/>
        <w:lang w:val="sl" w:eastAsia="sl" w:bidi="sl"/>
      </w:rPr>
    </w:lvl>
    <w:lvl w:ilvl="3" w:tplc="A2CCEEF0">
      <w:numFmt w:val="bullet"/>
      <w:lvlText w:val="•"/>
      <w:lvlJc w:val="left"/>
      <w:pPr>
        <w:ind w:left="3799" w:hanging="360"/>
      </w:pPr>
      <w:rPr>
        <w:rFonts w:hint="default"/>
        <w:lang w:val="sl" w:eastAsia="sl" w:bidi="sl"/>
      </w:rPr>
    </w:lvl>
    <w:lvl w:ilvl="4" w:tplc="22183CCA">
      <w:numFmt w:val="bullet"/>
      <w:lvlText w:val="•"/>
      <w:lvlJc w:val="left"/>
      <w:pPr>
        <w:ind w:left="4553" w:hanging="360"/>
      </w:pPr>
      <w:rPr>
        <w:rFonts w:hint="default"/>
        <w:lang w:val="sl" w:eastAsia="sl" w:bidi="sl"/>
      </w:rPr>
    </w:lvl>
    <w:lvl w:ilvl="5" w:tplc="7A0EE0F2">
      <w:numFmt w:val="bullet"/>
      <w:lvlText w:val="•"/>
      <w:lvlJc w:val="left"/>
      <w:pPr>
        <w:ind w:left="5306" w:hanging="360"/>
      </w:pPr>
      <w:rPr>
        <w:rFonts w:hint="default"/>
        <w:lang w:val="sl" w:eastAsia="sl" w:bidi="sl"/>
      </w:rPr>
    </w:lvl>
    <w:lvl w:ilvl="6" w:tplc="482AF8EC">
      <w:numFmt w:val="bullet"/>
      <w:lvlText w:val="•"/>
      <w:lvlJc w:val="left"/>
      <w:pPr>
        <w:ind w:left="6059" w:hanging="360"/>
      </w:pPr>
      <w:rPr>
        <w:rFonts w:hint="default"/>
        <w:lang w:val="sl" w:eastAsia="sl" w:bidi="sl"/>
      </w:rPr>
    </w:lvl>
    <w:lvl w:ilvl="7" w:tplc="167A8A0C">
      <w:numFmt w:val="bullet"/>
      <w:lvlText w:val="•"/>
      <w:lvlJc w:val="left"/>
      <w:pPr>
        <w:ind w:left="6813" w:hanging="360"/>
      </w:pPr>
      <w:rPr>
        <w:rFonts w:hint="default"/>
        <w:lang w:val="sl" w:eastAsia="sl" w:bidi="sl"/>
      </w:rPr>
    </w:lvl>
    <w:lvl w:ilvl="8" w:tplc="522CBA80">
      <w:numFmt w:val="bullet"/>
      <w:lvlText w:val="•"/>
      <w:lvlJc w:val="left"/>
      <w:pPr>
        <w:ind w:left="7566" w:hanging="360"/>
      </w:pPr>
      <w:rPr>
        <w:rFonts w:hint="default"/>
        <w:lang w:val="sl" w:eastAsia="sl" w:bidi="sl"/>
      </w:rPr>
    </w:lvl>
  </w:abstractNum>
  <w:abstractNum w:abstractNumId="27" w15:restartNumberingAfterBreak="0">
    <w:nsid w:val="44E134A6"/>
    <w:multiLevelType w:val="hybridMultilevel"/>
    <w:tmpl w:val="1AC089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B84E47"/>
    <w:multiLevelType w:val="hybridMultilevel"/>
    <w:tmpl w:val="9064F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BD6484"/>
    <w:multiLevelType w:val="hybridMultilevel"/>
    <w:tmpl w:val="E702B80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0A5A5B"/>
    <w:multiLevelType w:val="hybridMultilevel"/>
    <w:tmpl w:val="482C42A0"/>
    <w:lvl w:ilvl="0" w:tplc="04240001">
      <w:start w:val="1"/>
      <w:numFmt w:val="bullet"/>
      <w:lvlText w:val=""/>
      <w:lvlJc w:val="left"/>
      <w:pPr>
        <w:ind w:left="700" w:hanging="360"/>
      </w:pPr>
      <w:rPr>
        <w:rFonts w:ascii="Symbol" w:hAnsi="Symbol"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FB538F"/>
    <w:multiLevelType w:val="hybridMultilevel"/>
    <w:tmpl w:val="9CB42D1E"/>
    <w:lvl w:ilvl="0" w:tplc="501A8F7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53205A"/>
    <w:multiLevelType w:val="hybridMultilevel"/>
    <w:tmpl w:val="9D0EB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EF462B"/>
    <w:multiLevelType w:val="hybridMultilevel"/>
    <w:tmpl w:val="3C4A4A7E"/>
    <w:lvl w:ilvl="0" w:tplc="6EF2ADF6">
      <w:start w:val="1"/>
      <w:numFmt w:val="decimal"/>
      <w:lvlText w:val="%1."/>
      <w:lvlJc w:val="left"/>
      <w:pPr>
        <w:ind w:left="644" w:hanging="360"/>
      </w:pPr>
      <w:rPr>
        <w:rFonts w:ascii="Calibri" w:eastAsia="Times New Roman" w:hAnsi="Calibri" w:cs="Tahoma"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725380"/>
    <w:multiLevelType w:val="hybridMultilevel"/>
    <w:tmpl w:val="1E7A9C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C103D"/>
    <w:multiLevelType w:val="hybridMultilevel"/>
    <w:tmpl w:val="5EFC6B5A"/>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41" w15:restartNumberingAfterBreak="0">
    <w:nsid w:val="6F9D3589"/>
    <w:multiLevelType w:val="multilevel"/>
    <w:tmpl w:val="1AF0B81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38917D8"/>
    <w:multiLevelType w:val="hybridMultilevel"/>
    <w:tmpl w:val="485C8920"/>
    <w:lvl w:ilvl="0" w:tplc="605AB402">
      <w:start w:val="1000"/>
      <w:numFmt w:val="bullet"/>
      <w:lvlText w:val="-"/>
      <w:lvlJc w:val="left"/>
      <w:pPr>
        <w:ind w:left="720" w:hanging="360"/>
      </w:pPr>
      <w:rPr>
        <w:rFonts w:ascii="Garamond" w:eastAsiaTheme="minorHAnsi" w:hAnsi="Garamond"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4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45" w15:restartNumberingAfterBreak="0">
    <w:nsid w:val="796569F3"/>
    <w:multiLevelType w:val="hybridMultilevel"/>
    <w:tmpl w:val="9F9CA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6D2592"/>
    <w:multiLevelType w:val="hybridMultilevel"/>
    <w:tmpl w:val="F2069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B43C48"/>
    <w:multiLevelType w:val="hybridMultilevel"/>
    <w:tmpl w:val="C2ACF22C"/>
    <w:lvl w:ilvl="0" w:tplc="04240001">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93424619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286863">
    <w:abstractNumId w:val="17"/>
  </w:num>
  <w:num w:numId="3" w16cid:durableId="44643757">
    <w:abstractNumId w:val="11"/>
  </w:num>
  <w:num w:numId="4" w16cid:durableId="872227926">
    <w:abstractNumId w:val="4"/>
  </w:num>
  <w:num w:numId="5" w16cid:durableId="1939673323">
    <w:abstractNumId w:val="22"/>
  </w:num>
  <w:num w:numId="6" w16cid:durableId="1374883193">
    <w:abstractNumId w:val="37"/>
  </w:num>
  <w:num w:numId="7" w16cid:durableId="1125465454">
    <w:abstractNumId w:val="39"/>
  </w:num>
  <w:num w:numId="8" w16cid:durableId="171727295">
    <w:abstractNumId w:val="28"/>
  </w:num>
  <w:num w:numId="9" w16cid:durableId="135421488">
    <w:abstractNumId w:val="43"/>
  </w:num>
  <w:num w:numId="10" w16cid:durableId="17120972">
    <w:abstractNumId w:val="28"/>
    <w:lvlOverride w:ilvl="0">
      <w:startOverride w:val="1"/>
    </w:lvlOverride>
  </w:num>
  <w:num w:numId="11" w16cid:durableId="2125612279">
    <w:abstractNumId w:val="5"/>
  </w:num>
  <w:num w:numId="12" w16cid:durableId="1254777340">
    <w:abstractNumId w:val="10"/>
  </w:num>
  <w:num w:numId="13" w16cid:durableId="539168609">
    <w:abstractNumId w:val="8"/>
  </w:num>
  <w:num w:numId="14" w16cid:durableId="529807287">
    <w:abstractNumId w:val="45"/>
  </w:num>
  <w:num w:numId="15" w16cid:durableId="1380592082">
    <w:abstractNumId w:val="46"/>
  </w:num>
  <w:num w:numId="16" w16cid:durableId="497497703">
    <w:abstractNumId w:val="20"/>
  </w:num>
  <w:num w:numId="17" w16cid:durableId="1645550366">
    <w:abstractNumId w:val="21"/>
  </w:num>
  <w:num w:numId="18" w16cid:durableId="1853450154">
    <w:abstractNumId w:val="25"/>
  </w:num>
  <w:num w:numId="19" w16cid:durableId="380642458">
    <w:abstractNumId w:val="25"/>
    <w:lvlOverride w:ilvl="0">
      <w:startOverride w:val="1"/>
    </w:lvlOverride>
  </w:num>
  <w:num w:numId="20" w16cid:durableId="441656874">
    <w:abstractNumId w:val="3"/>
  </w:num>
  <w:num w:numId="21" w16cid:durableId="1130973832">
    <w:abstractNumId w:val="29"/>
  </w:num>
  <w:num w:numId="22" w16cid:durableId="1116365444">
    <w:abstractNumId w:val="15"/>
  </w:num>
  <w:num w:numId="23" w16cid:durableId="441342646">
    <w:abstractNumId w:val="7"/>
  </w:num>
  <w:num w:numId="24" w16cid:durableId="215431716">
    <w:abstractNumId w:val="48"/>
  </w:num>
  <w:num w:numId="25" w16cid:durableId="263155128">
    <w:abstractNumId w:val="23"/>
  </w:num>
  <w:num w:numId="26" w16cid:durableId="2060283166">
    <w:abstractNumId w:val="36"/>
  </w:num>
  <w:num w:numId="27" w16cid:durableId="544684669">
    <w:abstractNumId w:val="42"/>
  </w:num>
  <w:num w:numId="28" w16cid:durableId="774205307">
    <w:abstractNumId w:val="2"/>
  </w:num>
  <w:num w:numId="29" w16cid:durableId="548609695">
    <w:abstractNumId w:val="19"/>
  </w:num>
  <w:num w:numId="30" w16cid:durableId="792410044">
    <w:abstractNumId w:val="16"/>
  </w:num>
  <w:num w:numId="31" w16cid:durableId="292297706">
    <w:abstractNumId w:val="1"/>
  </w:num>
  <w:num w:numId="32" w16cid:durableId="1682388603">
    <w:abstractNumId w:val="34"/>
  </w:num>
  <w:num w:numId="33" w16cid:durableId="437994198">
    <w:abstractNumId w:val="27"/>
  </w:num>
  <w:num w:numId="34" w16cid:durableId="1599484174">
    <w:abstractNumId w:val="33"/>
  </w:num>
  <w:num w:numId="35" w16cid:durableId="1772701651">
    <w:abstractNumId w:val="14"/>
  </w:num>
  <w:num w:numId="36" w16cid:durableId="1798333824">
    <w:abstractNumId w:val="41"/>
  </w:num>
  <w:num w:numId="37" w16cid:durableId="1345783116">
    <w:abstractNumId w:val="44"/>
  </w:num>
  <w:num w:numId="38" w16cid:durableId="934287487">
    <w:abstractNumId w:val="31"/>
  </w:num>
  <w:num w:numId="39" w16cid:durableId="392394875">
    <w:abstractNumId w:val="38"/>
  </w:num>
  <w:num w:numId="40" w16cid:durableId="634257726">
    <w:abstractNumId w:val="32"/>
  </w:num>
  <w:num w:numId="41" w16cid:durableId="417022584">
    <w:abstractNumId w:val="47"/>
  </w:num>
  <w:num w:numId="42" w16cid:durableId="146165464">
    <w:abstractNumId w:val="6"/>
  </w:num>
  <w:num w:numId="43" w16cid:durableId="774254370">
    <w:abstractNumId w:val="30"/>
  </w:num>
  <w:num w:numId="44" w16cid:durableId="77098661">
    <w:abstractNumId w:val="26"/>
  </w:num>
  <w:num w:numId="45" w16cid:durableId="2098399193">
    <w:abstractNumId w:val="9"/>
  </w:num>
  <w:num w:numId="46" w16cid:durableId="140582989">
    <w:abstractNumId w:val="24"/>
  </w:num>
  <w:num w:numId="47" w16cid:durableId="488401296">
    <w:abstractNumId w:val="35"/>
  </w:num>
  <w:num w:numId="48" w16cid:durableId="589973940">
    <w:abstractNumId w:val="18"/>
  </w:num>
  <w:num w:numId="49" w16cid:durableId="16589723">
    <w:abstractNumId w:val="40"/>
  </w:num>
  <w:num w:numId="50" w16cid:durableId="402528984">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0358F"/>
    <w:rsid w:val="00006535"/>
    <w:rsid w:val="00014435"/>
    <w:rsid w:val="00021C28"/>
    <w:rsid w:val="00023B08"/>
    <w:rsid w:val="000372C2"/>
    <w:rsid w:val="00046472"/>
    <w:rsid w:val="000469DB"/>
    <w:rsid w:val="000515FF"/>
    <w:rsid w:val="00053190"/>
    <w:rsid w:val="000650C6"/>
    <w:rsid w:val="00071BC0"/>
    <w:rsid w:val="00075320"/>
    <w:rsid w:val="00076689"/>
    <w:rsid w:val="00076CEE"/>
    <w:rsid w:val="0008205D"/>
    <w:rsid w:val="000909A4"/>
    <w:rsid w:val="00091DE4"/>
    <w:rsid w:val="00091FED"/>
    <w:rsid w:val="00097223"/>
    <w:rsid w:val="000A6DE3"/>
    <w:rsid w:val="000A71A7"/>
    <w:rsid w:val="000B0FAB"/>
    <w:rsid w:val="000B2452"/>
    <w:rsid w:val="000B2EDF"/>
    <w:rsid w:val="000C22C0"/>
    <w:rsid w:val="000C42FD"/>
    <w:rsid w:val="000C5A26"/>
    <w:rsid w:val="000D028F"/>
    <w:rsid w:val="000D6EA4"/>
    <w:rsid w:val="000D7BF0"/>
    <w:rsid w:val="000E11BB"/>
    <w:rsid w:val="000E1275"/>
    <w:rsid w:val="000F0554"/>
    <w:rsid w:val="000F7A9E"/>
    <w:rsid w:val="00103236"/>
    <w:rsid w:val="001033ED"/>
    <w:rsid w:val="00107E27"/>
    <w:rsid w:val="001115B3"/>
    <w:rsid w:val="00116BCB"/>
    <w:rsid w:val="00116EA3"/>
    <w:rsid w:val="0012047B"/>
    <w:rsid w:val="001249FD"/>
    <w:rsid w:val="001253EA"/>
    <w:rsid w:val="00133224"/>
    <w:rsid w:val="001354E5"/>
    <w:rsid w:val="00140638"/>
    <w:rsid w:val="001433C9"/>
    <w:rsid w:val="00143B4A"/>
    <w:rsid w:val="00145F00"/>
    <w:rsid w:val="00146969"/>
    <w:rsid w:val="001545F8"/>
    <w:rsid w:val="0015756A"/>
    <w:rsid w:val="00162C8C"/>
    <w:rsid w:val="001632B5"/>
    <w:rsid w:val="00163E03"/>
    <w:rsid w:val="00165937"/>
    <w:rsid w:val="00167442"/>
    <w:rsid w:val="0017080B"/>
    <w:rsid w:val="00172B9F"/>
    <w:rsid w:val="00173569"/>
    <w:rsid w:val="00173FF2"/>
    <w:rsid w:val="001749D2"/>
    <w:rsid w:val="0019722F"/>
    <w:rsid w:val="001A0B75"/>
    <w:rsid w:val="001A3F97"/>
    <w:rsid w:val="001A5ECA"/>
    <w:rsid w:val="001B1D79"/>
    <w:rsid w:val="001B59BD"/>
    <w:rsid w:val="001B68FE"/>
    <w:rsid w:val="001B7D99"/>
    <w:rsid w:val="001C1D26"/>
    <w:rsid w:val="001C4881"/>
    <w:rsid w:val="001C7D80"/>
    <w:rsid w:val="001E089B"/>
    <w:rsid w:val="001E2BDD"/>
    <w:rsid w:val="001E3260"/>
    <w:rsid w:val="001E61E4"/>
    <w:rsid w:val="001F05B6"/>
    <w:rsid w:val="001F2005"/>
    <w:rsid w:val="001F2518"/>
    <w:rsid w:val="001F37F3"/>
    <w:rsid w:val="00205296"/>
    <w:rsid w:val="002053E4"/>
    <w:rsid w:val="002075E2"/>
    <w:rsid w:val="00207C82"/>
    <w:rsid w:val="00213E0E"/>
    <w:rsid w:val="0021781F"/>
    <w:rsid w:val="00222D58"/>
    <w:rsid w:val="0022355A"/>
    <w:rsid w:val="00225911"/>
    <w:rsid w:val="00225DCE"/>
    <w:rsid w:val="002267BF"/>
    <w:rsid w:val="00226B05"/>
    <w:rsid w:val="00227DDE"/>
    <w:rsid w:val="00227E97"/>
    <w:rsid w:val="002310A6"/>
    <w:rsid w:val="00232F4B"/>
    <w:rsid w:val="002349EE"/>
    <w:rsid w:val="00234FBF"/>
    <w:rsid w:val="00242DAA"/>
    <w:rsid w:val="00253659"/>
    <w:rsid w:val="00254C39"/>
    <w:rsid w:val="00260C07"/>
    <w:rsid w:val="00266379"/>
    <w:rsid w:val="002679A1"/>
    <w:rsid w:val="00270F80"/>
    <w:rsid w:val="0028098B"/>
    <w:rsid w:val="00281162"/>
    <w:rsid w:val="00281714"/>
    <w:rsid w:val="0028190B"/>
    <w:rsid w:val="0028254D"/>
    <w:rsid w:val="002912A6"/>
    <w:rsid w:val="00293052"/>
    <w:rsid w:val="002A70B0"/>
    <w:rsid w:val="002B1AB0"/>
    <w:rsid w:val="002C3EDB"/>
    <w:rsid w:val="002C530E"/>
    <w:rsid w:val="002D0323"/>
    <w:rsid w:val="002D63CF"/>
    <w:rsid w:val="002E02F4"/>
    <w:rsid w:val="002F3D9A"/>
    <w:rsid w:val="003006BA"/>
    <w:rsid w:val="003049DB"/>
    <w:rsid w:val="003110BE"/>
    <w:rsid w:val="00312B81"/>
    <w:rsid w:val="00314C50"/>
    <w:rsid w:val="0032408E"/>
    <w:rsid w:val="00326C43"/>
    <w:rsid w:val="00327EA4"/>
    <w:rsid w:val="00327F9E"/>
    <w:rsid w:val="00331495"/>
    <w:rsid w:val="00331FC5"/>
    <w:rsid w:val="00333226"/>
    <w:rsid w:val="00334A6D"/>
    <w:rsid w:val="0034149F"/>
    <w:rsid w:val="00352028"/>
    <w:rsid w:val="00354A84"/>
    <w:rsid w:val="00357DFB"/>
    <w:rsid w:val="003613AA"/>
    <w:rsid w:val="0036378C"/>
    <w:rsid w:val="003641A0"/>
    <w:rsid w:val="003661B1"/>
    <w:rsid w:val="00366379"/>
    <w:rsid w:val="00371653"/>
    <w:rsid w:val="0037262B"/>
    <w:rsid w:val="00375062"/>
    <w:rsid w:val="00376081"/>
    <w:rsid w:val="00377151"/>
    <w:rsid w:val="0038777B"/>
    <w:rsid w:val="003904B1"/>
    <w:rsid w:val="0039683A"/>
    <w:rsid w:val="003B2879"/>
    <w:rsid w:val="003B6EA0"/>
    <w:rsid w:val="003C1158"/>
    <w:rsid w:val="003D092D"/>
    <w:rsid w:val="003D0E21"/>
    <w:rsid w:val="003D0F22"/>
    <w:rsid w:val="003D5BA2"/>
    <w:rsid w:val="003E0C1B"/>
    <w:rsid w:val="003E240A"/>
    <w:rsid w:val="003E4B62"/>
    <w:rsid w:val="003E74AA"/>
    <w:rsid w:val="003F01B4"/>
    <w:rsid w:val="003F4057"/>
    <w:rsid w:val="003F52AE"/>
    <w:rsid w:val="00404D83"/>
    <w:rsid w:val="00410A36"/>
    <w:rsid w:val="0041245D"/>
    <w:rsid w:val="00417577"/>
    <w:rsid w:val="00417902"/>
    <w:rsid w:val="00420690"/>
    <w:rsid w:val="00420E77"/>
    <w:rsid w:val="0042787D"/>
    <w:rsid w:val="004310CF"/>
    <w:rsid w:val="0043653A"/>
    <w:rsid w:val="00441FDD"/>
    <w:rsid w:val="00442EC5"/>
    <w:rsid w:val="0045126B"/>
    <w:rsid w:val="004512AE"/>
    <w:rsid w:val="00456191"/>
    <w:rsid w:val="004633FF"/>
    <w:rsid w:val="00470E97"/>
    <w:rsid w:val="004718C3"/>
    <w:rsid w:val="00472A6D"/>
    <w:rsid w:val="00473A50"/>
    <w:rsid w:val="00480151"/>
    <w:rsid w:val="0048020B"/>
    <w:rsid w:val="00484943"/>
    <w:rsid w:val="0048681E"/>
    <w:rsid w:val="004873D1"/>
    <w:rsid w:val="00490162"/>
    <w:rsid w:val="00491723"/>
    <w:rsid w:val="00491EED"/>
    <w:rsid w:val="00493643"/>
    <w:rsid w:val="00494815"/>
    <w:rsid w:val="00494848"/>
    <w:rsid w:val="00497419"/>
    <w:rsid w:val="004A3F49"/>
    <w:rsid w:val="004A47FE"/>
    <w:rsid w:val="004B1C5F"/>
    <w:rsid w:val="004B4D00"/>
    <w:rsid w:val="004E41AA"/>
    <w:rsid w:val="004F0FB5"/>
    <w:rsid w:val="004F6372"/>
    <w:rsid w:val="004F73A3"/>
    <w:rsid w:val="00500260"/>
    <w:rsid w:val="005014BF"/>
    <w:rsid w:val="005119B4"/>
    <w:rsid w:val="00520C55"/>
    <w:rsid w:val="00522811"/>
    <w:rsid w:val="00522B91"/>
    <w:rsid w:val="005312CE"/>
    <w:rsid w:val="005364AE"/>
    <w:rsid w:val="00547C8B"/>
    <w:rsid w:val="00550506"/>
    <w:rsid w:val="005506C1"/>
    <w:rsid w:val="00550CE7"/>
    <w:rsid w:val="00552C67"/>
    <w:rsid w:val="00553006"/>
    <w:rsid w:val="00553472"/>
    <w:rsid w:val="0055772D"/>
    <w:rsid w:val="00557861"/>
    <w:rsid w:val="0056044A"/>
    <w:rsid w:val="0056378A"/>
    <w:rsid w:val="00563BC3"/>
    <w:rsid w:val="00563E30"/>
    <w:rsid w:val="005644C0"/>
    <w:rsid w:val="00564559"/>
    <w:rsid w:val="00564F29"/>
    <w:rsid w:val="00566A67"/>
    <w:rsid w:val="00567B45"/>
    <w:rsid w:val="00585A07"/>
    <w:rsid w:val="00587F50"/>
    <w:rsid w:val="005A59D7"/>
    <w:rsid w:val="005B2875"/>
    <w:rsid w:val="005B2A4A"/>
    <w:rsid w:val="005B341B"/>
    <w:rsid w:val="005B6E5A"/>
    <w:rsid w:val="005B7121"/>
    <w:rsid w:val="005C2122"/>
    <w:rsid w:val="005C7785"/>
    <w:rsid w:val="005D0A52"/>
    <w:rsid w:val="005D0E06"/>
    <w:rsid w:val="005D27FB"/>
    <w:rsid w:val="005E490B"/>
    <w:rsid w:val="005F0BF4"/>
    <w:rsid w:val="005F394D"/>
    <w:rsid w:val="005F41CA"/>
    <w:rsid w:val="005F69F2"/>
    <w:rsid w:val="0060559A"/>
    <w:rsid w:val="0060796B"/>
    <w:rsid w:val="00610B7A"/>
    <w:rsid w:val="006213EB"/>
    <w:rsid w:val="00621C8C"/>
    <w:rsid w:val="00623829"/>
    <w:rsid w:val="00626F43"/>
    <w:rsid w:val="0063624B"/>
    <w:rsid w:val="00644410"/>
    <w:rsid w:val="00645256"/>
    <w:rsid w:val="00651641"/>
    <w:rsid w:val="00652D6F"/>
    <w:rsid w:val="00653DF1"/>
    <w:rsid w:val="00653FDF"/>
    <w:rsid w:val="00666AFC"/>
    <w:rsid w:val="006734C7"/>
    <w:rsid w:val="00674BCE"/>
    <w:rsid w:val="0067670D"/>
    <w:rsid w:val="00677917"/>
    <w:rsid w:val="00681956"/>
    <w:rsid w:val="00682989"/>
    <w:rsid w:val="006841CE"/>
    <w:rsid w:val="006855EE"/>
    <w:rsid w:val="00685A3F"/>
    <w:rsid w:val="0068663C"/>
    <w:rsid w:val="006923E4"/>
    <w:rsid w:val="006A1A0D"/>
    <w:rsid w:val="006A587B"/>
    <w:rsid w:val="006A5FAA"/>
    <w:rsid w:val="006A7770"/>
    <w:rsid w:val="006B011B"/>
    <w:rsid w:val="006B4EA4"/>
    <w:rsid w:val="006C0F62"/>
    <w:rsid w:val="006C18EB"/>
    <w:rsid w:val="006D01A9"/>
    <w:rsid w:val="006D17AB"/>
    <w:rsid w:val="006E5AEB"/>
    <w:rsid w:val="006E7F52"/>
    <w:rsid w:val="006F0C4A"/>
    <w:rsid w:val="006F5CC3"/>
    <w:rsid w:val="006F78E0"/>
    <w:rsid w:val="006F7A5C"/>
    <w:rsid w:val="00704471"/>
    <w:rsid w:val="00706BBE"/>
    <w:rsid w:val="0071364D"/>
    <w:rsid w:val="00716484"/>
    <w:rsid w:val="00716D01"/>
    <w:rsid w:val="00717A73"/>
    <w:rsid w:val="007248D6"/>
    <w:rsid w:val="00725318"/>
    <w:rsid w:val="00725AC0"/>
    <w:rsid w:val="00730EB1"/>
    <w:rsid w:val="00735F3D"/>
    <w:rsid w:val="0073652D"/>
    <w:rsid w:val="007369A7"/>
    <w:rsid w:val="00736A19"/>
    <w:rsid w:val="00740DA0"/>
    <w:rsid w:val="0074553E"/>
    <w:rsid w:val="0074609B"/>
    <w:rsid w:val="00753F22"/>
    <w:rsid w:val="007540D6"/>
    <w:rsid w:val="00755B00"/>
    <w:rsid w:val="0076488C"/>
    <w:rsid w:val="00774B09"/>
    <w:rsid w:val="00775863"/>
    <w:rsid w:val="00775FA2"/>
    <w:rsid w:val="00785C0B"/>
    <w:rsid w:val="007952DB"/>
    <w:rsid w:val="0079670F"/>
    <w:rsid w:val="007A0355"/>
    <w:rsid w:val="007A12EC"/>
    <w:rsid w:val="007A3E3C"/>
    <w:rsid w:val="007B1C94"/>
    <w:rsid w:val="007B48E1"/>
    <w:rsid w:val="007B6B06"/>
    <w:rsid w:val="007C1A3C"/>
    <w:rsid w:val="007D2C90"/>
    <w:rsid w:val="007D666A"/>
    <w:rsid w:val="007D7BFA"/>
    <w:rsid w:val="007E0FCD"/>
    <w:rsid w:val="007E1F5E"/>
    <w:rsid w:val="007E4E1D"/>
    <w:rsid w:val="007E5F1F"/>
    <w:rsid w:val="007F1109"/>
    <w:rsid w:val="007F1332"/>
    <w:rsid w:val="007F58D7"/>
    <w:rsid w:val="007F7B4D"/>
    <w:rsid w:val="00803B9A"/>
    <w:rsid w:val="00803EEE"/>
    <w:rsid w:val="0080498F"/>
    <w:rsid w:val="00807A90"/>
    <w:rsid w:val="00826CB4"/>
    <w:rsid w:val="008445ED"/>
    <w:rsid w:val="008470F5"/>
    <w:rsid w:val="008604C6"/>
    <w:rsid w:val="008631C9"/>
    <w:rsid w:val="008809D6"/>
    <w:rsid w:val="00890A8D"/>
    <w:rsid w:val="008A10DD"/>
    <w:rsid w:val="008A4894"/>
    <w:rsid w:val="008A5928"/>
    <w:rsid w:val="008A7070"/>
    <w:rsid w:val="008A7F71"/>
    <w:rsid w:val="008B527C"/>
    <w:rsid w:val="008B6790"/>
    <w:rsid w:val="008C318E"/>
    <w:rsid w:val="008C61FC"/>
    <w:rsid w:val="008D4936"/>
    <w:rsid w:val="008E1570"/>
    <w:rsid w:val="008E1584"/>
    <w:rsid w:val="008E5324"/>
    <w:rsid w:val="008E5477"/>
    <w:rsid w:val="008F11AA"/>
    <w:rsid w:val="008F7276"/>
    <w:rsid w:val="008F7D71"/>
    <w:rsid w:val="0090297F"/>
    <w:rsid w:val="009035C7"/>
    <w:rsid w:val="00904FDD"/>
    <w:rsid w:val="009159D9"/>
    <w:rsid w:val="00920509"/>
    <w:rsid w:val="00926FC6"/>
    <w:rsid w:val="00930831"/>
    <w:rsid w:val="00930D06"/>
    <w:rsid w:val="00932D25"/>
    <w:rsid w:val="009364EA"/>
    <w:rsid w:val="009365CA"/>
    <w:rsid w:val="009420AD"/>
    <w:rsid w:val="00944CB2"/>
    <w:rsid w:val="00946B36"/>
    <w:rsid w:val="0094718C"/>
    <w:rsid w:val="00947406"/>
    <w:rsid w:val="00955D47"/>
    <w:rsid w:val="0095622E"/>
    <w:rsid w:val="009603EE"/>
    <w:rsid w:val="00961794"/>
    <w:rsid w:val="00963162"/>
    <w:rsid w:val="00965CDD"/>
    <w:rsid w:val="009704D2"/>
    <w:rsid w:val="00972AD9"/>
    <w:rsid w:val="009750D0"/>
    <w:rsid w:val="009768ED"/>
    <w:rsid w:val="00981C61"/>
    <w:rsid w:val="00984ADE"/>
    <w:rsid w:val="00987245"/>
    <w:rsid w:val="009908D2"/>
    <w:rsid w:val="009914DB"/>
    <w:rsid w:val="0099305A"/>
    <w:rsid w:val="009937E0"/>
    <w:rsid w:val="009A67A5"/>
    <w:rsid w:val="009A77ED"/>
    <w:rsid w:val="009B26B7"/>
    <w:rsid w:val="009B6AA5"/>
    <w:rsid w:val="009C34CB"/>
    <w:rsid w:val="009C4C97"/>
    <w:rsid w:val="009C6952"/>
    <w:rsid w:val="009D3778"/>
    <w:rsid w:val="009D3904"/>
    <w:rsid w:val="009D514C"/>
    <w:rsid w:val="009D535E"/>
    <w:rsid w:val="009D6B50"/>
    <w:rsid w:val="009D6C76"/>
    <w:rsid w:val="009E3719"/>
    <w:rsid w:val="009E4064"/>
    <w:rsid w:val="009E4508"/>
    <w:rsid w:val="009E6159"/>
    <w:rsid w:val="009E6EA2"/>
    <w:rsid w:val="009F0186"/>
    <w:rsid w:val="009F0A4C"/>
    <w:rsid w:val="009F0C7A"/>
    <w:rsid w:val="00A023FE"/>
    <w:rsid w:val="00A02ED1"/>
    <w:rsid w:val="00A03FA1"/>
    <w:rsid w:val="00A052C8"/>
    <w:rsid w:val="00A06531"/>
    <w:rsid w:val="00A114C9"/>
    <w:rsid w:val="00A24AFE"/>
    <w:rsid w:val="00A24DF1"/>
    <w:rsid w:val="00A25DB3"/>
    <w:rsid w:val="00A33C39"/>
    <w:rsid w:val="00A375D4"/>
    <w:rsid w:val="00A40B6E"/>
    <w:rsid w:val="00A411E4"/>
    <w:rsid w:val="00A45A30"/>
    <w:rsid w:val="00A53B9F"/>
    <w:rsid w:val="00A551BA"/>
    <w:rsid w:val="00A640EF"/>
    <w:rsid w:val="00A67723"/>
    <w:rsid w:val="00A756C7"/>
    <w:rsid w:val="00A75D74"/>
    <w:rsid w:val="00A75E1A"/>
    <w:rsid w:val="00A77476"/>
    <w:rsid w:val="00A77F1A"/>
    <w:rsid w:val="00A835DA"/>
    <w:rsid w:val="00A8564B"/>
    <w:rsid w:val="00A85A5F"/>
    <w:rsid w:val="00A93654"/>
    <w:rsid w:val="00A972AB"/>
    <w:rsid w:val="00AA3E78"/>
    <w:rsid w:val="00AA4C72"/>
    <w:rsid w:val="00AB226C"/>
    <w:rsid w:val="00AB37EE"/>
    <w:rsid w:val="00AB428A"/>
    <w:rsid w:val="00AB795F"/>
    <w:rsid w:val="00AB79C1"/>
    <w:rsid w:val="00AB79D8"/>
    <w:rsid w:val="00AC33BA"/>
    <w:rsid w:val="00AC3487"/>
    <w:rsid w:val="00AC47FA"/>
    <w:rsid w:val="00AD0694"/>
    <w:rsid w:val="00AD085B"/>
    <w:rsid w:val="00AE2643"/>
    <w:rsid w:val="00AF077F"/>
    <w:rsid w:val="00AF104B"/>
    <w:rsid w:val="00AF584E"/>
    <w:rsid w:val="00B00DCA"/>
    <w:rsid w:val="00B106CB"/>
    <w:rsid w:val="00B12118"/>
    <w:rsid w:val="00B127A9"/>
    <w:rsid w:val="00B12C73"/>
    <w:rsid w:val="00B13CFB"/>
    <w:rsid w:val="00B172EC"/>
    <w:rsid w:val="00B17310"/>
    <w:rsid w:val="00B205FD"/>
    <w:rsid w:val="00B23DF2"/>
    <w:rsid w:val="00B25DD1"/>
    <w:rsid w:val="00B26FCF"/>
    <w:rsid w:val="00B30991"/>
    <w:rsid w:val="00B30E00"/>
    <w:rsid w:val="00B33D5D"/>
    <w:rsid w:val="00B43123"/>
    <w:rsid w:val="00B448B5"/>
    <w:rsid w:val="00B44BF6"/>
    <w:rsid w:val="00B46D7F"/>
    <w:rsid w:val="00B5218D"/>
    <w:rsid w:val="00B52337"/>
    <w:rsid w:val="00B53631"/>
    <w:rsid w:val="00B64286"/>
    <w:rsid w:val="00B65ADE"/>
    <w:rsid w:val="00B71730"/>
    <w:rsid w:val="00B717AF"/>
    <w:rsid w:val="00B72BA8"/>
    <w:rsid w:val="00B742A3"/>
    <w:rsid w:val="00B764BB"/>
    <w:rsid w:val="00B8149F"/>
    <w:rsid w:val="00B90A56"/>
    <w:rsid w:val="00B92ECD"/>
    <w:rsid w:val="00B979E6"/>
    <w:rsid w:val="00BA409C"/>
    <w:rsid w:val="00BB17B9"/>
    <w:rsid w:val="00BB194D"/>
    <w:rsid w:val="00BB1FF8"/>
    <w:rsid w:val="00BB22E2"/>
    <w:rsid w:val="00BB601C"/>
    <w:rsid w:val="00BC1417"/>
    <w:rsid w:val="00BC1F07"/>
    <w:rsid w:val="00BC3691"/>
    <w:rsid w:val="00BC396D"/>
    <w:rsid w:val="00BC4AB7"/>
    <w:rsid w:val="00BC55B0"/>
    <w:rsid w:val="00BC66F3"/>
    <w:rsid w:val="00BC78C2"/>
    <w:rsid w:val="00BD2028"/>
    <w:rsid w:val="00BD6DF7"/>
    <w:rsid w:val="00BE2D33"/>
    <w:rsid w:val="00BE527F"/>
    <w:rsid w:val="00BF0529"/>
    <w:rsid w:val="00BF095F"/>
    <w:rsid w:val="00BF21D0"/>
    <w:rsid w:val="00BF25BC"/>
    <w:rsid w:val="00BF3CF6"/>
    <w:rsid w:val="00C04957"/>
    <w:rsid w:val="00C05313"/>
    <w:rsid w:val="00C12F03"/>
    <w:rsid w:val="00C14DF7"/>
    <w:rsid w:val="00C15139"/>
    <w:rsid w:val="00C155A1"/>
    <w:rsid w:val="00C16CA7"/>
    <w:rsid w:val="00C26717"/>
    <w:rsid w:val="00C31121"/>
    <w:rsid w:val="00C32958"/>
    <w:rsid w:val="00C33C7A"/>
    <w:rsid w:val="00C354BC"/>
    <w:rsid w:val="00C35B40"/>
    <w:rsid w:val="00C37B9D"/>
    <w:rsid w:val="00C40004"/>
    <w:rsid w:val="00C41EBD"/>
    <w:rsid w:val="00C47014"/>
    <w:rsid w:val="00C52AA4"/>
    <w:rsid w:val="00C5686D"/>
    <w:rsid w:val="00C57AF8"/>
    <w:rsid w:val="00C57F61"/>
    <w:rsid w:val="00C61658"/>
    <w:rsid w:val="00C767E0"/>
    <w:rsid w:val="00C772A6"/>
    <w:rsid w:val="00C80BC7"/>
    <w:rsid w:val="00C8173C"/>
    <w:rsid w:val="00C8506A"/>
    <w:rsid w:val="00C931EF"/>
    <w:rsid w:val="00C93ECD"/>
    <w:rsid w:val="00CA1839"/>
    <w:rsid w:val="00CA3021"/>
    <w:rsid w:val="00CA4F35"/>
    <w:rsid w:val="00CB24DE"/>
    <w:rsid w:val="00CB2BFE"/>
    <w:rsid w:val="00CB3A12"/>
    <w:rsid w:val="00CB5844"/>
    <w:rsid w:val="00CB6BC4"/>
    <w:rsid w:val="00CC092A"/>
    <w:rsid w:val="00CC4898"/>
    <w:rsid w:val="00CC765C"/>
    <w:rsid w:val="00CD3B52"/>
    <w:rsid w:val="00CD6EFD"/>
    <w:rsid w:val="00CD73CA"/>
    <w:rsid w:val="00CE106A"/>
    <w:rsid w:val="00CE210F"/>
    <w:rsid w:val="00CE3F0E"/>
    <w:rsid w:val="00CE5DBD"/>
    <w:rsid w:val="00CE6375"/>
    <w:rsid w:val="00CF0E22"/>
    <w:rsid w:val="00D00373"/>
    <w:rsid w:val="00D0637C"/>
    <w:rsid w:val="00D107AC"/>
    <w:rsid w:val="00D14531"/>
    <w:rsid w:val="00D151FF"/>
    <w:rsid w:val="00D23F52"/>
    <w:rsid w:val="00D3025B"/>
    <w:rsid w:val="00D31BDC"/>
    <w:rsid w:val="00D35F2D"/>
    <w:rsid w:val="00D36E5C"/>
    <w:rsid w:val="00D41DF4"/>
    <w:rsid w:val="00D4753B"/>
    <w:rsid w:val="00D52CAF"/>
    <w:rsid w:val="00D623C4"/>
    <w:rsid w:val="00D64CBF"/>
    <w:rsid w:val="00D65098"/>
    <w:rsid w:val="00D70175"/>
    <w:rsid w:val="00D720BE"/>
    <w:rsid w:val="00D80421"/>
    <w:rsid w:val="00D831AC"/>
    <w:rsid w:val="00D861C8"/>
    <w:rsid w:val="00D96D07"/>
    <w:rsid w:val="00DB1136"/>
    <w:rsid w:val="00DB244A"/>
    <w:rsid w:val="00DC3124"/>
    <w:rsid w:val="00DC3318"/>
    <w:rsid w:val="00DC4681"/>
    <w:rsid w:val="00DC5111"/>
    <w:rsid w:val="00DE0139"/>
    <w:rsid w:val="00DE1A72"/>
    <w:rsid w:val="00DF4991"/>
    <w:rsid w:val="00DF75F6"/>
    <w:rsid w:val="00E036A7"/>
    <w:rsid w:val="00E107D1"/>
    <w:rsid w:val="00E12AB6"/>
    <w:rsid w:val="00E12F18"/>
    <w:rsid w:val="00E156E8"/>
    <w:rsid w:val="00E17348"/>
    <w:rsid w:val="00E248C0"/>
    <w:rsid w:val="00E27833"/>
    <w:rsid w:val="00E317C4"/>
    <w:rsid w:val="00E37218"/>
    <w:rsid w:val="00E37A70"/>
    <w:rsid w:val="00E37B9A"/>
    <w:rsid w:val="00E37DC8"/>
    <w:rsid w:val="00E40874"/>
    <w:rsid w:val="00E451BE"/>
    <w:rsid w:val="00E451D9"/>
    <w:rsid w:val="00E47DFC"/>
    <w:rsid w:val="00E50978"/>
    <w:rsid w:val="00E51EF8"/>
    <w:rsid w:val="00E569EC"/>
    <w:rsid w:val="00E62F35"/>
    <w:rsid w:val="00E64C00"/>
    <w:rsid w:val="00E72A19"/>
    <w:rsid w:val="00E72BE6"/>
    <w:rsid w:val="00E757B2"/>
    <w:rsid w:val="00E779FF"/>
    <w:rsid w:val="00E81AB3"/>
    <w:rsid w:val="00E83B4A"/>
    <w:rsid w:val="00E84C6D"/>
    <w:rsid w:val="00E84E4F"/>
    <w:rsid w:val="00E84FB8"/>
    <w:rsid w:val="00E85A13"/>
    <w:rsid w:val="00E97831"/>
    <w:rsid w:val="00EA01CD"/>
    <w:rsid w:val="00EA6A34"/>
    <w:rsid w:val="00EA7A88"/>
    <w:rsid w:val="00EB145A"/>
    <w:rsid w:val="00EB4818"/>
    <w:rsid w:val="00EC119B"/>
    <w:rsid w:val="00EC142E"/>
    <w:rsid w:val="00EC30F3"/>
    <w:rsid w:val="00EC3BB0"/>
    <w:rsid w:val="00EC4902"/>
    <w:rsid w:val="00EC5B05"/>
    <w:rsid w:val="00ED20C4"/>
    <w:rsid w:val="00ED2F58"/>
    <w:rsid w:val="00ED64B7"/>
    <w:rsid w:val="00EE5AD4"/>
    <w:rsid w:val="00EE66CC"/>
    <w:rsid w:val="00EF208D"/>
    <w:rsid w:val="00F03A37"/>
    <w:rsid w:val="00F05043"/>
    <w:rsid w:val="00F05CCE"/>
    <w:rsid w:val="00F070F9"/>
    <w:rsid w:val="00F072F8"/>
    <w:rsid w:val="00F1073F"/>
    <w:rsid w:val="00F1075D"/>
    <w:rsid w:val="00F11B9F"/>
    <w:rsid w:val="00F12AF0"/>
    <w:rsid w:val="00F17E37"/>
    <w:rsid w:val="00F21AB5"/>
    <w:rsid w:val="00F24B42"/>
    <w:rsid w:val="00F363E9"/>
    <w:rsid w:val="00F409B2"/>
    <w:rsid w:val="00F41ACA"/>
    <w:rsid w:val="00F449AC"/>
    <w:rsid w:val="00F45D5C"/>
    <w:rsid w:val="00F4753A"/>
    <w:rsid w:val="00F51A47"/>
    <w:rsid w:val="00F562A4"/>
    <w:rsid w:val="00F60643"/>
    <w:rsid w:val="00F63E2E"/>
    <w:rsid w:val="00F72EBC"/>
    <w:rsid w:val="00F74443"/>
    <w:rsid w:val="00F82022"/>
    <w:rsid w:val="00F867AC"/>
    <w:rsid w:val="00F877D2"/>
    <w:rsid w:val="00F901A4"/>
    <w:rsid w:val="00F901C1"/>
    <w:rsid w:val="00F9040C"/>
    <w:rsid w:val="00F90B16"/>
    <w:rsid w:val="00F92589"/>
    <w:rsid w:val="00F9659C"/>
    <w:rsid w:val="00FA002C"/>
    <w:rsid w:val="00FA005B"/>
    <w:rsid w:val="00FA0EFD"/>
    <w:rsid w:val="00FA146B"/>
    <w:rsid w:val="00FA16D8"/>
    <w:rsid w:val="00FA339D"/>
    <w:rsid w:val="00FA5812"/>
    <w:rsid w:val="00FB0783"/>
    <w:rsid w:val="00FB2D8E"/>
    <w:rsid w:val="00FB4E50"/>
    <w:rsid w:val="00FB6AC2"/>
    <w:rsid w:val="00FC4B9F"/>
    <w:rsid w:val="00FC6A0E"/>
    <w:rsid w:val="00FC771F"/>
    <w:rsid w:val="00FD2418"/>
    <w:rsid w:val="00FE0823"/>
    <w:rsid w:val="00FE088E"/>
    <w:rsid w:val="00FE216E"/>
    <w:rsid w:val="00FE42C6"/>
    <w:rsid w:val="00FE5027"/>
    <w:rsid w:val="00FE7E78"/>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821C"/>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uiPriority w:val="9"/>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Heading 12,heading 1,naslov 1,Naslov .1,Odstavek seznama_IP,Seznam_IP_1,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FB6AC2"/>
    <w:pPr>
      <w:widowControl w:val="0"/>
      <w:tabs>
        <w:tab w:val="left" w:pos="-1440"/>
      </w:tabs>
      <w:overflowPunct w:val="0"/>
      <w:autoSpaceDE w:val="0"/>
      <w:autoSpaceDN w:val="0"/>
      <w:adjustRightInd w:val="0"/>
      <w:spacing w:after="0" w:line="240" w:lineRule="auto"/>
      <w:jc w:val="both"/>
      <w:textAlignment w:val="baseline"/>
    </w:pPr>
    <w:rPr>
      <w:rFonts w:ascii="Arial" w:eastAsia="Times New Roman" w:hAnsi="Arial" w:cs="Arial"/>
      <w:bCs/>
      <w:noProof/>
      <w:sz w:val="22"/>
      <w:szCs w:val="22"/>
      <w:lang w:val="de-DE" w:eastAsia="sl-SI" w:bidi="sl-SI"/>
    </w:rPr>
  </w:style>
  <w:style w:type="character" w:customStyle="1" w:styleId="TelobesedilaZnak">
    <w:name w:val="Telo besedila Znak"/>
    <w:basedOn w:val="Privzetapisavaodstavka"/>
    <w:link w:val="Telobesedila"/>
    <w:rsid w:val="00FB6AC2"/>
    <w:rPr>
      <w:rFonts w:ascii="Arial" w:eastAsia="Times New Roman" w:hAnsi="Arial" w:cs="Arial"/>
      <w:bCs/>
      <w:noProof/>
      <w:sz w:val="22"/>
      <w:szCs w:val="22"/>
      <w:lang w:val="de-DE" w:eastAsia="sl-SI" w:bidi="sl-SI"/>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aliases w:val="Komentar - besedilo,Znak4"/>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aliases w:val="Komentar - besedilo Znak,Znak4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Heading 12 Znak,heading 1 Znak,naslov 1 Znak,Naslov .1 Znak,Odstavek seznama_IP Znak,Seznam_IP_1 Znak,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4"/>
      </w:numPr>
    </w:pPr>
  </w:style>
  <w:style w:type="paragraph" w:customStyle="1" w:styleId="tevilnatoka11Nova">
    <w:name w:val="Številčna točka 1.1 Nova"/>
    <w:basedOn w:val="Navaden"/>
    <w:qFormat/>
    <w:rsid w:val="006F0C4A"/>
    <w:pPr>
      <w:numPr>
        <w:ilvl w:val="1"/>
        <w:numId w:val="4"/>
      </w:numPr>
    </w:pPr>
  </w:style>
  <w:style w:type="paragraph" w:customStyle="1" w:styleId="tevilnatoka111">
    <w:name w:val="Številčna točka 1.1.1"/>
    <w:basedOn w:val="Navaden"/>
    <w:qFormat/>
    <w:rsid w:val="006F0C4A"/>
    <w:pPr>
      <w:numPr>
        <w:ilvl w:val="2"/>
        <w:numId w:val="4"/>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6"/>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8Num35">
    <w:name w:val="WW8Num35"/>
    <w:basedOn w:val="Brezseznama"/>
    <w:rsid w:val="00312B81"/>
    <w:pPr>
      <w:numPr>
        <w:numId w:val="8"/>
      </w:numPr>
    </w:pPr>
  </w:style>
  <w:style w:type="numbering" w:customStyle="1" w:styleId="WW8Num42">
    <w:name w:val="WW8Num42"/>
    <w:basedOn w:val="Brezseznama"/>
    <w:rsid w:val="00312B81"/>
    <w:pPr>
      <w:numPr>
        <w:numId w:val="9"/>
      </w:numPr>
    </w:pPr>
  </w:style>
  <w:style w:type="numbering" w:customStyle="1" w:styleId="WW8Num4">
    <w:name w:val="WW8Num4"/>
    <w:basedOn w:val="Brezseznama"/>
    <w:rsid w:val="00E47DFC"/>
    <w:pPr>
      <w:numPr>
        <w:numId w:val="18"/>
      </w:numPr>
    </w:pPr>
  </w:style>
  <w:style w:type="numbering" w:customStyle="1" w:styleId="WW8Num37">
    <w:name w:val="WW8Num37"/>
    <w:basedOn w:val="Brezseznama"/>
    <w:rsid w:val="00EE66CC"/>
    <w:pPr>
      <w:numPr>
        <w:numId w:val="21"/>
      </w:numPr>
    </w:pPr>
  </w:style>
  <w:style w:type="numbering" w:customStyle="1" w:styleId="WW8Num43">
    <w:name w:val="WW8Num43"/>
    <w:basedOn w:val="Brezseznama"/>
    <w:rsid w:val="00BD2028"/>
    <w:pPr>
      <w:numPr>
        <w:numId w:val="24"/>
      </w:numPr>
    </w:pPr>
  </w:style>
  <w:style w:type="paragraph" w:customStyle="1" w:styleId="Standard">
    <w:name w:val="Standard"/>
    <w:rsid w:val="0012047B"/>
    <w:pPr>
      <w:suppressAutoHyphens/>
      <w:autoSpaceDN w:val="0"/>
      <w:spacing w:after="0" w:line="240" w:lineRule="auto"/>
      <w:textAlignment w:val="baseline"/>
    </w:pPr>
    <w:rPr>
      <w:rFonts w:ascii="Times New Roman" w:eastAsia="Times New Roman" w:hAnsi="Times New Roman" w:cs="Times New Roman"/>
      <w:kern w:val="3"/>
      <w:szCs w:val="20"/>
      <w:lang w:eastAsia="zh-CN"/>
    </w:rPr>
  </w:style>
  <w:style w:type="character" w:customStyle="1" w:styleId="Tablecaption">
    <w:name w:val="Table caption_"/>
    <w:link w:val="Tablecaption0"/>
    <w:rsid w:val="006855EE"/>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6855EE"/>
    <w:pPr>
      <w:widowControl w:val="0"/>
      <w:shd w:val="clear" w:color="auto" w:fill="FFFFFF"/>
      <w:spacing w:after="0" w:line="266" w:lineRule="auto"/>
    </w:pPr>
    <w:rPr>
      <w:rFonts w:ascii="Arial" w:eastAsia="Arial" w:hAnsi="Arial" w:cs="Arial"/>
      <w:b/>
      <w:bCs/>
      <w:sz w:val="16"/>
      <w:szCs w:val="16"/>
    </w:rPr>
  </w:style>
  <w:style w:type="character" w:customStyle="1" w:styleId="Heading2">
    <w:name w:val="Heading #2_"/>
    <w:link w:val="Heading20"/>
    <w:rsid w:val="006B011B"/>
    <w:rPr>
      <w:rFonts w:eastAsia="Garamond" w:cs="Garamond"/>
      <w:b/>
      <w:bCs/>
      <w:sz w:val="22"/>
      <w:szCs w:val="22"/>
      <w:shd w:val="clear" w:color="auto" w:fill="FFFFFF"/>
    </w:rPr>
  </w:style>
  <w:style w:type="paragraph" w:customStyle="1" w:styleId="Heading20">
    <w:name w:val="Heading #2"/>
    <w:basedOn w:val="Navaden"/>
    <w:link w:val="Heading2"/>
    <w:rsid w:val="006B011B"/>
    <w:pPr>
      <w:widowControl w:val="0"/>
      <w:shd w:val="clear" w:color="auto" w:fill="FFFFFF"/>
      <w:spacing w:after="200" w:line="240" w:lineRule="auto"/>
      <w:jc w:val="both"/>
      <w:outlineLvl w:val="1"/>
    </w:pPr>
    <w:rPr>
      <w:rFonts w:eastAsia="Garamond" w:cs="Garamond"/>
      <w:b/>
      <w:bCs/>
      <w:sz w:val="22"/>
      <w:szCs w:val="22"/>
    </w:rPr>
  </w:style>
  <w:style w:type="character" w:customStyle="1" w:styleId="PripombabesediloZnak2">
    <w:name w:val="Pripomba – besedilo Znak2"/>
    <w:aliases w:val="Komentar - besedilo Znak1,Znak4 Znak1"/>
    <w:rsid w:val="006B011B"/>
    <w:rPr>
      <w:rFonts w:ascii="Calibri" w:eastAsia="Calibri" w:hAnsi="Calibri"/>
      <w:lang w:val="en-US" w:eastAsia="ar-SA"/>
    </w:rPr>
  </w:style>
  <w:style w:type="character" w:customStyle="1" w:styleId="Other">
    <w:name w:val="Other_"/>
    <w:link w:val="Other0"/>
    <w:rsid w:val="003E240A"/>
    <w:rPr>
      <w:rFonts w:eastAsia="Garamond" w:cs="Garamond"/>
      <w:sz w:val="22"/>
      <w:szCs w:val="22"/>
      <w:shd w:val="clear" w:color="auto" w:fill="FFFFFF"/>
    </w:rPr>
  </w:style>
  <w:style w:type="paragraph" w:customStyle="1" w:styleId="Other0">
    <w:name w:val="Other"/>
    <w:basedOn w:val="Navaden"/>
    <w:link w:val="Other"/>
    <w:rsid w:val="003E240A"/>
    <w:pPr>
      <w:widowControl w:val="0"/>
      <w:shd w:val="clear" w:color="auto" w:fill="FFFFFF"/>
      <w:spacing w:after="210" w:line="254" w:lineRule="auto"/>
      <w:jc w:val="both"/>
    </w:pPr>
    <w:rPr>
      <w:rFonts w:eastAsia="Garamond" w:cs="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 w:id="155720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53A34F-ECF4-4CB7-9E04-41E2F1BF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40</Pages>
  <Words>13107</Words>
  <Characters>74715</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87647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16</cp:revision>
  <cp:lastPrinted>2024-08-16T05:13:00Z</cp:lastPrinted>
  <dcterms:created xsi:type="dcterms:W3CDTF">2024-08-13T09:34:00Z</dcterms:created>
  <dcterms:modified xsi:type="dcterms:W3CDTF">2024-08-16T07:00:00Z</dcterms:modified>
</cp:coreProperties>
</file>